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EA1CA" w14:textId="400C0C23" w:rsidR="005967F3" w:rsidRPr="00B372B6" w:rsidRDefault="000F7AEC" w:rsidP="004D75D1">
      <w:pPr>
        <w:spacing w:line="276" w:lineRule="auto"/>
        <w:jc w:val="right"/>
        <w:rPr>
          <w:rFonts w:eastAsia="Times New Roman"/>
          <w:b/>
          <w:bCs/>
          <w:iCs/>
          <w:kern w:val="0"/>
          <w:sz w:val="21"/>
          <w:szCs w:val="21"/>
          <w:lang w:eastAsia="pl-PL"/>
        </w:rPr>
      </w:pPr>
      <w:r w:rsidRPr="00B372B6">
        <w:rPr>
          <w:rFonts w:eastAsia="Times New Roman"/>
          <w:b/>
          <w:bCs/>
          <w:iCs/>
          <w:kern w:val="0"/>
          <w:sz w:val="21"/>
          <w:szCs w:val="21"/>
          <w:lang w:eastAsia="pl-PL"/>
        </w:rPr>
        <w:t>Za</w:t>
      </w:r>
      <w:r w:rsidR="005967F3" w:rsidRPr="00B372B6">
        <w:rPr>
          <w:rFonts w:eastAsia="Times New Roman"/>
          <w:b/>
          <w:bCs/>
          <w:iCs/>
          <w:kern w:val="0"/>
          <w:sz w:val="21"/>
          <w:szCs w:val="21"/>
          <w:lang w:eastAsia="pl-PL"/>
        </w:rPr>
        <w:t>ł</w:t>
      </w:r>
      <w:r w:rsidR="005967F3" w:rsidRPr="00B372B6">
        <w:rPr>
          <w:rFonts w:eastAsia="TimesNewRoman"/>
          <w:b/>
          <w:kern w:val="0"/>
          <w:sz w:val="21"/>
          <w:szCs w:val="21"/>
          <w:lang w:eastAsia="pl-PL"/>
        </w:rPr>
        <w:t>ą</w:t>
      </w:r>
      <w:r w:rsidR="005967F3" w:rsidRPr="00B372B6">
        <w:rPr>
          <w:rFonts w:eastAsia="Times New Roman"/>
          <w:b/>
          <w:bCs/>
          <w:iCs/>
          <w:kern w:val="0"/>
          <w:sz w:val="21"/>
          <w:szCs w:val="21"/>
          <w:lang w:eastAsia="pl-PL"/>
        </w:rPr>
        <w:t xml:space="preserve">cznik nr </w:t>
      </w:r>
      <w:r w:rsidR="006D19BC" w:rsidRPr="00B372B6">
        <w:rPr>
          <w:rFonts w:eastAsia="Times New Roman"/>
          <w:b/>
          <w:bCs/>
          <w:iCs/>
          <w:kern w:val="0"/>
          <w:sz w:val="21"/>
          <w:szCs w:val="21"/>
          <w:lang w:eastAsia="pl-PL"/>
        </w:rPr>
        <w:t>1</w:t>
      </w:r>
      <w:r w:rsidR="005967F3" w:rsidRPr="00B372B6">
        <w:rPr>
          <w:rFonts w:eastAsia="Times New Roman"/>
          <w:b/>
          <w:bCs/>
          <w:iCs/>
          <w:kern w:val="0"/>
          <w:sz w:val="21"/>
          <w:szCs w:val="21"/>
          <w:lang w:eastAsia="pl-PL"/>
        </w:rPr>
        <w:t xml:space="preserve"> do </w:t>
      </w:r>
      <w:r w:rsidR="00042216" w:rsidRPr="00B372B6">
        <w:rPr>
          <w:rFonts w:eastAsia="Times New Roman"/>
          <w:b/>
          <w:bCs/>
          <w:iCs/>
          <w:kern w:val="0"/>
          <w:sz w:val="21"/>
          <w:szCs w:val="21"/>
          <w:lang w:eastAsia="pl-PL"/>
        </w:rPr>
        <w:t>SWZ</w:t>
      </w:r>
    </w:p>
    <w:p w14:paraId="50319ADF" w14:textId="77777777" w:rsidR="00636D24" w:rsidRPr="00B372B6" w:rsidRDefault="00636D24" w:rsidP="004D75D1">
      <w:pPr>
        <w:spacing w:line="276" w:lineRule="auto"/>
        <w:rPr>
          <w:rFonts w:eastAsia="Times New Roman"/>
          <w:b/>
          <w:bCs/>
          <w:iCs/>
          <w:kern w:val="0"/>
          <w:sz w:val="21"/>
          <w:szCs w:val="21"/>
          <w:lang w:eastAsia="pl-PL"/>
        </w:rPr>
      </w:pPr>
    </w:p>
    <w:p w14:paraId="4EB86554" w14:textId="1DC6AB47" w:rsidR="00F91C0A" w:rsidRPr="00B372B6" w:rsidRDefault="00F91C0A" w:rsidP="004D75D1">
      <w:pPr>
        <w:spacing w:line="276" w:lineRule="auto"/>
        <w:jc w:val="center"/>
        <w:rPr>
          <w:rFonts w:eastAsia="Times New Roman"/>
          <w:b/>
          <w:bCs/>
          <w:iCs/>
          <w:kern w:val="0"/>
          <w:lang w:eastAsia="pl-PL"/>
        </w:rPr>
      </w:pPr>
      <w:r w:rsidRPr="00B372B6">
        <w:rPr>
          <w:rFonts w:eastAsia="Times New Roman"/>
          <w:b/>
          <w:bCs/>
          <w:iCs/>
          <w:kern w:val="0"/>
          <w:lang w:eastAsia="pl-PL"/>
        </w:rPr>
        <w:t>Dotyczy postępowania pn.</w:t>
      </w:r>
    </w:p>
    <w:p w14:paraId="6AD597F0" w14:textId="0FAD20F2" w:rsidR="00F91C0A" w:rsidRPr="00B372B6" w:rsidRDefault="00F91C0A" w:rsidP="004D75D1">
      <w:pPr>
        <w:spacing w:line="276" w:lineRule="auto"/>
        <w:jc w:val="center"/>
        <w:rPr>
          <w:rFonts w:eastAsia="Times New Roman"/>
          <w:b/>
          <w:bCs/>
          <w:i/>
          <w:kern w:val="0"/>
          <w:sz w:val="32"/>
          <w:szCs w:val="32"/>
          <w:lang w:eastAsia="pl-PL"/>
        </w:rPr>
      </w:pPr>
      <w:r w:rsidRPr="00B372B6">
        <w:rPr>
          <w:rFonts w:eastAsia="Times New Roman"/>
          <w:b/>
          <w:bCs/>
          <w:iCs/>
          <w:kern w:val="0"/>
          <w:sz w:val="32"/>
          <w:szCs w:val="32"/>
          <w:lang w:eastAsia="pl-PL"/>
        </w:rPr>
        <w:t xml:space="preserve">Wybór osób realizujących usługi szkoleniowe organizowane </w:t>
      </w:r>
      <w:r w:rsidR="00B372B6" w:rsidRPr="00B372B6">
        <w:rPr>
          <w:rFonts w:eastAsia="Times New Roman"/>
          <w:b/>
          <w:bCs/>
          <w:iCs/>
          <w:kern w:val="0"/>
          <w:sz w:val="32"/>
          <w:szCs w:val="32"/>
          <w:lang w:eastAsia="pl-PL"/>
        </w:rPr>
        <w:br/>
      </w:r>
      <w:r w:rsidRPr="00B372B6">
        <w:rPr>
          <w:rFonts w:eastAsia="Times New Roman"/>
          <w:b/>
          <w:bCs/>
          <w:iCs/>
          <w:kern w:val="0"/>
          <w:sz w:val="32"/>
          <w:szCs w:val="32"/>
          <w:lang w:eastAsia="pl-PL"/>
        </w:rPr>
        <w:t xml:space="preserve">w ramach projektu pn. </w:t>
      </w:r>
      <w:r w:rsidRPr="00B372B6">
        <w:rPr>
          <w:rFonts w:eastAsia="Times New Roman"/>
          <w:b/>
          <w:bCs/>
          <w:i/>
          <w:kern w:val="0"/>
          <w:sz w:val="32"/>
          <w:szCs w:val="32"/>
          <w:lang w:eastAsia="pl-PL"/>
        </w:rPr>
        <w:t>Koordynacja działań w zakresie polityki społecznej – ROPS WSL</w:t>
      </w:r>
    </w:p>
    <w:p w14:paraId="04CF4310" w14:textId="77777777" w:rsidR="00F91C0A" w:rsidRPr="00B372B6" w:rsidRDefault="00F91C0A" w:rsidP="004D75D1">
      <w:pPr>
        <w:spacing w:line="276" w:lineRule="auto"/>
        <w:rPr>
          <w:rFonts w:eastAsia="Times New Roman"/>
          <w:b/>
          <w:bCs/>
          <w:iCs/>
          <w:kern w:val="0"/>
          <w:sz w:val="21"/>
          <w:szCs w:val="21"/>
          <w:lang w:eastAsia="pl-PL"/>
        </w:rPr>
      </w:pPr>
    </w:p>
    <w:p w14:paraId="53174ACB" w14:textId="7EFD0359" w:rsidR="00F91C0A" w:rsidRPr="00B372B6" w:rsidRDefault="00CD7F9C" w:rsidP="004D75D1">
      <w:pPr>
        <w:spacing w:line="276" w:lineRule="auto"/>
        <w:jc w:val="right"/>
        <w:rPr>
          <w:rFonts w:eastAsia="Times New Roman"/>
          <w:b/>
          <w:bCs/>
          <w:iCs/>
          <w:kern w:val="0"/>
          <w:sz w:val="21"/>
          <w:szCs w:val="21"/>
          <w:lang w:eastAsia="pl-PL"/>
        </w:rPr>
      </w:pPr>
      <w:r>
        <w:rPr>
          <w:rFonts w:eastAsia="Times New Roman"/>
          <w:b/>
          <w:bCs/>
          <w:iCs/>
          <w:kern w:val="0"/>
          <w:sz w:val="21"/>
          <w:szCs w:val="21"/>
          <w:lang w:eastAsia="pl-PL"/>
        </w:rPr>
        <w:pict w14:anchorId="4B7668BD">
          <v:rect id="_x0000_i1025" style="width:0;height:1.5pt" o:hralign="center" o:hrstd="t" o:hr="t" fillcolor="#a0a0a0" stroked="f"/>
        </w:pict>
      </w:r>
    </w:p>
    <w:p w14:paraId="1A0F4AB6" w14:textId="5E809F3D" w:rsidR="00636D24" w:rsidRPr="00B372B6" w:rsidRDefault="00636D24" w:rsidP="004D75D1">
      <w:pPr>
        <w:spacing w:line="276" w:lineRule="auto"/>
        <w:jc w:val="center"/>
        <w:rPr>
          <w:rFonts w:eastAsia="Times New Roman"/>
          <w:b/>
          <w:bCs/>
          <w:iCs/>
          <w:kern w:val="0"/>
          <w:sz w:val="28"/>
          <w:szCs w:val="28"/>
          <w:lang w:eastAsia="pl-PL"/>
        </w:rPr>
      </w:pPr>
      <w:r w:rsidRPr="00B372B6">
        <w:rPr>
          <w:rFonts w:eastAsia="Times New Roman"/>
          <w:b/>
          <w:bCs/>
          <w:iCs/>
          <w:kern w:val="0"/>
          <w:sz w:val="28"/>
          <w:szCs w:val="28"/>
          <w:lang w:eastAsia="pl-PL"/>
        </w:rPr>
        <w:t>OPIS PRZEDMIOTU ZAMÓWIENI</w:t>
      </w:r>
      <w:r w:rsidR="0006271E" w:rsidRPr="00B372B6">
        <w:rPr>
          <w:rFonts w:eastAsia="Times New Roman"/>
          <w:b/>
          <w:bCs/>
          <w:iCs/>
          <w:kern w:val="0"/>
          <w:sz w:val="28"/>
          <w:szCs w:val="28"/>
          <w:lang w:eastAsia="pl-PL"/>
        </w:rPr>
        <w:t>A</w:t>
      </w:r>
    </w:p>
    <w:p w14:paraId="594E194F" w14:textId="6274103E" w:rsidR="00F91C0A" w:rsidRPr="00B372B6" w:rsidRDefault="00CD7F9C" w:rsidP="004D75D1">
      <w:pPr>
        <w:spacing w:line="276" w:lineRule="auto"/>
        <w:jc w:val="center"/>
        <w:rPr>
          <w:rFonts w:eastAsia="Times New Roman"/>
          <w:b/>
          <w:bCs/>
          <w:iCs/>
          <w:kern w:val="0"/>
          <w:sz w:val="28"/>
          <w:szCs w:val="28"/>
          <w:lang w:eastAsia="pl-PL"/>
        </w:rPr>
      </w:pPr>
      <w:r>
        <w:rPr>
          <w:rFonts w:eastAsia="Times New Roman"/>
          <w:b/>
          <w:bCs/>
          <w:iCs/>
          <w:kern w:val="0"/>
          <w:sz w:val="21"/>
          <w:szCs w:val="21"/>
          <w:lang w:eastAsia="pl-PL"/>
        </w:rPr>
        <w:pict w14:anchorId="7102157D">
          <v:rect id="_x0000_i1026" style="width:0;height:1.5pt" o:hralign="center" o:hrstd="t" o:hr="t" fillcolor="#a0a0a0" stroked="f"/>
        </w:pict>
      </w:r>
    </w:p>
    <w:p w14:paraId="3815407C" w14:textId="6D8FEFA6" w:rsidR="00E7216C" w:rsidRPr="004D75D1" w:rsidRDefault="00E7216C" w:rsidP="004D75D1">
      <w:pPr>
        <w:widowControl/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/>
          <w:iCs/>
          <w:kern w:val="0"/>
          <w:sz w:val="22"/>
          <w:szCs w:val="22"/>
          <w:lang w:eastAsia="pl-PL"/>
        </w:rPr>
      </w:pPr>
      <w:bookmarkStart w:id="0" w:name="_Hlk201924879"/>
      <w:bookmarkStart w:id="1" w:name="_Hlk169009556"/>
      <w:r w:rsidRPr="004D75D1">
        <w:rPr>
          <w:rFonts w:eastAsia="Times New Roman"/>
          <w:iCs/>
          <w:kern w:val="0"/>
          <w:sz w:val="22"/>
          <w:szCs w:val="22"/>
          <w:lang w:eastAsia="pl-PL"/>
        </w:rPr>
        <w:t>Przedmiotem zamówienia jest wybór wykonawców do przeprowadzenia szkoleń dla pracowników jednostek organizacyjnych pomocy społecznej (zarówno kadry zarządzającej jak i pozostałych szczebli) z terenu województwa śląskiego m.in. pracowników socjalnych, asystentów rodziny, streetworkerów, pracowników ośrodków wsparcia, pracowników organizacji pozarządowych działających w sferze pomocy</w:t>
      </w:r>
      <w:r w:rsidR="00B372B6" w:rsidRPr="004D75D1">
        <w:rPr>
          <w:rFonts w:eastAsia="Times New Roman"/>
          <w:iCs/>
          <w:kern w:val="0"/>
          <w:sz w:val="22"/>
          <w:szCs w:val="22"/>
          <w:lang w:eastAsia="pl-PL"/>
        </w:rPr>
        <w:t xml:space="preserve"> </w:t>
      </w:r>
      <w:r w:rsidRPr="004D75D1">
        <w:rPr>
          <w:rFonts w:eastAsia="Times New Roman"/>
          <w:iCs/>
          <w:kern w:val="0"/>
          <w:sz w:val="22"/>
          <w:szCs w:val="22"/>
          <w:lang w:eastAsia="pl-PL"/>
        </w:rPr>
        <w:t xml:space="preserve">i integracji społecznej w ramach projektu pn. </w:t>
      </w:r>
      <w:r w:rsidRPr="004D75D1">
        <w:rPr>
          <w:rFonts w:eastAsia="Times New Roman"/>
          <w:i/>
          <w:iCs/>
          <w:kern w:val="0"/>
          <w:sz w:val="22"/>
          <w:szCs w:val="22"/>
          <w:lang w:eastAsia="pl-PL"/>
        </w:rPr>
        <w:t>Koordynacja działań w zakresie polityki społecznej – ROPS WSL</w:t>
      </w:r>
      <w:r w:rsidRPr="004D75D1">
        <w:rPr>
          <w:rFonts w:eastAsia="Times New Roman"/>
          <w:iCs/>
          <w:kern w:val="0"/>
          <w:sz w:val="22"/>
          <w:szCs w:val="22"/>
          <w:lang w:eastAsia="pl-PL"/>
        </w:rPr>
        <w:t xml:space="preserve"> realizowanego przez Regionalny Ośrodek Polityki Społecznej Województwa Śląskiego. Szkolenia realizowane będą stacjonarnie lub on-line w terminie uzgodnionym z Wykonawcą. Liczebność każdej grupy: maksymalnie 20 osób (części I-III</w:t>
      </w:r>
      <w:r w:rsidR="00B372B6" w:rsidRPr="004D75D1">
        <w:rPr>
          <w:rFonts w:eastAsia="Times New Roman"/>
          <w:iCs/>
          <w:kern w:val="0"/>
          <w:sz w:val="22"/>
          <w:szCs w:val="22"/>
          <w:lang w:eastAsia="pl-PL"/>
        </w:rPr>
        <w:t xml:space="preserve"> zamówienia</w:t>
      </w:r>
      <w:r w:rsidRPr="004D75D1">
        <w:rPr>
          <w:rFonts w:eastAsia="Times New Roman"/>
          <w:iCs/>
          <w:kern w:val="0"/>
          <w:sz w:val="22"/>
          <w:szCs w:val="22"/>
          <w:lang w:eastAsia="pl-PL"/>
        </w:rPr>
        <w:t>) lub maks</w:t>
      </w:r>
      <w:r w:rsidR="00B372B6" w:rsidRPr="004D75D1">
        <w:rPr>
          <w:rFonts w:eastAsia="Times New Roman"/>
          <w:iCs/>
          <w:kern w:val="0"/>
          <w:sz w:val="22"/>
          <w:szCs w:val="22"/>
          <w:lang w:eastAsia="pl-PL"/>
        </w:rPr>
        <w:t>ymalnie</w:t>
      </w:r>
      <w:r w:rsidRPr="004D75D1">
        <w:rPr>
          <w:rFonts w:eastAsia="Times New Roman"/>
          <w:iCs/>
          <w:kern w:val="0"/>
          <w:sz w:val="22"/>
          <w:szCs w:val="22"/>
          <w:lang w:eastAsia="pl-PL"/>
        </w:rPr>
        <w:t xml:space="preserve"> 25 osób (część IV</w:t>
      </w:r>
      <w:r w:rsidR="00B372B6" w:rsidRPr="004D75D1">
        <w:rPr>
          <w:rFonts w:eastAsia="Times New Roman"/>
          <w:iCs/>
          <w:kern w:val="0"/>
          <w:sz w:val="22"/>
          <w:szCs w:val="22"/>
          <w:lang w:eastAsia="pl-PL"/>
        </w:rPr>
        <w:t xml:space="preserve"> zamówienia</w:t>
      </w:r>
      <w:r w:rsidRPr="004D75D1">
        <w:rPr>
          <w:rFonts w:eastAsia="Times New Roman"/>
          <w:iCs/>
          <w:kern w:val="0"/>
          <w:sz w:val="22"/>
          <w:szCs w:val="22"/>
          <w:lang w:eastAsia="pl-PL"/>
        </w:rPr>
        <w:t xml:space="preserve">). </w:t>
      </w:r>
    </w:p>
    <w:p w14:paraId="0F4BB4E3" w14:textId="77777777" w:rsidR="00E7216C" w:rsidRPr="004D75D1" w:rsidRDefault="00CD7F9C" w:rsidP="004D75D1">
      <w:pPr>
        <w:spacing w:line="276" w:lineRule="auto"/>
        <w:ind w:right="-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pict w14:anchorId="09CB74C5">
          <v:rect id="_x0000_i1027" style="width:0;height:1.5pt" o:hralign="center" o:bullet="t" o:hrstd="t" o:hr="t" fillcolor="#a0a0a0" stroked="f"/>
        </w:pict>
      </w:r>
    </w:p>
    <w:p w14:paraId="66670FBA" w14:textId="77777777" w:rsidR="00E7216C" w:rsidRPr="004D75D1" w:rsidRDefault="00E7216C" w:rsidP="004D75D1">
      <w:pPr>
        <w:spacing w:line="276" w:lineRule="auto"/>
        <w:jc w:val="center"/>
        <w:rPr>
          <w:b/>
          <w:sz w:val="22"/>
          <w:szCs w:val="22"/>
        </w:rPr>
      </w:pPr>
      <w:r w:rsidRPr="004D75D1">
        <w:rPr>
          <w:b/>
          <w:sz w:val="22"/>
          <w:szCs w:val="22"/>
        </w:rPr>
        <w:t>ZAMÓWIENIE PODSTAWOWE</w:t>
      </w:r>
    </w:p>
    <w:p w14:paraId="544A88DF" w14:textId="1AD3334E" w:rsidR="00E7216C" w:rsidRPr="004D75D1" w:rsidRDefault="00CD7F9C" w:rsidP="004D75D1">
      <w:pPr>
        <w:widowControl/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/>
          <w:b/>
          <w:bCs/>
          <w:iCs/>
          <w:kern w:val="0"/>
          <w:sz w:val="22"/>
          <w:szCs w:val="22"/>
          <w:lang w:eastAsia="pl-PL"/>
        </w:rPr>
      </w:pPr>
      <w:r>
        <w:rPr>
          <w:bCs/>
          <w:sz w:val="22"/>
          <w:szCs w:val="22"/>
        </w:rPr>
        <w:pict w14:anchorId="5D4B5540">
          <v:rect id="_x0000_i1028" style="width:0;height:1.5pt" o:hralign="center" o:bullet="t" o:hrstd="t" o:hr="t" fillcolor="#a0a0a0" stroked="f"/>
        </w:pict>
      </w:r>
    </w:p>
    <w:p w14:paraId="201011E7" w14:textId="726B38E5" w:rsidR="00E7216C" w:rsidRPr="004D75D1" w:rsidRDefault="00E7216C" w:rsidP="004D75D1">
      <w:pPr>
        <w:widowControl/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Times New Roman"/>
          <w:b/>
          <w:bCs/>
          <w:iCs/>
          <w:kern w:val="0"/>
          <w:sz w:val="22"/>
          <w:szCs w:val="22"/>
          <w:lang w:eastAsia="pl-PL"/>
        </w:rPr>
      </w:pPr>
      <w:r w:rsidRPr="004D75D1">
        <w:rPr>
          <w:rFonts w:eastAsia="Times New Roman"/>
          <w:iCs/>
          <w:kern w:val="0"/>
          <w:sz w:val="22"/>
          <w:szCs w:val="22"/>
          <w:lang w:eastAsia="pl-PL"/>
        </w:rPr>
        <w:t>Przedmiotem zamówienia jest wybór wykonawców do przeprowadzenia szkoleń dla pracowników jednostek organizacyjnych pomocy społecznej (zarówno kadry zarządzającej jak i pozostałych szczebli) z terenu województwa śląskiego m.in. pracowników socjalnych, asystentów rodziny, streetworkerów, pracowników ośrodków wsparcia, pracowników organizacji pozarządowych działających w sferze pomocy</w:t>
      </w:r>
      <w:r w:rsidR="00B372B6" w:rsidRPr="004D75D1">
        <w:rPr>
          <w:rFonts w:eastAsia="Times New Roman"/>
          <w:iCs/>
          <w:kern w:val="0"/>
          <w:sz w:val="22"/>
          <w:szCs w:val="22"/>
          <w:lang w:eastAsia="pl-PL"/>
        </w:rPr>
        <w:t xml:space="preserve"> </w:t>
      </w:r>
      <w:r w:rsidRPr="004D75D1">
        <w:rPr>
          <w:rFonts w:eastAsia="Times New Roman"/>
          <w:iCs/>
          <w:kern w:val="0"/>
          <w:sz w:val="22"/>
          <w:szCs w:val="22"/>
          <w:lang w:eastAsia="pl-PL"/>
        </w:rPr>
        <w:t xml:space="preserve"> i integracji społecznej w ramach projektu pn. </w:t>
      </w:r>
      <w:r w:rsidRPr="004D75D1">
        <w:rPr>
          <w:rFonts w:eastAsia="Times New Roman"/>
          <w:i/>
          <w:iCs/>
          <w:kern w:val="0"/>
          <w:sz w:val="22"/>
          <w:szCs w:val="22"/>
          <w:lang w:eastAsia="pl-PL"/>
        </w:rPr>
        <w:t>Koordynacja działań w zakresie polityki społecznej – ROPS WSL</w:t>
      </w:r>
      <w:r w:rsidRPr="004D75D1">
        <w:rPr>
          <w:rFonts w:eastAsia="Times New Roman"/>
          <w:iCs/>
          <w:kern w:val="0"/>
          <w:sz w:val="22"/>
          <w:szCs w:val="22"/>
          <w:lang w:eastAsia="pl-PL"/>
        </w:rPr>
        <w:t xml:space="preserve"> realizowanego przez Regionalny Ośrodek Polityki Społecznej Województwa Śląskiego.</w:t>
      </w:r>
    </w:p>
    <w:p w14:paraId="354A6F7E" w14:textId="6A28B464" w:rsidR="00E7216C" w:rsidRPr="004D75D1" w:rsidRDefault="00E7216C" w:rsidP="004D75D1">
      <w:pPr>
        <w:widowControl/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bCs/>
          <w:iCs/>
          <w:color w:val="EE0000"/>
          <w:kern w:val="0"/>
          <w:sz w:val="22"/>
          <w:szCs w:val="22"/>
          <w:u w:val="single"/>
          <w:lang w:eastAsia="pl-PL"/>
        </w:rPr>
      </w:pPr>
      <w:r w:rsidRPr="004D75D1">
        <w:rPr>
          <w:rFonts w:eastAsia="Times New Roman"/>
          <w:b/>
          <w:bCs/>
          <w:iCs/>
          <w:color w:val="EE0000"/>
          <w:kern w:val="0"/>
          <w:sz w:val="22"/>
          <w:szCs w:val="22"/>
          <w:u w:val="single"/>
          <w:lang w:eastAsia="pl-PL"/>
        </w:rPr>
        <w:t>Zamówienie podzielono na 4 części:</w:t>
      </w:r>
    </w:p>
    <w:p w14:paraId="217E6CD5" w14:textId="1FDD6259" w:rsidR="008106BC" w:rsidRPr="004D75D1" w:rsidRDefault="00E7216C" w:rsidP="004D75D1">
      <w:pPr>
        <w:pStyle w:val="Akapitzlist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/>
        <w:ind w:left="709" w:hanging="283"/>
        <w:contextualSpacing w:val="0"/>
        <w:jc w:val="both"/>
        <w:rPr>
          <w:rFonts w:ascii="Times New Roman" w:eastAsia="Times New Roman" w:hAnsi="Times New Roman"/>
          <w:lang w:eastAsia="pl-PL"/>
        </w:rPr>
      </w:pPr>
      <w:r w:rsidRPr="004D75D1">
        <w:rPr>
          <w:rFonts w:ascii="Times New Roman" w:eastAsia="Times New Roman" w:hAnsi="Times New Roman"/>
          <w:b/>
          <w:bCs/>
          <w:iCs/>
          <w:color w:val="00B050"/>
          <w:lang w:eastAsia="pl-PL"/>
        </w:rPr>
        <w:t>Część I</w:t>
      </w:r>
      <w:r w:rsidR="00B372B6" w:rsidRPr="004D75D1">
        <w:rPr>
          <w:rFonts w:ascii="Times New Roman" w:eastAsia="Times New Roman" w:hAnsi="Times New Roman"/>
          <w:b/>
          <w:bCs/>
          <w:iCs/>
          <w:color w:val="00B050"/>
          <w:lang w:eastAsia="pl-PL"/>
        </w:rPr>
        <w:t xml:space="preserve"> zamówienia</w:t>
      </w:r>
      <w:r w:rsidRPr="004D75D1">
        <w:rPr>
          <w:rFonts w:ascii="Times New Roman" w:eastAsia="Times New Roman" w:hAnsi="Times New Roman"/>
          <w:b/>
          <w:bCs/>
          <w:iCs/>
          <w:color w:val="00B050"/>
          <w:lang w:eastAsia="pl-PL"/>
        </w:rPr>
        <w:t>:</w:t>
      </w:r>
      <w:r w:rsidRPr="004D75D1">
        <w:rPr>
          <w:rFonts w:ascii="Times New Roman" w:eastAsia="Times New Roman" w:hAnsi="Times New Roman"/>
          <w:iCs/>
          <w:color w:val="00B050"/>
          <w:lang w:eastAsia="pl-PL"/>
        </w:rPr>
        <w:t xml:space="preserve"> </w:t>
      </w:r>
      <w:r w:rsidR="008106BC" w:rsidRPr="004D75D1">
        <w:rPr>
          <w:rStyle w:val="cf21"/>
          <w:rFonts w:ascii="Times New Roman" w:hAnsi="Times New Roman" w:cs="Times New Roman"/>
          <w:sz w:val="22"/>
          <w:szCs w:val="22"/>
        </w:rPr>
        <w:t xml:space="preserve">Przedmiotem zamówienia jest wybór trenerów prowadzących szkolenia stacjonarne w obszarze pn. </w:t>
      </w:r>
      <w:r w:rsidR="008106BC" w:rsidRPr="004D75D1">
        <w:rPr>
          <w:rStyle w:val="cf31"/>
          <w:rFonts w:ascii="Times New Roman" w:hAnsi="Times New Roman" w:cs="Times New Roman"/>
          <w:sz w:val="22"/>
          <w:szCs w:val="22"/>
        </w:rPr>
        <w:t xml:space="preserve">System wsparcia beneficjentów pomocy i integracji społecznej </w:t>
      </w:r>
      <w:r w:rsidR="008106BC" w:rsidRPr="004D75D1">
        <w:rPr>
          <w:rStyle w:val="cf21"/>
          <w:rFonts w:ascii="Times New Roman" w:hAnsi="Times New Roman" w:cs="Times New Roman"/>
          <w:sz w:val="22"/>
          <w:szCs w:val="22"/>
        </w:rPr>
        <w:t xml:space="preserve">z </w:t>
      </w:r>
      <w:r w:rsidR="008106BC" w:rsidRPr="004D75D1">
        <w:rPr>
          <w:rFonts w:ascii="Times New Roman" w:eastAsia="Times New Roman" w:hAnsi="Times New Roman"/>
          <w:lang w:eastAsia="pl-PL"/>
        </w:rPr>
        <w:t xml:space="preserve">w łącznym wymiarze </w:t>
      </w:r>
      <w:r w:rsidR="008106BC" w:rsidRPr="004D75D1">
        <w:rPr>
          <w:rFonts w:ascii="Times New Roman" w:eastAsia="Times New Roman" w:hAnsi="Times New Roman"/>
          <w:b/>
          <w:bCs/>
          <w:lang w:eastAsia="pl-PL"/>
        </w:rPr>
        <w:t>384 godzin dydaktycznych</w:t>
      </w:r>
      <w:r w:rsidR="008106BC" w:rsidRPr="004D75D1">
        <w:rPr>
          <w:rFonts w:ascii="Times New Roman" w:eastAsia="Times New Roman" w:hAnsi="Times New Roman"/>
          <w:lang w:eastAsia="pl-PL"/>
        </w:rPr>
        <w:t xml:space="preserve"> (1</w:t>
      </w:r>
      <w:r w:rsidR="00B372B6" w:rsidRPr="004D75D1">
        <w:rPr>
          <w:rFonts w:ascii="Times New Roman" w:eastAsia="Times New Roman" w:hAnsi="Times New Roman"/>
          <w:lang w:eastAsia="pl-PL"/>
        </w:rPr>
        <w:t xml:space="preserve"> godzina dydaktyczna </w:t>
      </w:r>
      <w:r w:rsidR="008106BC" w:rsidRPr="004D75D1">
        <w:rPr>
          <w:rFonts w:ascii="Times New Roman" w:eastAsia="Times New Roman" w:hAnsi="Times New Roman"/>
          <w:lang w:eastAsia="pl-PL"/>
        </w:rPr>
        <w:t>=</w:t>
      </w:r>
      <w:r w:rsidR="00B372B6" w:rsidRPr="004D75D1">
        <w:rPr>
          <w:rFonts w:ascii="Times New Roman" w:eastAsia="Times New Roman" w:hAnsi="Times New Roman"/>
          <w:lang w:eastAsia="pl-PL"/>
        </w:rPr>
        <w:t xml:space="preserve"> </w:t>
      </w:r>
      <w:r w:rsidR="008106BC" w:rsidRPr="004D75D1">
        <w:rPr>
          <w:rFonts w:ascii="Times New Roman" w:eastAsia="Times New Roman" w:hAnsi="Times New Roman"/>
          <w:lang w:eastAsia="pl-PL"/>
        </w:rPr>
        <w:t>45 min</w:t>
      </w:r>
      <w:r w:rsidR="00B372B6" w:rsidRPr="004D75D1">
        <w:rPr>
          <w:rFonts w:ascii="Times New Roman" w:eastAsia="Times New Roman" w:hAnsi="Times New Roman"/>
          <w:lang w:eastAsia="pl-PL"/>
        </w:rPr>
        <w:t>ut</w:t>
      </w:r>
      <w:r w:rsidR="008106BC" w:rsidRPr="004D75D1">
        <w:rPr>
          <w:rFonts w:ascii="Times New Roman" w:eastAsia="Times New Roman" w:hAnsi="Times New Roman"/>
          <w:lang w:eastAsia="pl-PL"/>
        </w:rPr>
        <w:t>)</w:t>
      </w:r>
      <w:r w:rsidR="00B372B6" w:rsidRPr="004D75D1">
        <w:rPr>
          <w:rFonts w:ascii="Times New Roman" w:eastAsia="Times New Roman" w:hAnsi="Times New Roman"/>
          <w:lang w:eastAsia="pl-PL"/>
        </w:rPr>
        <w:t>,</w:t>
      </w:r>
    </w:p>
    <w:p w14:paraId="7BFA5003" w14:textId="08D17557" w:rsidR="008106BC" w:rsidRPr="004D75D1" w:rsidRDefault="008106BC" w:rsidP="004D75D1">
      <w:pPr>
        <w:pStyle w:val="Akapitzlist"/>
        <w:numPr>
          <w:ilvl w:val="0"/>
          <w:numId w:val="29"/>
        </w:numPr>
        <w:tabs>
          <w:tab w:val="left" w:pos="426"/>
        </w:tabs>
        <w:autoSpaceDE w:val="0"/>
        <w:autoSpaceDN w:val="0"/>
        <w:adjustRightInd w:val="0"/>
        <w:spacing w:after="0"/>
        <w:ind w:left="709" w:hanging="283"/>
        <w:contextualSpacing w:val="0"/>
        <w:jc w:val="both"/>
        <w:rPr>
          <w:rFonts w:ascii="Times New Roman" w:eastAsiaTheme="minorHAnsi" w:hAnsi="Times New Roman"/>
        </w:rPr>
      </w:pPr>
      <w:r w:rsidRPr="004D75D1">
        <w:rPr>
          <w:rFonts w:ascii="Times New Roman" w:eastAsiaTheme="minorHAnsi" w:hAnsi="Times New Roman"/>
          <w:b/>
          <w:bCs/>
          <w:color w:val="00B0F0"/>
        </w:rPr>
        <w:t>Część II</w:t>
      </w:r>
      <w:r w:rsidR="00B372B6" w:rsidRPr="004D75D1">
        <w:rPr>
          <w:rFonts w:ascii="Times New Roman" w:eastAsiaTheme="minorHAnsi" w:hAnsi="Times New Roman"/>
          <w:b/>
          <w:bCs/>
          <w:color w:val="00B0F0"/>
        </w:rPr>
        <w:t xml:space="preserve"> zamówienia</w:t>
      </w:r>
      <w:r w:rsidRPr="004D75D1">
        <w:rPr>
          <w:rFonts w:ascii="Times New Roman" w:eastAsiaTheme="minorHAnsi" w:hAnsi="Times New Roman"/>
          <w:color w:val="00B0F0"/>
        </w:rPr>
        <w:t xml:space="preserve">: </w:t>
      </w:r>
      <w:r w:rsidRPr="004D75D1">
        <w:rPr>
          <w:rFonts w:ascii="Times New Roman" w:eastAsiaTheme="minorHAnsi" w:hAnsi="Times New Roman"/>
        </w:rPr>
        <w:t xml:space="preserve">Przedmiotem zamówienia jest wybór trenerów prowadzących szkolenia stacjonarne w obszarze pn. </w:t>
      </w:r>
      <w:r w:rsidRPr="004D75D1">
        <w:rPr>
          <w:rFonts w:ascii="Times New Roman" w:eastAsiaTheme="minorHAnsi" w:hAnsi="Times New Roman"/>
          <w:i/>
          <w:iCs/>
        </w:rPr>
        <w:t xml:space="preserve">Zagadnienia zdrowia psychicznego  i pomocy w sytuacjach  kryzysu psychicznego </w:t>
      </w:r>
      <w:r w:rsidRPr="004D75D1">
        <w:rPr>
          <w:rFonts w:ascii="Times New Roman" w:eastAsiaTheme="minorHAnsi" w:hAnsi="Times New Roman"/>
        </w:rPr>
        <w:t xml:space="preserve"> w łącznym wymiarze </w:t>
      </w:r>
      <w:r w:rsidRPr="004D75D1">
        <w:rPr>
          <w:rFonts w:ascii="Times New Roman" w:eastAsiaTheme="minorHAnsi" w:hAnsi="Times New Roman"/>
          <w:b/>
          <w:bCs/>
        </w:rPr>
        <w:t>144 godzin dydaktycznych</w:t>
      </w:r>
      <w:r w:rsidRPr="004D75D1">
        <w:rPr>
          <w:rFonts w:ascii="Times New Roman" w:eastAsiaTheme="minorHAnsi" w:hAnsi="Times New Roman"/>
        </w:rPr>
        <w:t xml:space="preserve"> (</w:t>
      </w:r>
      <w:r w:rsidR="00B372B6" w:rsidRPr="004D75D1">
        <w:rPr>
          <w:rFonts w:ascii="Times New Roman" w:eastAsia="Times New Roman" w:hAnsi="Times New Roman"/>
          <w:lang w:eastAsia="pl-PL"/>
        </w:rPr>
        <w:t>1 godzina dydaktyczna = 45 minut</w:t>
      </w:r>
      <w:r w:rsidRPr="004D75D1">
        <w:rPr>
          <w:rFonts w:ascii="Times New Roman" w:eastAsiaTheme="minorHAnsi" w:hAnsi="Times New Roman"/>
        </w:rPr>
        <w:t>)</w:t>
      </w:r>
      <w:r w:rsidR="00B372B6" w:rsidRPr="004D75D1">
        <w:rPr>
          <w:rFonts w:ascii="Times New Roman" w:eastAsiaTheme="minorHAnsi" w:hAnsi="Times New Roman"/>
        </w:rPr>
        <w:t>,</w:t>
      </w:r>
    </w:p>
    <w:p w14:paraId="5A64952E" w14:textId="7FC4D069" w:rsidR="008106BC" w:rsidRPr="004D75D1" w:rsidRDefault="008106BC" w:rsidP="004D75D1">
      <w:pPr>
        <w:pStyle w:val="Akapitzlist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/>
        <w:ind w:left="709" w:hanging="283"/>
        <w:contextualSpacing w:val="0"/>
        <w:jc w:val="both"/>
        <w:rPr>
          <w:rFonts w:ascii="Times New Roman" w:eastAsiaTheme="minorHAnsi" w:hAnsi="Times New Roman"/>
          <w:i/>
          <w:iCs/>
        </w:rPr>
      </w:pPr>
      <w:r w:rsidRPr="004D75D1">
        <w:rPr>
          <w:rFonts w:ascii="Times New Roman" w:eastAsiaTheme="minorHAnsi" w:hAnsi="Times New Roman"/>
          <w:b/>
          <w:bCs/>
          <w:color w:val="7030A0"/>
        </w:rPr>
        <w:t>Część III</w:t>
      </w:r>
      <w:r w:rsidR="00B372B6" w:rsidRPr="004D75D1">
        <w:rPr>
          <w:rFonts w:ascii="Times New Roman" w:eastAsiaTheme="minorHAnsi" w:hAnsi="Times New Roman"/>
          <w:b/>
          <w:bCs/>
          <w:color w:val="7030A0"/>
        </w:rPr>
        <w:t xml:space="preserve"> zamówienia</w:t>
      </w:r>
      <w:r w:rsidRPr="004D75D1">
        <w:rPr>
          <w:rFonts w:ascii="Times New Roman" w:eastAsiaTheme="minorHAnsi" w:hAnsi="Times New Roman"/>
          <w:b/>
          <w:bCs/>
          <w:color w:val="7030A0"/>
        </w:rPr>
        <w:t>:</w:t>
      </w:r>
      <w:r w:rsidRPr="004D75D1">
        <w:rPr>
          <w:rFonts w:ascii="Times New Roman" w:eastAsiaTheme="minorHAnsi" w:hAnsi="Times New Roman"/>
          <w:color w:val="7030A0"/>
        </w:rPr>
        <w:t xml:space="preserve"> </w:t>
      </w:r>
      <w:r w:rsidRPr="004D75D1">
        <w:rPr>
          <w:rFonts w:ascii="Times New Roman" w:eastAsiaTheme="minorHAnsi" w:hAnsi="Times New Roman"/>
        </w:rPr>
        <w:t xml:space="preserve">Przedmiotem zamówienia jest wybór trenerów prowadzących szkolenia stacjonarne w obszarze pn. </w:t>
      </w:r>
      <w:r w:rsidRPr="004D75D1">
        <w:rPr>
          <w:rFonts w:ascii="Times New Roman" w:eastAsiaTheme="minorHAnsi" w:hAnsi="Times New Roman"/>
          <w:i/>
          <w:iCs/>
        </w:rPr>
        <w:t>Rozwój warsztatu interpersonalnego pracowników  służb społecznych</w:t>
      </w:r>
      <w:r w:rsidRPr="004D75D1">
        <w:rPr>
          <w:rFonts w:ascii="Times New Roman" w:eastAsiaTheme="minorHAnsi" w:hAnsi="Times New Roman"/>
        </w:rPr>
        <w:t xml:space="preserve"> </w:t>
      </w:r>
      <w:r w:rsidRPr="004D75D1">
        <w:rPr>
          <w:rFonts w:ascii="Times New Roman" w:eastAsiaTheme="minorHAnsi" w:hAnsi="Times New Roman"/>
          <w:i/>
          <w:iCs/>
        </w:rPr>
        <w:t>oraz przeciwdziałanie wypaleniu zawodowemu</w:t>
      </w:r>
      <w:r w:rsidRPr="004D75D1">
        <w:rPr>
          <w:rFonts w:ascii="Times New Roman" w:eastAsiaTheme="minorHAnsi" w:hAnsi="Times New Roman"/>
        </w:rPr>
        <w:t xml:space="preserve"> z w łącznym wymiarze </w:t>
      </w:r>
      <w:r w:rsidRPr="004D75D1">
        <w:rPr>
          <w:rFonts w:ascii="Times New Roman" w:eastAsiaTheme="minorHAnsi" w:hAnsi="Times New Roman"/>
          <w:b/>
          <w:bCs/>
        </w:rPr>
        <w:t>192 godzin dydaktycznych</w:t>
      </w:r>
      <w:r w:rsidRPr="004D75D1">
        <w:rPr>
          <w:rFonts w:ascii="Times New Roman" w:eastAsiaTheme="minorHAnsi" w:hAnsi="Times New Roman"/>
        </w:rPr>
        <w:t xml:space="preserve"> (</w:t>
      </w:r>
      <w:r w:rsidR="00B372B6" w:rsidRPr="004D75D1">
        <w:rPr>
          <w:rFonts w:ascii="Times New Roman" w:eastAsia="Times New Roman" w:hAnsi="Times New Roman"/>
          <w:lang w:eastAsia="pl-PL"/>
        </w:rPr>
        <w:t>1 godzina dydaktyczna = 45 minut</w:t>
      </w:r>
      <w:r w:rsidRPr="004D75D1">
        <w:rPr>
          <w:rFonts w:ascii="Times New Roman" w:eastAsiaTheme="minorHAnsi" w:hAnsi="Times New Roman"/>
        </w:rPr>
        <w:t>)</w:t>
      </w:r>
      <w:r w:rsidR="00B372B6" w:rsidRPr="004D75D1">
        <w:rPr>
          <w:rFonts w:ascii="Times New Roman" w:eastAsiaTheme="minorHAnsi" w:hAnsi="Times New Roman"/>
        </w:rPr>
        <w:t>,</w:t>
      </w:r>
    </w:p>
    <w:p w14:paraId="293EB252" w14:textId="2805A91B" w:rsidR="008106BC" w:rsidRPr="004D75D1" w:rsidRDefault="008106BC" w:rsidP="004D75D1">
      <w:pPr>
        <w:pStyle w:val="Akapitzlist"/>
        <w:numPr>
          <w:ilvl w:val="0"/>
          <w:numId w:val="29"/>
        </w:numPr>
        <w:tabs>
          <w:tab w:val="left" w:pos="567"/>
        </w:tabs>
        <w:autoSpaceDE w:val="0"/>
        <w:autoSpaceDN w:val="0"/>
        <w:adjustRightInd w:val="0"/>
        <w:spacing w:after="0"/>
        <w:ind w:left="709" w:hanging="283"/>
        <w:contextualSpacing w:val="0"/>
        <w:jc w:val="both"/>
        <w:rPr>
          <w:rFonts w:ascii="Times New Roman" w:eastAsiaTheme="minorHAnsi" w:hAnsi="Times New Roman"/>
        </w:rPr>
      </w:pPr>
      <w:r w:rsidRPr="004D75D1">
        <w:rPr>
          <w:rFonts w:ascii="Times New Roman" w:eastAsiaTheme="minorHAnsi" w:hAnsi="Times New Roman"/>
          <w:b/>
          <w:bCs/>
          <w:color w:val="CC00CC"/>
        </w:rPr>
        <w:lastRenderedPageBreak/>
        <w:t>Część IV</w:t>
      </w:r>
      <w:r w:rsidR="00B372B6" w:rsidRPr="004D75D1">
        <w:rPr>
          <w:rFonts w:ascii="Times New Roman" w:eastAsiaTheme="minorHAnsi" w:hAnsi="Times New Roman"/>
          <w:b/>
          <w:bCs/>
          <w:color w:val="CC00CC"/>
        </w:rPr>
        <w:t xml:space="preserve"> zamówienia</w:t>
      </w:r>
      <w:r w:rsidRPr="004D75D1">
        <w:rPr>
          <w:rFonts w:ascii="Times New Roman" w:eastAsiaTheme="minorHAnsi" w:hAnsi="Times New Roman"/>
          <w:i/>
          <w:iCs/>
          <w:color w:val="CC00CC"/>
        </w:rPr>
        <w:t>:</w:t>
      </w:r>
      <w:r w:rsidRPr="004D75D1">
        <w:rPr>
          <w:rFonts w:ascii="Times New Roman" w:eastAsiaTheme="minorHAnsi" w:hAnsi="Times New Roman"/>
          <w:i/>
          <w:iCs/>
        </w:rPr>
        <w:t xml:space="preserve"> </w:t>
      </w:r>
      <w:r w:rsidRPr="004D75D1">
        <w:rPr>
          <w:rFonts w:ascii="Times New Roman" w:eastAsiaTheme="minorHAnsi" w:hAnsi="Times New Roman"/>
        </w:rPr>
        <w:t xml:space="preserve">Przedmiotem zamówienia jest wybór trenerów prowadzących szkolenia online </w:t>
      </w:r>
      <w:r w:rsidR="00C123ED">
        <w:rPr>
          <w:rFonts w:ascii="Times New Roman" w:eastAsiaTheme="minorHAnsi" w:hAnsi="Times New Roman"/>
        </w:rPr>
        <w:br/>
      </w:r>
      <w:r w:rsidRPr="004D75D1">
        <w:rPr>
          <w:rFonts w:ascii="Times New Roman" w:eastAsiaTheme="minorHAnsi" w:hAnsi="Times New Roman"/>
        </w:rPr>
        <w:t xml:space="preserve">w obszarze pn. </w:t>
      </w:r>
      <w:r w:rsidRPr="004D75D1">
        <w:rPr>
          <w:rFonts w:ascii="Times New Roman" w:eastAsiaTheme="minorHAnsi" w:hAnsi="Times New Roman"/>
          <w:i/>
          <w:iCs/>
        </w:rPr>
        <w:t xml:space="preserve">Rozwijanie usług społecznych i </w:t>
      </w:r>
      <w:proofErr w:type="spellStart"/>
      <w:r w:rsidRPr="004D75D1">
        <w:rPr>
          <w:rFonts w:ascii="Times New Roman" w:eastAsiaTheme="minorHAnsi" w:hAnsi="Times New Roman"/>
          <w:i/>
          <w:iCs/>
        </w:rPr>
        <w:t>deinstytucjonalizacja</w:t>
      </w:r>
      <w:proofErr w:type="spellEnd"/>
      <w:r w:rsidRPr="004D75D1">
        <w:rPr>
          <w:rFonts w:ascii="Times New Roman" w:eastAsiaTheme="minorHAnsi" w:hAnsi="Times New Roman"/>
        </w:rPr>
        <w:t xml:space="preserve"> w łącznym wymiarze </w:t>
      </w:r>
      <w:r w:rsidRPr="004D75D1">
        <w:rPr>
          <w:rFonts w:ascii="Times New Roman" w:eastAsiaTheme="minorHAnsi" w:hAnsi="Times New Roman"/>
          <w:b/>
          <w:bCs/>
        </w:rPr>
        <w:t>96 godzin dydaktycznych</w:t>
      </w:r>
      <w:r w:rsidRPr="004D75D1">
        <w:rPr>
          <w:rFonts w:ascii="Times New Roman" w:eastAsiaTheme="minorHAnsi" w:hAnsi="Times New Roman"/>
        </w:rPr>
        <w:t xml:space="preserve"> (</w:t>
      </w:r>
      <w:r w:rsidR="00B372B6" w:rsidRPr="004D75D1">
        <w:rPr>
          <w:rFonts w:ascii="Times New Roman" w:eastAsia="Times New Roman" w:hAnsi="Times New Roman"/>
          <w:lang w:eastAsia="pl-PL"/>
        </w:rPr>
        <w:t>1 godzina dydaktyczna = 45 minut</w:t>
      </w:r>
      <w:r w:rsidRPr="004D75D1">
        <w:rPr>
          <w:rFonts w:ascii="Times New Roman" w:eastAsiaTheme="minorHAnsi" w:hAnsi="Times New Roman"/>
        </w:rPr>
        <w:t>)</w:t>
      </w:r>
      <w:r w:rsidR="00B372B6" w:rsidRPr="004D75D1">
        <w:rPr>
          <w:rFonts w:ascii="Times New Roman" w:eastAsiaTheme="minorHAnsi" w:hAnsi="Times New Roman"/>
        </w:rPr>
        <w:t>.</w:t>
      </w:r>
    </w:p>
    <w:p w14:paraId="640A0611" w14:textId="1020D8B3" w:rsidR="00D7770E" w:rsidRPr="004D75D1" w:rsidRDefault="00D7770E" w:rsidP="004D75D1">
      <w:pPr>
        <w:spacing w:line="276" w:lineRule="auto"/>
        <w:ind w:left="426"/>
        <w:jc w:val="both"/>
        <w:rPr>
          <w:iCs/>
          <w:sz w:val="22"/>
          <w:szCs w:val="22"/>
          <w:u w:val="single"/>
        </w:rPr>
      </w:pPr>
      <w:r w:rsidRPr="004D75D1">
        <w:rPr>
          <w:iCs/>
          <w:sz w:val="22"/>
          <w:szCs w:val="22"/>
          <w:u w:val="single"/>
        </w:rPr>
        <w:t>Termin realizacji zamówienia podstawowego:</w:t>
      </w:r>
    </w:p>
    <w:p w14:paraId="681A9DE4" w14:textId="40755006" w:rsidR="005F4071" w:rsidRPr="004D75D1" w:rsidRDefault="00543168" w:rsidP="004D75D1">
      <w:pPr>
        <w:spacing w:line="276" w:lineRule="auto"/>
        <w:ind w:left="426"/>
        <w:jc w:val="both"/>
        <w:rPr>
          <w:sz w:val="22"/>
          <w:szCs w:val="22"/>
        </w:rPr>
      </w:pPr>
      <w:r w:rsidRPr="00543168">
        <w:rPr>
          <w:b/>
          <w:bCs/>
          <w:sz w:val="22"/>
          <w:szCs w:val="22"/>
        </w:rPr>
        <w:t>Nie dłużej niż 16 miesięcy od dnia podpisania umowy, z zastrzeżeniem, że w miesiącu grudniu szkolenia będą realizowane maksymalnie do 10 grudnia</w:t>
      </w:r>
      <w:r w:rsidR="005F4071" w:rsidRPr="004D75D1">
        <w:rPr>
          <w:b/>
          <w:bCs/>
          <w:sz w:val="22"/>
          <w:szCs w:val="22"/>
        </w:rPr>
        <w:t>.</w:t>
      </w:r>
      <w:r w:rsidR="005F4071" w:rsidRPr="004D75D1">
        <w:rPr>
          <w:sz w:val="22"/>
          <w:szCs w:val="22"/>
        </w:rPr>
        <w:t xml:space="preserve"> </w:t>
      </w:r>
    </w:p>
    <w:p w14:paraId="67F5767E" w14:textId="77777777" w:rsidR="008C0C05" w:rsidRPr="004D75D1" w:rsidRDefault="00CD7F9C" w:rsidP="004D75D1">
      <w:pPr>
        <w:spacing w:line="276" w:lineRule="auto"/>
        <w:ind w:right="424" w:firstLine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pict w14:anchorId="389AB7AD">
          <v:rect id="_x0000_i1029" style="width:0;height:1.5pt" o:hralign="center" o:bullet="t" o:hrstd="t" o:hr="t" fillcolor="#a0a0a0" stroked="f"/>
        </w:pict>
      </w:r>
    </w:p>
    <w:p w14:paraId="0FA0928D" w14:textId="71F559B4" w:rsidR="008C0C05" w:rsidRPr="004D75D1" w:rsidRDefault="008C0C05" w:rsidP="004D75D1">
      <w:pPr>
        <w:spacing w:line="276" w:lineRule="auto"/>
        <w:ind w:left="426" w:hanging="284"/>
        <w:jc w:val="center"/>
        <w:rPr>
          <w:rFonts w:eastAsia="Times New Roman"/>
          <w:b/>
          <w:bCs/>
          <w:iCs/>
          <w:kern w:val="0"/>
          <w:sz w:val="22"/>
          <w:szCs w:val="22"/>
          <w:lang w:eastAsia="pl-PL"/>
        </w:rPr>
      </w:pPr>
      <w:r w:rsidRPr="004D75D1">
        <w:rPr>
          <w:b/>
          <w:sz w:val="22"/>
          <w:szCs w:val="22"/>
        </w:rPr>
        <w:t>ZAMÓWIENIE OBJĘTE PRAWEM OPCJI</w:t>
      </w:r>
      <w:r w:rsidRPr="004D75D1">
        <w:rPr>
          <w:bCs/>
          <w:sz w:val="22"/>
          <w:szCs w:val="22"/>
        </w:rPr>
        <w:t xml:space="preserve"> </w:t>
      </w:r>
      <w:r w:rsidR="00CD7F9C">
        <w:rPr>
          <w:bCs/>
          <w:sz w:val="22"/>
          <w:szCs w:val="22"/>
        </w:rPr>
        <w:pict w14:anchorId="228537CC">
          <v:rect id="_x0000_i1030" style="width:0;height:1.5pt" o:hralign="center" o:bullet="t" o:hrstd="t" o:hr="t" fillcolor="#a0a0a0" stroked="f"/>
        </w:pict>
      </w:r>
    </w:p>
    <w:p w14:paraId="45D052EC" w14:textId="005E6F00" w:rsidR="00D7770E" w:rsidRPr="004D75D1" w:rsidRDefault="008E32A0" w:rsidP="004D75D1">
      <w:pPr>
        <w:spacing w:line="276" w:lineRule="auto"/>
        <w:ind w:left="426"/>
        <w:jc w:val="both"/>
        <w:rPr>
          <w:sz w:val="22"/>
          <w:szCs w:val="22"/>
        </w:rPr>
      </w:pPr>
      <w:r w:rsidRPr="004D75D1">
        <w:rPr>
          <w:sz w:val="22"/>
          <w:szCs w:val="22"/>
        </w:rPr>
        <w:t>W przypadku uzyskania dalszego zapotrzebowania</w:t>
      </w:r>
      <w:r w:rsidR="00EB7AF6" w:rsidRPr="004D75D1">
        <w:rPr>
          <w:sz w:val="22"/>
          <w:szCs w:val="22"/>
        </w:rPr>
        <w:t xml:space="preserve"> wynikającego z prowadzonych badań w zakresie potrzeb uczestników projektu oraz sukcesywnych badań ewaluacyjnych przeprowadzanych na zakończenie szkoleń</w:t>
      </w:r>
      <w:r w:rsidR="00B372B6" w:rsidRPr="004D75D1">
        <w:rPr>
          <w:rStyle w:val="Odwoaniedokomentarza"/>
          <w:rFonts w:eastAsia="Times New Roman"/>
          <w:kern w:val="0"/>
          <w:sz w:val="22"/>
          <w:szCs w:val="22"/>
          <w:lang w:eastAsia="x-none"/>
        </w:rPr>
        <w:t xml:space="preserve"> </w:t>
      </w:r>
      <w:r w:rsidRPr="004D75D1">
        <w:rPr>
          <w:sz w:val="22"/>
          <w:szCs w:val="22"/>
        </w:rPr>
        <w:t xml:space="preserve">Zamawiający zleci zrealizowanie dodatkowych godzin usługi szkoleniowej </w:t>
      </w:r>
      <w:r w:rsidR="00876402" w:rsidRPr="004D75D1">
        <w:rPr>
          <w:sz w:val="22"/>
          <w:szCs w:val="22"/>
        </w:rPr>
        <w:t>w następujący sposób:</w:t>
      </w:r>
      <w:r w:rsidRPr="004D75D1">
        <w:rPr>
          <w:sz w:val="22"/>
          <w:szCs w:val="22"/>
        </w:rPr>
        <w:t xml:space="preserve"> </w:t>
      </w:r>
    </w:p>
    <w:p w14:paraId="63C8A6E9" w14:textId="21BD2827" w:rsidR="00876402" w:rsidRPr="004D75D1" w:rsidRDefault="00876402" w:rsidP="004D75D1">
      <w:pPr>
        <w:pStyle w:val="Akapitzlist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/>
        <w:ind w:left="851" w:hanging="294"/>
        <w:contextualSpacing w:val="0"/>
        <w:jc w:val="both"/>
        <w:rPr>
          <w:rFonts w:ascii="Times New Roman" w:eastAsia="Times New Roman" w:hAnsi="Times New Roman"/>
          <w:lang w:eastAsia="pl-PL"/>
        </w:rPr>
      </w:pPr>
      <w:r w:rsidRPr="004D75D1">
        <w:rPr>
          <w:rFonts w:ascii="Times New Roman" w:eastAsia="Times New Roman" w:hAnsi="Times New Roman"/>
          <w:b/>
          <w:bCs/>
          <w:iCs/>
          <w:color w:val="00B050"/>
          <w:lang w:eastAsia="pl-PL"/>
        </w:rPr>
        <w:t>Część I</w:t>
      </w:r>
      <w:r w:rsidR="00B372B6" w:rsidRPr="004D75D1">
        <w:rPr>
          <w:rFonts w:ascii="Times New Roman" w:eastAsia="Times New Roman" w:hAnsi="Times New Roman"/>
          <w:b/>
          <w:bCs/>
          <w:iCs/>
          <w:color w:val="00B050"/>
          <w:lang w:eastAsia="pl-PL"/>
        </w:rPr>
        <w:t xml:space="preserve"> zamówienia</w:t>
      </w:r>
      <w:r w:rsidRPr="004D75D1">
        <w:rPr>
          <w:rFonts w:ascii="Times New Roman" w:eastAsia="Times New Roman" w:hAnsi="Times New Roman"/>
          <w:b/>
          <w:bCs/>
          <w:iCs/>
          <w:color w:val="00B050"/>
          <w:lang w:eastAsia="pl-PL"/>
        </w:rPr>
        <w:t>:</w:t>
      </w:r>
      <w:r w:rsidRPr="004D75D1">
        <w:rPr>
          <w:rFonts w:ascii="Times New Roman" w:eastAsia="Times New Roman" w:hAnsi="Times New Roman"/>
          <w:iCs/>
          <w:color w:val="00B050"/>
          <w:lang w:eastAsia="pl-PL"/>
        </w:rPr>
        <w:t xml:space="preserve"> </w:t>
      </w:r>
      <w:r w:rsidRPr="004D75D1">
        <w:rPr>
          <w:rFonts w:ascii="Times New Roman" w:eastAsia="Times New Roman" w:hAnsi="Times New Roman"/>
          <w:iCs/>
          <w:lang w:eastAsia="pl-PL"/>
        </w:rPr>
        <w:t>W</w:t>
      </w:r>
      <w:r w:rsidRPr="004D75D1">
        <w:rPr>
          <w:rStyle w:val="cf21"/>
          <w:rFonts w:ascii="Times New Roman" w:hAnsi="Times New Roman" w:cs="Times New Roman"/>
          <w:sz w:val="22"/>
          <w:szCs w:val="22"/>
        </w:rPr>
        <w:t xml:space="preserve"> obszarze pn. </w:t>
      </w:r>
      <w:r w:rsidRPr="004D75D1">
        <w:rPr>
          <w:rStyle w:val="cf31"/>
          <w:rFonts w:ascii="Times New Roman" w:hAnsi="Times New Roman" w:cs="Times New Roman"/>
          <w:sz w:val="22"/>
          <w:szCs w:val="22"/>
        </w:rPr>
        <w:t>System wsparcia beneficjentów pomocy i integracji społecznej</w:t>
      </w:r>
      <w:r w:rsidRPr="004D75D1">
        <w:rPr>
          <w:rStyle w:val="cf21"/>
          <w:rFonts w:ascii="Times New Roman" w:hAnsi="Times New Roman" w:cs="Times New Roman"/>
          <w:sz w:val="22"/>
          <w:szCs w:val="22"/>
        </w:rPr>
        <w:t xml:space="preserve"> </w:t>
      </w:r>
      <w:r w:rsidR="00C123ED">
        <w:rPr>
          <w:rStyle w:val="cf21"/>
          <w:rFonts w:ascii="Times New Roman" w:hAnsi="Times New Roman" w:cs="Times New Roman"/>
          <w:sz w:val="22"/>
          <w:szCs w:val="22"/>
        </w:rPr>
        <w:br/>
      </w:r>
      <w:r w:rsidRPr="004D75D1">
        <w:rPr>
          <w:rFonts w:ascii="Times New Roman" w:hAnsi="Times New Roman"/>
        </w:rPr>
        <w:t xml:space="preserve">w opcjonalnym, maksymalnym, łącznym </w:t>
      </w:r>
      <w:r w:rsidRPr="004D75D1">
        <w:rPr>
          <w:rFonts w:ascii="Times New Roman" w:eastAsia="Times New Roman" w:hAnsi="Times New Roman"/>
          <w:lang w:eastAsia="pl-PL"/>
        </w:rPr>
        <w:t xml:space="preserve">wymiarze </w:t>
      </w:r>
      <w:r w:rsidRPr="004D75D1">
        <w:rPr>
          <w:rFonts w:ascii="Times New Roman" w:eastAsia="Times New Roman" w:hAnsi="Times New Roman"/>
          <w:b/>
          <w:bCs/>
          <w:lang w:eastAsia="pl-PL"/>
        </w:rPr>
        <w:t>384 godzin dydaktycznych</w:t>
      </w:r>
      <w:r w:rsidRPr="004D75D1">
        <w:rPr>
          <w:rFonts w:ascii="Times New Roman" w:eastAsia="Times New Roman" w:hAnsi="Times New Roman"/>
          <w:lang w:eastAsia="pl-PL"/>
        </w:rPr>
        <w:t xml:space="preserve"> (</w:t>
      </w:r>
      <w:r w:rsidR="00B372B6" w:rsidRPr="004D75D1">
        <w:rPr>
          <w:rFonts w:ascii="Times New Roman" w:eastAsia="Times New Roman" w:hAnsi="Times New Roman"/>
          <w:lang w:eastAsia="pl-PL"/>
        </w:rPr>
        <w:t>1 godzina dydaktyczna = 45 minut</w:t>
      </w:r>
      <w:r w:rsidRPr="004D75D1">
        <w:rPr>
          <w:rFonts w:ascii="Times New Roman" w:eastAsia="Times New Roman" w:hAnsi="Times New Roman"/>
          <w:lang w:eastAsia="pl-PL"/>
        </w:rPr>
        <w:t>)</w:t>
      </w:r>
      <w:r w:rsidR="00B372B6" w:rsidRPr="004D75D1">
        <w:rPr>
          <w:rFonts w:ascii="Times New Roman" w:eastAsia="Times New Roman" w:hAnsi="Times New Roman"/>
          <w:lang w:eastAsia="pl-PL"/>
        </w:rPr>
        <w:t>,</w:t>
      </w:r>
    </w:p>
    <w:p w14:paraId="690B80CF" w14:textId="70BA306A" w:rsidR="00876402" w:rsidRPr="004D75D1" w:rsidRDefault="00876402" w:rsidP="004D75D1">
      <w:pPr>
        <w:pStyle w:val="Akapitzlist"/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/>
        <w:ind w:left="851" w:hanging="294"/>
        <w:contextualSpacing w:val="0"/>
        <w:jc w:val="both"/>
        <w:rPr>
          <w:rFonts w:ascii="Times New Roman" w:eastAsiaTheme="minorHAnsi" w:hAnsi="Times New Roman"/>
        </w:rPr>
      </w:pPr>
      <w:r w:rsidRPr="004D75D1">
        <w:rPr>
          <w:rFonts w:ascii="Times New Roman" w:eastAsiaTheme="minorHAnsi" w:hAnsi="Times New Roman"/>
          <w:b/>
          <w:bCs/>
          <w:color w:val="00B0F0"/>
        </w:rPr>
        <w:t>Część II</w:t>
      </w:r>
      <w:r w:rsidR="00B372B6" w:rsidRPr="004D75D1">
        <w:rPr>
          <w:rFonts w:ascii="Times New Roman" w:eastAsiaTheme="minorHAnsi" w:hAnsi="Times New Roman"/>
          <w:b/>
          <w:bCs/>
          <w:color w:val="00B0F0"/>
        </w:rPr>
        <w:t xml:space="preserve"> zamówienia</w:t>
      </w:r>
      <w:r w:rsidRPr="004D75D1">
        <w:rPr>
          <w:rFonts w:ascii="Times New Roman" w:eastAsiaTheme="minorHAnsi" w:hAnsi="Times New Roman"/>
          <w:b/>
          <w:bCs/>
          <w:color w:val="00B0F0"/>
        </w:rPr>
        <w:t>:</w:t>
      </w:r>
      <w:r w:rsidRPr="004D75D1">
        <w:rPr>
          <w:rFonts w:ascii="Times New Roman" w:eastAsiaTheme="minorHAnsi" w:hAnsi="Times New Roman"/>
          <w:color w:val="00B0F0"/>
        </w:rPr>
        <w:t xml:space="preserve"> </w:t>
      </w:r>
      <w:r w:rsidRPr="004D75D1">
        <w:rPr>
          <w:rFonts w:ascii="Times New Roman" w:eastAsiaTheme="minorHAnsi" w:hAnsi="Times New Roman"/>
        </w:rPr>
        <w:t xml:space="preserve">W obszarze pn. </w:t>
      </w:r>
      <w:r w:rsidRPr="004D75D1">
        <w:rPr>
          <w:rFonts w:ascii="Times New Roman" w:eastAsiaTheme="minorHAnsi" w:hAnsi="Times New Roman"/>
          <w:i/>
          <w:iCs/>
        </w:rPr>
        <w:t xml:space="preserve">Zagadnienia zdrowia psychicznego i pomocy w sytuacjach kryzysu psychicznego </w:t>
      </w:r>
      <w:r w:rsidRPr="004D75D1">
        <w:rPr>
          <w:rFonts w:ascii="Times New Roman" w:eastAsiaTheme="minorHAnsi" w:hAnsi="Times New Roman"/>
        </w:rPr>
        <w:t xml:space="preserve"> </w:t>
      </w:r>
      <w:r w:rsidRPr="004D75D1">
        <w:rPr>
          <w:rFonts w:ascii="Times New Roman" w:hAnsi="Times New Roman"/>
        </w:rPr>
        <w:t xml:space="preserve">w opcjonalnym, maksymalnym, łącznym wymiarze </w:t>
      </w:r>
      <w:r w:rsidRPr="004D75D1">
        <w:rPr>
          <w:rFonts w:ascii="Times New Roman" w:eastAsiaTheme="minorHAnsi" w:hAnsi="Times New Roman"/>
          <w:b/>
          <w:bCs/>
        </w:rPr>
        <w:t>144 godzin dydaktycznych</w:t>
      </w:r>
      <w:r w:rsidRPr="004D75D1">
        <w:rPr>
          <w:rFonts w:ascii="Times New Roman" w:eastAsiaTheme="minorHAnsi" w:hAnsi="Times New Roman"/>
        </w:rPr>
        <w:t xml:space="preserve"> (</w:t>
      </w:r>
      <w:r w:rsidR="00B372B6" w:rsidRPr="004D75D1">
        <w:rPr>
          <w:rFonts w:ascii="Times New Roman" w:eastAsia="Times New Roman" w:hAnsi="Times New Roman"/>
          <w:lang w:eastAsia="pl-PL"/>
        </w:rPr>
        <w:t>1 godzina dydaktyczna = 45 minut</w:t>
      </w:r>
      <w:r w:rsidRPr="004D75D1">
        <w:rPr>
          <w:rFonts w:ascii="Times New Roman" w:eastAsiaTheme="minorHAnsi" w:hAnsi="Times New Roman"/>
        </w:rPr>
        <w:t>)</w:t>
      </w:r>
      <w:r w:rsidR="00B372B6" w:rsidRPr="004D75D1">
        <w:rPr>
          <w:rFonts w:ascii="Times New Roman" w:eastAsiaTheme="minorHAnsi" w:hAnsi="Times New Roman"/>
        </w:rPr>
        <w:t>,</w:t>
      </w:r>
    </w:p>
    <w:p w14:paraId="791500F6" w14:textId="1372C978" w:rsidR="00876402" w:rsidRPr="004D75D1" w:rsidRDefault="00876402" w:rsidP="004D75D1">
      <w:pPr>
        <w:pStyle w:val="Akapitzlist"/>
        <w:numPr>
          <w:ilvl w:val="0"/>
          <w:numId w:val="28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/>
        <w:ind w:left="851" w:hanging="294"/>
        <w:contextualSpacing w:val="0"/>
        <w:jc w:val="both"/>
        <w:rPr>
          <w:rFonts w:ascii="Times New Roman" w:eastAsiaTheme="minorHAnsi" w:hAnsi="Times New Roman"/>
          <w:i/>
          <w:iCs/>
        </w:rPr>
      </w:pPr>
      <w:r w:rsidRPr="004D75D1">
        <w:rPr>
          <w:rFonts w:ascii="Times New Roman" w:eastAsiaTheme="minorHAnsi" w:hAnsi="Times New Roman"/>
          <w:b/>
          <w:bCs/>
          <w:color w:val="7030A0"/>
        </w:rPr>
        <w:t>Część III</w:t>
      </w:r>
      <w:r w:rsidR="00B372B6" w:rsidRPr="004D75D1">
        <w:rPr>
          <w:rFonts w:ascii="Times New Roman" w:eastAsiaTheme="minorHAnsi" w:hAnsi="Times New Roman"/>
          <w:b/>
          <w:bCs/>
          <w:color w:val="7030A0"/>
        </w:rPr>
        <w:t xml:space="preserve"> zamówienia</w:t>
      </w:r>
      <w:r w:rsidRPr="004D75D1">
        <w:rPr>
          <w:rFonts w:ascii="Times New Roman" w:eastAsiaTheme="minorHAnsi" w:hAnsi="Times New Roman"/>
          <w:b/>
          <w:bCs/>
          <w:color w:val="7030A0"/>
        </w:rPr>
        <w:t>:</w:t>
      </w:r>
      <w:r w:rsidRPr="004D75D1">
        <w:rPr>
          <w:rFonts w:ascii="Times New Roman" w:eastAsiaTheme="minorHAnsi" w:hAnsi="Times New Roman"/>
          <w:color w:val="7030A0"/>
        </w:rPr>
        <w:t xml:space="preserve"> </w:t>
      </w:r>
      <w:r w:rsidRPr="004D75D1">
        <w:rPr>
          <w:rFonts w:ascii="Times New Roman" w:eastAsiaTheme="minorHAnsi" w:hAnsi="Times New Roman"/>
        </w:rPr>
        <w:t xml:space="preserve">W obszarze pn. </w:t>
      </w:r>
      <w:r w:rsidRPr="004D75D1">
        <w:rPr>
          <w:rFonts w:ascii="Times New Roman" w:eastAsiaTheme="minorHAnsi" w:hAnsi="Times New Roman"/>
          <w:i/>
          <w:iCs/>
        </w:rPr>
        <w:t>Rozwój warsztatu interpersonalnego pracowników  służb społecznych</w:t>
      </w:r>
      <w:r w:rsidRPr="004D75D1">
        <w:rPr>
          <w:rFonts w:ascii="Times New Roman" w:eastAsiaTheme="minorHAnsi" w:hAnsi="Times New Roman"/>
        </w:rPr>
        <w:t xml:space="preserve"> </w:t>
      </w:r>
      <w:r w:rsidRPr="004D75D1">
        <w:rPr>
          <w:rFonts w:ascii="Times New Roman" w:eastAsiaTheme="minorHAnsi" w:hAnsi="Times New Roman"/>
          <w:i/>
          <w:iCs/>
        </w:rPr>
        <w:t>oraz przeciwdziałanie wypaleniu zawodowemu</w:t>
      </w:r>
      <w:r w:rsidRPr="004D75D1">
        <w:rPr>
          <w:rFonts w:ascii="Times New Roman" w:eastAsiaTheme="minorHAnsi" w:hAnsi="Times New Roman"/>
        </w:rPr>
        <w:t xml:space="preserve">  </w:t>
      </w:r>
      <w:r w:rsidRPr="004D75D1">
        <w:rPr>
          <w:rFonts w:ascii="Times New Roman" w:hAnsi="Times New Roman"/>
        </w:rPr>
        <w:t xml:space="preserve">w opcjonalnym, maksymalnym, łącznym wymiarze </w:t>
      </w:r>
      <w:r w:rsidRPr="004D75D1">
        <w:rPr>
          <w:rFonts w:ascii="Times New Roman" w:eastAsiaTheme="minorHAnsi" w:hAnsi="Times New Roman"/>
          <w:b/>
          <w:bCs/>
        </w:rPr>
        <w:t>192 godzin dydaktycznych</w:t>
      </w:r>
      <w:r w:rsidRPr="004D75D1">
        <w:rPr>
          <w:rFonts w:ascii="Times New Roman" w:eastAsiaTheme="minorHAnsi" w:hAnsi="Times New Roman"/>
        </w:rPr>
        <w:t xml:space="preserve"> (</w:t>
      </w:r>
      <w:r w:rsidR="00B372B6" w:rsidRPr="004D75D1">
        <w:rPr>
          <w:rFonts w:ascii="Times New Roman" w:eastAsia="Times New Roman" w:hAnsi="Times New Roman"/>
          <w:lang w:eastAsia="pl-PL"/>
        </w:rPr>
        <w:t>1 godzina dydaktyczna = 45 minut</w:t>
      </w:r>
      <w:r w:rsidRPr="004D75D1">
        <w:rPr>
          <w:rFonts w:ascii="Times New Roman" w:eastAsiaTheme="minorHAnsi" w:hAnsi="Times New Roman"/>
        </w:rPr>
        <w:t>)</w:t>
      </w:r>
      <w:r w:rsidR="00B372B6" w:rsidRPr="004D75D1">
        <w:rPr>
          <w:rFonts w:ascii="Times New Roman" w:eastAsiaTheme="minorHAnsi" w:hAnsi="Times New Roman"/>
        </w:rPr>
        <w:t>,</w:t>
      </w:r>
    </w:p>
    <w:p w14:paraId="35D2C465" w14:textId="31E040F4" w:rsidR="00876402" w:rsidRPr="004D75D1" w:rsidRDefault="00876402" w:rsidP="004D75D1">
      <w:pPr>
        <w:pStyle w:val="Akapitzlist"/>
        <w:numPr>
          <w:ilvl w:val="0"/>
          <w:numId w:val="28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0"/>
        <w:ind w:left="851" w:hanging="294"/>
        <w:contextualSpacing w:val="0"/>
        <w:jc w:val="both"/>
        <w:rPr>
          <w:rFonts w:ascii="Times New Roman" w:eastAsiaTheme="minorHAnsi" w:hAnsi="Times New Roman"/>
        </w:rPr>
      </w:pPr>
      <w:r w:rsidRPr="004D75D1">
        <w:rPr>
          <w:rFonts w:ascii="Times New Roman" w:eastAsiaTheme="minorHAnsi" w:hAnsi="Times New Roman"/>
          <w:b/>
          <w:bCs/>
          <w:color w:val="CC00CC"/>
        </w:rPr>
        <w:t>Część IV</w:t>
      </w:r>
      <w:r w:rsidR="00B372B6" w:rsidRPr="004D75D1">
        <w:rPr>
          <w:rFonts w:ascii="Times New Roman" w:eastAsiaTheme="minorHAnsi" w:hAnsi="Times New Roman"/>
          <w:b/>
          <w:bCs/>
          <w:color w:val="CC00CC"/>
        </w:rPr>
        <w:t xml:space="preserve"> zamówienia</w:t>
      </w:r>
      <w:r w:rsidRPr="004D75D1">
        <w:rPr>
          <w:rFonts w:ascii="Times New Roman" w:eastAsiaTheme="minorHAnsi" w:hAnsi="Times New Roman"/>
          <w:b/>
          <w:bCs/>
          <w:i/>
          <w:iCs/>
          <w:color w:val="CC00CC"/>
        </w:rPr>
        <w:t>:</w:t>
      </w:r>
      <w:r w:rsidRPr="004D75D1">
        <w:rPr>
          <w:rFonts w:ascii="Times New Roman" w:eastAsiaTheme="minorHAnsi" w:hAnsi="Times New Roman"/>
          <w:i/>
          <w:iCs/>
          <w:color w:val="CC00CC"/>
        </w:rPr>
        <w:t xml:space="preserve"> </w:t>
      </w:r>
      <w:r w:rsidRPr="004D75D1">
        <w:rPr>
          <w:rFonts w:ascii="Times New Roman" w:eastAsiaTheme="minorHAnsi" w:hAnsi="Times New Roman"/>
        </w:rPr>
        <w:t xml:space="preserve">W obszarze pn. </w:t>
      </w:r>
      <w:r w:rsidRPr="00C123ED">
        <w:rPr>
          <w:rFonts w:ascii="Times New Roman" w:eastAsiaTheme="minorHAnsi" w:hAnsi="Times New Roman"/>
          <w:i/>
          <w:iCs/>
        </w:rPr>
        <w:t xml:space="preserve">Rozwijanie usług społecznych i </w:t>
      </w:r>
      <w:proofErr w:type="spellStart"/>
      <w:r w:rsidRPr="00C123ED">
        <w:rPr>
          <w:rFonts w:ascii="Times New Roman" w:eastAsiaTheme="minorHAnsi" w:hAnsi="Times New Roman"/>
          <w:i/>
          <w:iCs/>
        </w:rPr>
        <w:t>deinstytucjonalizacja</w:t>
      </w:r>
      <w:proofErr w:type="spellEnd"/>
      <w:r w:rsidRPr="004D75D1">
        <w:rPr>
          <w:rFonts w:ascii="Times New Roman" w:eastAsiaTheme="minorHAnsi" w:hAnsi="Times New Roman"/>
        </w:rPr>
        <w:t xml:space="preserve"> </w:t>
      </w:r>
      <w:r w:rsidR="00C123ED">
        <w:rPr>
          <w:rFonts w:ascii="Times New Roman" w:eastAsiaTheme="minorHAnsi" w:hAnsi="Times New Roman"/>
        </w:rPr>
        <w:br/>
      </w:r>
      <w:r w:rsidRPr="004D75D1">
        <w:rPr>
          <w:rFonts w:ascii="Times New Roman" w:hAnsi="Times New Roman"/>
        </w:rPr>
        <w:t xml:space="preserve">w opcjonalnym, maksymalnym, łącznym wymiarze </w:t>
      </w:r>
      <w:r w:rsidRPr="004D75D1">
        <w:rPr>
          <w:rFonts w:ascii="Times New Roman" w:eastAsiaTheme="minorHAnsi" w:hAnsi="Times New Roman"/>
          <w:b/>
          <w:bCs/>
        </w:rPr>
        <w:t>96 godzin dydaktycznych</w:t>
      </w:r>
      <w:r w:rsidRPr="004D75D1">
        <w:rPr>
          <w:rFonts w:ascii="Times New Roman" w:eastAsiaTheme="minorHAnsi" w:hAnsi="Times New Roman"/>
        </w:rPr>
        <w:t xml:space="preserve"> (</w:t>
      </w:r>
      <w:r w:rsidR="00B372B6" w:rsidRPr="004D75D1">
        <w:rPr>
          <w:rFonts w:ascii="Times New Roman" w:eastAsia="Times New Roman" w:hAnsi="Times New Roman"/>
          <w:lang w:eastAsia="pl-PL"/>
        </w:rPr>
        <w:t>1 godzina dydaktyczna = 45 minut</w:t>
      </w:r>
      <w:r w:rsidRPr="004D75D1">
        <w:rPr>
          <w:rFonts w:ascii="Times New Roman" w:eastAsiaTheme="minorHAnsi" w:hAnsi="Times New Roman"/>
        </w:rPr>
        <w:t>)</w:t>
      </w:r>
      <w:r w:rsidR="00B372B6" w:rsidRPr="004D75D1">
        <w:rPr>
          <w:rFonts w:ascii="Times New Roman" w:eastAsiaTheme="minorHAnsi" w:hAnsi="Times New Roman"/>
        </w:rPr>
        <w:t>.</w:t>
      </w:r>
    </w:p>
    <w:p w14:paraId="78D4089C" w14:textId="77777777" w:rsidR="0025688C" w:rsidRPr="004D75D1" w:rsidRDefault="0025688C" w:rsidP="004D75D1">
      <w:pPr>
        <w:spacing w:line="276" w:lineRule="auto"/>
        <w:ind w:left="426"/>
        <w:jc w:val="both"/>
        <w:rPr>
          <w:sz w:val="22"/>
          <w:szCs w:val="22"/>
        </w:rPr>
      </w:pPr>
      <w:r w:rsidRPr="004D75D1">
        <w:rPr>
          <w:sz w:val="22"/>
          <w:szCs w:val="22"/>
        </w:rPr>
        <w:t xml:space="preserve">Zakres zamówienia objętego prawem opcji: </w:t>
      </w:r>
    </w:p>
    <w:p w14:paraId="3674C6B3" w14:textId="443355D5" w:rsidR="0025688C" w:rsidRPr="004D75D1" w:rsidRDefault="0025688C" w:rsidP="004D75D1">
      <w:pPr>
        <w:pStyle w:val="Akapitzlist"/>
        <w:numPr>
          <w:ilvl w:val="0"/>
          <w:numId w:val="30"/>
        </w:numPr>
        <w:spacing w:after="0"/>
        <w:contextualSpacing w:val="0"/>
        <w:jc w:val="both"/>
        <w:rPr>
          <w:rFonts w:ascii="Times New Roman" w:hAnsi="Times New Roman"/>
        </w:rPr>
      </w:pPr>
      <w:r w:rsidRPr="004D75D1">
        <w:rPr>
          <w:rFonts w:ascii="Times New Roman" w:hAnsi="Times New Roman"/>
        </w:rPr>
        <w:t>Usługa zostanie zrealizowana zgodnie z powyższym zakresem.</w:t>
      </w:r>
    </w:p>
    <w:p w14:paraId="318EB96E" w14:textId="77777777" w:rsidR="0025688C" w:rsidRPr="004D75D1" w:rsidRDefault="0025688C" w:rsidP="004D75D1">
      <w:pPr>
        <w:pStyle w:val="Akapitzlist"/>
        <w:numPr>
          <w:ilvl w:val="0"/>
          <w:numId w:val="30"/>
        </w:numPr>
        <w:spacing w:after="0"/>
        <w:contextualSpacing w:val="0"/>
        <w:jc w:val="both"/>
        <w:rPr>
          <w:rFonts w:ascii="Times New Roman" w:hAnsi="Times New Roman"/>
        </w:rPr>
      </w:pPr>
      <w:r w:rsidRPr="004D75D1">
        <w:rPr>
          <w:rFonts w:ascii="Times New Roman" w:hAnsi="Times New Roman"/>
        </w:rPr>
        <w:t xml:space="preserve">Pozostałe warunki realizacji zamówienia objętego prawem opcji winny być zgodne z opisem przedmiotu zamówienia podstawowego. </w:t>
      </w:r>
    </w:p>
    <w:p w14:paraId="2593AF9A" w14:textId="4F00E246" w:rsidR="00B15FAB" w:rsidRPr="004D75D1" w:rsidRDefault="00B15FAB" w:rsidP="004D75D1">
      <w:pPr>
        <w:spacing w:line="276" w:lineRule="auto"/>
        <w:ind w:left="426"/>
        <w:jc w:val="both"/>
        <w:rPr>
          <w:sz w:val="22"/>
          <w:szCs w:val="22"/>
        </w:rPr>
      </w:pPr>
      <w:r w:rsidRPr="004D75D1">
        <w:rPr>
          <w:sz w:val="22"/>
          <w:szCs w:val="22"/>
        </w:rPr>
        <w:t>O fakcie skorzystania z prawa opcji Zamawiający poinformuje Wykonawcę pisemnie, w terminie trwania umowy</w:t>
      </w:r>
      <w:r w:rsidR="00B372B6" w:rsidRPr="004D75D1">
        <w:rPr>
          <w:sz w:val="22"/>
          <w:szCs w:val="22"/>
        </w:rPr>
        <w:t>,</w:t>
      </w:r>
      <w:r w:rsidRPr="004D75D1">
        <w:rPr>
          <w:sz w:val="22"/>
          <w:szCs w:val="22"/>
        </w:rPr>
        <w:t xml:space="preserve"> jednak</w:t>
      </w:r>
      <w:r w:rsidR="00B372B6" w:rsidRPr="004D75D1">
        <w:rPr>
          <w:sz w:val="22"/>
          <w:szCs w:val="22"/>
        </w:rPr>
        <w:t>że</w:t>
      </w:r>
      <w:r w:rsidRPr="004D75D1">
        <w:rPr>
          <w:sz w:val="22"/>
          <w:szCs w:val="22"/>
        </w:rPr>
        <w:t xml:space="preserve"> nie później do 31 sierpnia 2026 r. lub po wykorzystaniu liczby godzin szkoleniowych </w:t>
      </w:r>
      <w:r w:rsidR="00B372B6" w:rsidRPr="004D75D1">
        <w:rPr>
          <w:sz w:val="22"/>
          <w:szCs w:val="22"/>
        </w:rPr>
        <w:br/>
      </w:r>
      <w:r w:rsidRPr="004D75D1">
        <w:rPr>
          <w:sz w:val="22"/>
          <w:szCs w:val="22"/>
        </w:rPr>
        <w:t xml:space="preserve">w ramach zamówienia podstawowego, w zależności od tego, które ze zdarzeń wystąpi wcześniej.  </w:t>
      </w:r>
    </w:p>
    <w:p w14:paraId="3D0784B1" w14:textId="77777777" w:rsidR="00A62EC2" w:rsidRPr="004D75D1" w:rsidRDefault="00A62EC2" w:rsidP="004D75D1">
      <w:pPr>
        <w:spacing w:line="276" w:lineRule="auto"/>
        <w:ind w:left="426"/>
        <w:jc w:val="both"/>
        <w:rPr>
          <w:iCs/>
          <w:sz w:val="22"/>
          <w:szCs w:val="22"/>
          <w:u w:val="single"/>
        </w:rPr>
      </w:pPr>
      <w:r w:rsidRPr="004D75D1">
        <w:rPr>
          <w:iCs/>
          <w:sz w:val="22"/>
          <w:szCs w:val="22"/>
          <w:u w:val="single"/>
        </w:rPr>
        <w:t>Termin realizacji zamówienia objętego prawem opcji:</w:t>
      </w:r>
    </w:p>
    <w:p w14:paraId="2C9824CD" w14:textId="66BC67FF" w:rsidR="00876402" w:rsidRDefault="00543168" w:rsidP="00C123ED">
      <w:pPr>
        <w:spacing w:line="276" w:lineRule="auto"/>
        <w:ind w:left="426"/>
        <w:jc w:val="both"/>
        <w:rPr>
          <w:b/>
          <w:bCs/>
          <w:sz w:val="22"/>
          <w:szCs w:val="22"/>
        </w:rPr>
      </w:pPr>
      <w:r w:rsidRPr="00543168">
        <w:rPr>
          <w:b/>
          <w:bCs/>
          <w:sz w:val="22"/>
          <w:szCs w:val="22"/>
        </w:rPr>
        <w:t>Nie dłużej niż 32 miesiące od dnia podpisania umowy, z zastrzeżeniem, że każdorazowo w miesiącu grudniu szkolenia będą realizowane maksymalnie do 10 grudnia</w:t>
      </w:r>
      <w:r w:rsidR="00A62EC2" w:rsidRPr="004D75D1">
        <w:rPr>
          <w:b/>
          <w:bCs/>
          <w:sz w:val="22"/>
          <w:szCs w:val="22"/>
        </w:rPr>
        <w:t>.</w:t>
      </w:r>
    </w:p>
    <w:p w14:paraId="30031AF4" w14:textId="77777777" w:rsidR="00543168" w:rsidRDefault="00543168" w:rsidP="00C123ED">
      <w:pPr>
        <w:spacing w:line="276" w:lineRule="auto"/>
        <w:ind w:left="426"/>
        <w:jc w:val="both"/>
        <w:rPr>
          <w:b/>
          <w:bCs/>
          <w:sz w:val="22"/>
          <w:szCs w:val="22"/>
        </w:rPr>
      </w:pPr>
    </w:p>
    <w:p w14:paraId="32FA7D2B" w14:textId="77777777" w:rsidR="00543168" w:rsidRDefault="00543168" w:rsidP="00C123ED">
      <w:pPr>
        <w:spacing w:line="276" w:lineRule="auto"/>
        <w:ind w:left="426"/>
        <w:jc w:val="both"/>
        <w:rPr>
          <w:b/>
          <w:bCs/>
          <w:sz w:val="22"/>
          <w:szCs w:val="22"/>
        </w:rPr>
      </w:pPr>
    </w:p>
    <w:p w14:paraId="05F2FEA6" w14:textId="77777777" w:rsidR="00543168" w:rsidRDefault="00543168" w:rsidP="00C123ED">
      <w:pPr>
        <w:spacing w:line="276" w:lineRule="auto"/>
        <w:ind w:left="426"/>
        <w:jc w:val="both"/>
        <w:rPr>
          <w:b/>
          <w:bCs/>
          <w:sz w:val="22"/>
          <w:szCs w:val="22"/>
        </w:rPr>
      </w:pPr>
    </w:p>
    <w:p w14:paraId="20D86979" w14:textId="77777777" w:rsidR="00543168" w:rsidRDefault="00543168" w:rsidP="00C123ED">
      <w:pPr>
        <w:spacing w:line="276" w:lineRule="auto"/>
        <w:ind w:left="426"/>
        <w:jc w:val="both"/>
        <w:rPr>
          <w:b/>
          <w:bCs/>
          <w:sz w:val="22"/>
          <w:szCs w:val="22"/>
        </w:rPr>
      </w:pPr>
    </w:p>
    <w:p w14:paraId="7429AEC5" w14:textId="77777777" w:rsidR="00543168" w:rsidRDefault="00543168" w:rsidP="00C123ED">
      <w:pPr>
        <w:spacing w:line="276" w:lineRule="auto"/>
        <w:ind w:left="426"/>
        <w:jc w:val="both"/>
        <w:rPr>
          <w:b/>
          <w:bCs/>
          <w:sz w:val="22"/>
          <w:szCs w:val="22"/>
        </w:rPr>
      </w:pPr>
    </w:p>
    <w:p w14:paraId="16399E5A" w14:textId="77777777" w:rsidR="00543168" w:rsidRDefault="00543168" w:rsidP="00C123ED">
      <w:pPr>
        <w:spacing w:line="276" w:lineRule="auto"/>
        <w:ind w:left="426"/>
        <w:jc w:val="both"/>
        <w:rPr>
          <w:b/>
          <w:bCs/>
          <w:sz w:val="22"/>
          <w:szCs w:val="22"/>
        </w:rPr>
      </w:pPr>
    </w:p>
    <w:p w14:paraId="381DCAB0" w14:textId="77777777" w:rsidR="00543168" w:rsidRPr="00C123ED" w:rsidRDefault="00543168" w:rsidP="00C123ED">
      <w:pPr>
        <w:spacing w:line="276" w:lineRule="auto"/>
        <w:ind w:left="426"/>
        <w:jc w:val="both"/>
        <w:rPr>
          <w:sz w:val="22"/>
          <w:szCs w:val="22"/>
        </w:rPr>
      </w:pPr>
    </w:p>
    <w:p w14:paraId="12F6E1BB" w14:textId="77777777" w:rsidR="001A32AB" w:rsidRPr="004D75D1" w:rsidRDefault="00CD7F9C" w:rsidP="004D75D1">
      <w:pPr>
        <w:spacing w:line="276" w:lineRule="auto"/>
        <w:ind w:right="424" w:firstLine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pict w14:anchorId="3840E11C">
          <v:rect id="_x0000_i1031" style="width:0;height:1.5pt" o:hralign="center" o:bullet="t" o:hrstd="t" o:hr="t" fillcolor="#a0a0a0" stroked="f"/>
        </w:pict>
      </w:r>
    </w:p>
    <w:p w14:paraId="46A4C36F" w14:textId="77777777" w:rsidR="001A32AB" w:rsidRPr="00C123ED" w:rsidRDefault="001A32AB" w:rsidP="004D75D1">
      <w:pPr>
        <w:spacing w:line="276" w:lineRule="auto"/>
        <w:ind w:left="426" w:hanging="284"/>
        <w:jc w:val="center"/>
        <w:rPr>
          <w:b/>
          <w:color w:val="C45911" w:themeColor="accent2" w:themeShade="BF"/>
          <w:sz w:val="22"/>
          <w:szCs w:val="22"/>
        </w:rPr>
      </w:pPr>
      <w:r w:rsidRPr="00C123ED">
        <w:rPr>
          <w:b/>
          <w:color w:val="C45911" w:themeColor="accent2" w:themeShade="BF"/>
          <w:sz w:val="22"/>
          <w:szCs w:val="22"/>
        </w:rPr>
        <w:t xml:space="preserve">PONIŻSZE ZAPISY DOTYCZĄ ZARÓWNO ZAMÓWIENIA PODSTAWOWEGO, </w:t>
      </w:r>
    </w:p>
    <w:p w14:paraId="243E6D32" w14:textId="133AF69E" w:rsidR="001A32AB" w:rsidRPr="00C123ED" w:rsidRDefault="001A32AB" w:rsidP="004D75D1">
      <w:pPr>
        <w:spacing w:line="276" w:lineRule="auto"/>
        <w:ind w:left="426" w:hanging="284"/>
        <w:jc w:val="center"/>
        <w:rPr>
          <w:rFonts w:eastAsia="Times New Roman"/>
          <w:b/>
          <w:bCs/>
          <w:iCs/>
          <w:color w:val="C45911" w:themeColor="accent2" w:themeShade="BF"/>
          <w:kern w:val="0"/>
          <w:sz w:val="22"/>
          <w:szCs w:val="22"/>
          <w:lang w:eastAsia="pl-PL"/>
        </w:rPr>
      </w:pPr>
      <w:r w:rsidRPr="00C123ED">
        <w:rPr>
          <w:b/>
          <w:color w:val="C45911" w:themeColor="accent2" w:themeShade="BF"/>
          <w:sz w:val="22"/>
          <w:szCs w:val="22"/>
        </w:rPr>
        <w:t>JAK RÓWNIEŻ ZAMÓWIENIA OBJĘTEGO PRAWEM OPCJI</w:t>
      </w:r>
      <w:r w:rsidR="00CD7F9C">
        <w:rPr>
          <w:bCs/>
          <w:color w:val="C45911" w:themeColor="accent2" w:themeShade="BF"/>
          <w:sz w:val="22"/>
          <w:szCs w:val="22"/>
        </w:rPr>
        <w:pict w14:anchorId="2C08C1D2">
          <v:rect id="_x0000_i1032" style="width:0;height:1.5pt" o:hralign="center" o:bullet="t" o:hrstd="t" o:hr="t" fillcolor="#a0a0a0" stroked="f"/>
        </w:pict>
      </w:r>
    </w:p>
    <w:p w14:paraId="40850D7D" w14:textId="6FF527B3" w:rsidR="00940B35" w:rsidRPr="007D0B9F" w:rsidRDefault="00940B35" w:rsidP="004D75D1">
      <w:pPr>
        <w:widowControl/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eastAsia="Times New Roman"/>
          <w:b/>
          <w:bCs/>
          <w:i/>
          <w:color w:val="00B050"/>
          <w:kern w:val="0"/>
          <w:sz w:val="22"/>
          <w:szCs w:val="22"/>
          <w:lang w:eastAsia="pl-PL"/>
        </w:rPr>
      </w:pPr>
      <w:r w:rsidRPr="007D0B9F">
        <w:rPr>
          <w:rFonts w:eastAsia="Times New Roman"/>
          <w:b/>
          <w:bCs/>
          <w:iCs/>
          <w:color w:val="00B050"/>
          <w:kern w:val="0"/>
          <w:sz w:val="22"/>
          <w:szCs w:val="22"/>
          <w:lang w:eastAsia="pl-PL"/>
        </w:rPr>
        <w:t xml:space="preserve">Część I: </w:t>
      </w:r>
      <w:bookmarkStart w:id="2" w:name="_Hlk212536514"/>
      <w:r w:rsidRPr="007D0B9F">
        <w:rPr>
          <w:rFonts w:eastAsia="Times New Roman"/>
          <w:b/>
          <w:bCs/>
          <w:iCs/>
          <w:color w:val="00B050"/>
          <w:kern w:val="0"/>
          <w:sz w:val="22"/>
          <w:szCs w:val="22"/>
          <w:lang w:eastAsia="pl-PL"/>
        </w:rPr>
        <w:t xml:space="preserve">Realizacja szkoleń w obszarze pn. </w:t>
      </w:r>
      <w:r w:rsidRPr="007D0B9F">
        <w:rPr>
          <w:rFonts w:eastAsia="Times New Roman"/>
          <w:b/>
          <w:bCs/>
          <w:i/>
          <w:color w:val="00B050"/>
          <w:kern w:val="0"/>
          <w:sz w:val="22"/>
          <w:szCs w:val="22"/>
          <w:lang w:eastAsia="pl-PL"/>
        </w:rPr>
        <w:t>System wsparcia  beneficjentów pomocy i integracji społecznej</w:t>
      </w:r>
      <w:bookmarkEnd w:id="2"/>
      <w:r w:rsidR="00C123ED" w:rsidRPr="007D0B9F">
        <w:rPr>
          <w:rFonts w:eastAsia="Times New Roman"/>
          <w:b/>
          <w:bCs/>
          <w:i/>
          <w:color w:val="00B050"/>
          <w:kern w:val="0"/>
          <w:sz w:val="22"/>
          <w:szCs w:val="22"/>
          <w:lang w:eastAsia="pl-PL"/>
        </w:rPr>
        <w:t>:</w:t>
      </w:r>
    </w:p>
    <w:p w14:paraId="4D4099F1" w14:textId="13872C81" w:rsidR="00A43147" w:rsidRPr="007D0B9F" w:rsidRDefault="002F4263" w:rsidP="004D75D1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eastAsiaTheme="minorHAnsi"/>
          <w:kern w:val="0"/>
          <w:sz w:val="22"/>
          <w:szCs w:val="22"/>
        </w:rPr>
      </w:pPr>
      <w:bookmarkStart w:id="3" w:name="_Hlk199316667"/>
      <w:bookmarkEnd w:id="0"/>
      <w:r w:rsidRPr="007D0B9F">
        <w:rPr>
          <w:rStyle w:val="cf21"/>
          <w:rFonts w:ascii="Times New Roman" w:hAnsi="Times New Roman" w:cs="Times New Roman"/>
          <w:sz w:val="22"/>
          <w:szCs w:val="22"/>
        </w:rPr>
        <w:t>Przedmiotem zamówienia jest wybór trenerów prowadzących szkolenia</w:t>
      </w:r>
      <w:r w:rsidR="00A10463" w:rsidRPr="007D0B9F">
        <w:rPr>
          <w:rStyle w:val="cf21"/>
          <w:rFonts w:ascii="Times New Roman" w:hAnsi="Times New Roman" w:cs="Times New Roman"/>
          <w:sz w:val="22"/>
          <w:szCs w:val="22"/>
        </w:rPr>
        <w:t xml:space="preserve"> stacjonarne</w:t>
      </w:r>
      <w:r w:rsidRPr="007D0B9F">
        <w:rPr>
          <w:rStyle w:val="cf21"/>
          <w:rFonts w:ascii="Times New Roman" w:hAnsi="Times New Roman" w:cs="Times New Roman"/>
          <w:sz w:val="22"/>
          <w:szCs w:val="22"/>
        </w:rPr>
        <w:t xml:space="preserve"> w obszarze pn. </w:t>
      </w:r>
      <w:r w:rsidRPr="007D0B9F">
        <w:rPr>
          <w:rStyle w:val="cf31"/>
          <w:rFonts w:ascii="Times New Roman" w:hAnsi="Times New Roman" w:cs="Times New Roman"/>
          <w:sz w:val="22"/>
          <w:szCs w:val="22"/>
        </w:rPr>
        <w:t xml:space="preserve">System wsparcia beneficjentów pomocy i integracji społecznej </w:t>
      </w:r>
      <w:r w:rsidRPr="007D0B9F">
        <w:rPr>
          <w:rStyle w:val="cf21"/>
          <w:rFonts w:ascii="Times New Roman" w:hAnsi="Times New Roman" w:cs="Times New Roman"/>
          <w:sz w:val="22"/>
          <w:szCs w:val="22"/>
        </w:rPr>
        <w:t xml:space="preserve">z </w:t>
      </w:r>
      <w:r w:rsidRPr="007D0B9F">
        <w:rPr>
          <w:rFonts w:eastAsia="Times New Roman"/>
          <w:kern w:val="0"/>
          <w:sz w:val="22"/>
          <w:szCs w:val="22"/>
          <w:lang w:eastAsia="pl-PL"/>
        </w:rPr>
        <w:t xml:space="preserve">w łącznym wymiarze </w:t>
      </w:r>
      <w:r w:rsidR="001A32AB" w:rsidRPr="007D0B9F">
        <w:rPr>
          <w:rFonts w:eastAsia="Times New Roman"/>
          <w:kern w:val="0"/>
          <w:sz w:val="22"/>
          <w:szCs w:val="22"/>
          <w:lang w:eastAsia="pl-PL"/>
        </w:rPr>
        <w:t xml:space="preserve">maksymalnie </w:t>
      </w:r>
      <w:r w:rsidRPr="007D0B9F">
        <w:rPr>
          <w:rFonts w:eastAsia="Times New Roman"/>
          <w:b/>
          <w:bCs/>
          <w:kern w:val="0"/>
          <w:sz w:val="22"/>
          <w:szCs w:val="22"/>
          <w:lang w:eastAsia="pl-PL"/>
        </w:rPr>
        <w:t xml:space="preserve">384 godzin dydaktycznych </w:t>
      </w:r>
      <w:r w:rsidR="00E67135" w:rsidRPr="007D0B9F">
        <w:rPr>
          <w:rFonts w:eastAsia="Times New Roman"/>
          <w:kern w:val="0"/>
          <w:sz w:val="22"/>
          <w:szCs w:val="22"/>
          <w:lang w:eastAsia="pl-PL"/>
        </w:rPr>
        <w:t>w związku z  realizacją projektu pn</w:t>
      </w:r>
      <w:r w:rsidR="00E67135" w:rsidRPr="007D0B9F">
        <w:rPr>
          <w:rFonts w:eastAsia="Times New Roman"/>
          <w:i/>
          <w:iCs/>
          <w:kern w:val="0"/>
          <w:sz w:val="22"/>
          <w:szCs w:val="22"/>
          <w:lang w:eastAsia="pl-PL"/>
        </w:rPr>
        <w:t>.: Koordynacja działań w zakresie polityki społecznej - ROPS WSL</w:t>
      </w:r>
      <w:r w:rsidR="00E67135" w:rsidRPr="007D0B9F">
        <w:rPr>
          <w:rFonts w:eastAsia="Times New Roman"/>
          <w:kern w:val="0"/>
          <w:sz w:val="22"/>
          <w:szCs w:val="22"/>
          <w:lang w:eastAsia="pl-PL"/>
        </w:rPr>
        <w:t xml:space="preserve">, realizowanego przez Regionalny Ośrodek Polityki Społecznej Województwa Śląskiego </w:t>
      </w:r>
      <w:r w:rsidR="00C123ED" w:rsidRPr="007D0B9F">
        <w:rPr>
          <w:rFonts w:eastAsia="Times New Roman"/>
          <w:kern w:val="0"/>
          <w:sz w:val="22"/>
          <w:szCs w:val="22"/>
          <w:lang w:eastAsia="pl-PL"/>
        </w:rPr>
        <w:br/>
      </w:r>
      <w:r w:rsidR="00E67135" w:rsidRPr="007D0B9F">
        <w:rPr>
          <w:rFonts w:eastAsia="Times New Roman"/>
          <w:kern w:val="0"/>
          <w:sz w:val="22"/>
          <w:szCs w:val="22"/>
          <w:lang w:eastAsia="pl-PL"/>
        </w:rPr>
        <w:t xml:space="preserve">z </w:t>
      </w:r>
      <w:r w:rsidRPr="007D0B9F">
        <w:rPr>
          <w:rFonts w:eastAsia="Times New Roman"/>
          <w:kern w:val="0"/>
          <w:sz w:val="22"/>
          <w:szCs w:val="22"/>
          <w:lang w:eastAsia="pl-PL"/>
        </w:rPr>
        <w:t>następujących tematów</w:t>
      </w:r>
      <w:bookmarkEnd w:id="3"/>
      <w:r w:rsidR="00A43147" w:rsidRPr="007D0B9F">
        <w:rPr>
          <w:rFonts w:eastAsia="Times New Roman"/>
          <w:b/>
          <w:bCs/>
          <w:i/>
          <w:iCs/>
          <w:kern w:val="0"/>
          <w:sz w:val="22"/>
          <w:szCs w:val="22"/>
          <w:lang w:eastAsia="pl-PL"/>
        </w:rPr>
        <w:t xml:space="preserve">: </w:t>
      </w:r>
    </w:p>
    <w:p w14:paraId="25421A22" w14:textId="32A76B7F" w:rsidR="002F4263" w:rsidRPr="007D0B9F" w:rsidRDefault="002F4263" w:rsidP="004D75D1">
      <w:pPr>
        <w:pStyle w:val="pf1"/>
        <w:numPr>
          <w:ilvl w:val="0"/>
          <w:numId w:val="6"/>
        </w:numPr>
        <w:spacing w:before="0" w:beforeAutospacing="0" w:after="0" w:afterAutospacing="0" w:line="276" w:lineRule="auto"/>
        <w:ind w:left="709" w:hanging="425"/>
        <w:jc w:val="both"/>
        <w:rPr>
          <w:sz w:val="22"/>
          <w:szCs w:val="22"/>
        </w:rPr>
      </w:pPr>
      <w:r w:rsidRPr="007D0B9F">
        <w:rPr>
          <w:rStyle w:val="cf41"/>
          <w:rFonts w:ascii="Times New Roman" w:hAnsi="Times New Roman" w:cs="Times New Roman"/>
          <w:sz w:val="22"/>
          <w:szCs w:val="22"/>
        </w:rPr>
        <w:t>Systemowe ujęcie pracy z rodziną wieloproblemową - współpraca służb i instytucji w zakresie pomocy rodzinom wieloproblemowym</w:t>
      </w:r>
      <w:r w:rsidRPr="007D0B9F">
        <w:rPr>
          <w:rStyle w:val="cf31"/>
          <w:rFonts w:ascii="Times New Roman" w:hAnsi="Times New Roman" w:cs="Times New Roman"/>
          <w:sz w:val="22"/>
          <w:szCs w:val="22"/>
        </w:rPr>
        <w:t xml:space="preserve"> </w:t>
      </w:r>
      <w:r w:rsidRPr="007D0B9F">
        <w:rPr>
          <w:rStyle w:val="cf21"/>
          <w:rFonts w:ascii="Times New Roman" w:hAnsi="Times New Roman" w:cs="Times New Roman"/>
          <w:sz w:val="22"/>
          <w:szCs w:val="22"/>
        </w:rPr>
        <w:t>(</w:t>
      </w:r>
      <w:bookmarkStart w:id="4" w:name="_Hlk199316715"/>
      <w:r w:rsidRPr="007D0B9F">
        <w:rPr>
          <w:rStyle w:val="cf21"/>
          <w:rFonts w:ascii="Times New Roman" w:hAnsi="Times New Roman" w:cs="Times New Roman"/>
          <w:sz w:val="22"/>
          <w:szCs w:val="22"/>
        </w:rPr>
        <w:t xml:space="preserve">szkolenia realizowane w formie stacjonarnej, w miejscu zapewnionym przez Wykonawcę na terenie miasta Katowice, w wymiarze 16 godzin dydaktycznych dla każdej z grup, maksymalna liczba grup: 6, liczba osób w każdej grupie: około 15 osób, zatem maksymalna liczba godzin dydaktycznych do realizacji z ww. tematu: 96), </w:t>
      </w:r>
      <w:bookmarkEnd w:id="4"/>
    </w:p>
    <w:p w14:paraId="1B46A818" w14:textId="6FF56820" w:rsidR="002F4263" w:rsidRPr="007D0B9F" w:rsidRDefault="002F4263" w:rsidP="004D75D1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/>
        <w:ind w:left="709" w:hanging="425"/>
        <w:contextualSpacing w:val="0"/>
        <w:jc w:val="both"/>
        <w:rPr>
          <w:rFonts w:ascii="Times New Roman" w:eastAsiaTheme="minorHAnsi" w:hAnsi="Times New Roman"/>
        </w:rPr>
      </w:pPr>
      <w:r w:rsidRPr="007D0B9F">
        <w:rPr>
          <w:rFonts w:ascii="Times New Roman" w:eastAsiaTheme="minorHAnsi" w:hAnsi="Times New Roman"/>
          <w:b/>
          <w:bCs/>
          <w:i/>
          <w:iCs/>
        </w:rPr>
        <w:t>Praca z osobami w kryzysie bezdomności – metody pracy i sposoby udzielania pomocy ukierunkowanej na usamodzielnienie, współpraca międzyinstytucjonalna</w:t>
      </w:r>
      <w:r w:rsidRPr="007D0B9F">
        <w:rPr>
          <w:rFonts w:ascii="Times New Roman" w:eastAsiaTheme="minorHAnsi" w:hAnsi="Times New Roman"/>
          <w:i/>
          <w:iCs/>
        </w:rPr>
        <w:t xml:space="preserve"> </w:t>
      </w:r>
      <w:r w:rsidRPr="007D0B9F">
        <w:rPr>
          <w:rFonts w:ascii="Times New Roman" w:eastAsiaTheme="minorHAnsi" w:hAnsi="Times New Roman"/>
        </w:rPr>
        <w:t>(szkolenia realizowane w formie stacjonarnej, w miejscu zapewnionym przez Wykonawcę na terenie miasta Katowice, w wymiarze 8 godzin dydaktycznych dla każdej z grup, maksymalna liczba grup: 6, liczba osób w każdej grupie: około 15 osób, zatem maksymalna liczba godzin dydaktycznych do realizacji z ww. tematu: 48),</w:t>
      </w:r>
    </w:p>
    <w:p w14:paraId="7C192E2F" w14:textId="054D51DE" w:rsidR="002F4263" w:rsidRPr="007D0B9F" w:rsidRDefault="002F4263" w:rsidP="004D75D1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/>
        <w:ind w:left="709" w:hanging="425"/>
        <w:contextualSpacing w:val="0"/>
        <w:jc w:val="both"/>
        <w:rPr>
          <w:rFonts w:ascii="Times New Roman" w:eastAsiaTheme="minorHAnsi" w:hAnsi="Times New Roman"/>
          <w:i/>
          <w:iCs/>
        </w:rPr>
      </w:pPr>
      <w:r w:rsidRPr="007D0B9F">
        <w:rPr>
          <w:rFonts w:ascii="Times New Roman" w:eastAsiaTheme="minorHAnsi" w:hAnsi="Times New Roman"/>
          <w:b/>
          <w:bCs/>
          <w:i/>
          <w:iCs/>
        </w:rPr>
        <w:t>Praca socjalna i rozwiązywanie problemów w obszarze uzależnień</w:t>
      </w:r>
      <w:r w:rsidRPr="007D0B9F">
        <w:rPr>
          <w:rFonts w:ascii="Times New Roman" w:eastAsiaTheme="minorHAnsi" w:hAnsi="Times New Roman"/>
          <w:i/>
          <w:iCs/>
        </w:rPr>
        <w:t xml:space="preserve"> (</w:t>
      </w:r>
      <w:r w:rsidRPr="007D0B9F">
        <w:rPr>
          <w:rFonts w:ascii="Times New Roman" w:eastAsiaTheme="minorHAnsi" w:hAnsi="Times New Roman"/>
        </w:rPr>
        <w:t>szkolenia realizowane w formie stacjonarnej, w miejscu zapewnionym przez Wykonawcę na terenie miasta Katowice, w wymiarze 24 godzin dydaktycznych dla każdej z grup, maksymalna liczba grup: 6, liczba osób w każdej grupie: około 15 osób, zatem maksymalna liczba godzin dydaktycznych do realizacji z ww. tematu: 144),</w:t>
      </w:r>
    </w:p>
    <w:p w14:paraId="40B7563A" w14:textId="7BAF5063" w:rsidR="002F4263" w:rsidRPr="007D0B9F" w:rsidRDefault="002F4263" w:rsidP="004D75D1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/>
        <w:ind w:left="709" w:hanging="425"/>
        <w:contextualSpacing w:val="0"/>
        <w:jc w:val="both"/>
        <w:rPr>
          <w:rFonts w:ascii="Times New Roman" w:eastAsiaTheme="minorHAnsi" w:hAnsi="Times New Roman"/>
        </w:rPr>
      </w:pPr>
      <w:r w:rsidRPr="007D0B9F">
        <w:rPr>
          <w:rFonts w:ascii="Times New Roman" w:eastAsiaTheme="minorHAnsi" w:hAnsi="Times New Roman"/>
          <w:b/>
          <w:bCs/>
          <w:i/>
          <w:iCs/>
        </w:rPr>
        <w:t xml:space="preserve">Modelowanie </w:t>
      </w:r>
      <w:proofErr w:type="spellStart"/>
      <w:r w:rsidRPr="007D0B9F">
        <w:rPr>
          <w:rFonts w:ascii="Times New Roman" w:eastAsiaTheme="minorHAnsi" w:hAnsi="Times New Roman"/>
          <w:b/>
          <w:bCs/>
          <w:i/>
          <w:iCs/>
        </w:rPr>
        <w:t>zachowań</w:t>
      </w:r>
      <w:proofErr w:type="spellEnd"/>
      <w:r w:rsidRPr="007D0B9F">
        <w:rPr>
          <w:rFonts w:ascii="Times New Roman" w:eastAsiaTheme="minorHAnsi" w:hAnsi="Times New Roman"/>
          <w:b/>
          <w:bCs/>
          <w:i/>
          <w:iCs/>
        </w:rPr>
        <w:t xml:space="preserve"> społecznych – budowanie autonomii życiowej osób z niepełnosprawnościami</w:t>
      </w:r>
      <w:r w:rsidRPr="007D0B9F">
        <w:rPr>
          <w:rFonts w:ascii="Times New Roman" w:eastAsiaTheme="minorHAnsi" w:hAnsi="Times New Roman"/>
          <w:i/>
          <w:iCs/>
        </w:rPr>
        <w:t xml:space="preserve"> </w:t>
      </w:r>
      <w:r w:rsidRPr="007D0B9F">
        <w:rPr>
          <w:rFonts w:ascii="Times New Roman" w:eastAsiaTheme="minorHAnsi" w:hAnsi="Times New Roman"/>
        </w:rPr>
        <w:t>(szkolenia realizowane w formie stacjonarnej, w miejscu zapewnionym przez Wykonawcę na terenie miasta Katowice, w wymiarze 8 godzin dydaktycznych dla każdej z grup, maksymalna liczba grup: 6, liczba osób w każdej grupie: około 15 osób, zatem maksymalna liczba godzin dydaktycznych do realizacji z ww. tematu: 48),</w:t>
      </w:r>
    </w:p>
    <w:p w14:paraId="692A58BA" w14:textId="340F4A5A" w:rsidR="00A43147" w:rsidRPr="007D0B9F" w:rsidRDefault="002F4263" w:rsidP="004D75D1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/>
        <w:ind w:left="709" w:hanging="425"/>
        <w:contextualSpacing w:val="0"/>
        <w:jc w:val="both"/>
        <w:rPr>
          <w:rFonts w:ascii="Times New Roman" w:eastAsiaTheme="minorHAnsi" w:hAnsi="Times New Roman"/>
          <w:i/>
          <w:iCs/>
        </w:rPr>
      </w:pPr>
      <w:r w:rsidRPr="007D0B9F">
        <w:rPr>
          <w:rStyle w:val="cf41"/>
          <w:rFonts w:ascii="Times New Roman" w:hAnsi="Times New Roman" w:cs="Times New Roman"/>
          <w:sz w:val="22"/>
          <w:szCs w:val="22"/>
        </w:rPr>
        <w:t xml:space="preserve">Rehabilitacja i wsparcie dla dzieci i dorosłych osób niepełnosprawnych ze sprzężeniami – autyzm, spektrum autyzmu, zespół Aspergera - </w:t>
      </w:r>
      <w:r w:rsidRPr="007D0B9F">
        <w:rPr>
          <w:rStyle w:val="cf21"/>
          <w:rFonts w:ascii="Times New Roman" w:hAnsi="Times New Roman" w:cs="Times New Roman"/>
          <w:sz w:val="22"/>
          <w:szCs w:val="22"/>
        </w:rPr>
        <w:t>(szkolenia realizowane w formie stacjonarnej, w miejscu zapewnionym przez Wykonawcę na terenie miasta Katowice, w wymiarze 8 godzin dydaktycznych dla każdej z grup, maksymalna liczba grup: 6, liczba osób w każdej grupie: około 15 osób, zatem maksymalna liczba godzin dydaktycznych do realizacji z ww. tematu: 48).</w:t>
      </w:r>
    </w:p>
    <w:p w14:paraId="6355EE95" w14:textId="740B457E" w:rsidR="00260847" w:rsidRPr="007D0B9F" w:rsidRDefault="00260847" w:rsidP="004D75D1">
      <w:pPr>
        <w:widowControl/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Calibri"/>
          <w:iCs/>
          <w:kern w:val="0"/>
          <w:sz w:val="22"/>
          <w:szCs w:val="22"/>
        </w:rPr>
      </w:pPr>
      <w:r w:rsidRPr="007D0B9F">
        <w:rPr>
          <w:rFonts w:eastAsia="Calibri"/>
          <w:iCs/>
          <w:kern w:val="0"/>
          <w:sz w:val="22"/>
          <w:szCs w:val="22"/>
        </w:rPr>
        <w:t>Uczestnikami szkoleń będą</w:t>
      </w:r>
      <w:r w:rsidR="00015812" w:rsidRPr="007D0B9F">
        <w:rPr>
          <w:rFonts w:eastAsia="Calibri"/>
          <w:iCs/>
          <w:kern w:val="0"/>
          <w:sz w:val="22"/>
          <w:szCs w:val="22"/>
        </w:rPr>
        <w:t xml:space="preserve"> przede wszystkim</w:t>
      </w:r>
      <w:r w:rsidRPr="007D0B9F">
        <w:rPr>
          <w:rFonts w:eastAsia="Calibri"/>
          <w:iCs/>
          <w:kern w:val="0"/>
          <w:sz w:val="22"/>
          <w:szCs w:val="22"/>
        </w:rPr>
        <w:t xml:space="preserve"> pracownicy jednostek organizacyjnych pomocy społecznej (zarówno kadry zarządzającej jak i pozostałych szczebli) z terenu województwa śląskiego m.in. koordynatorzy rodzinnej pieczy zastępczej, asystenci rodziny, pracownicy socjalni, streetworkerzy, pracownicy organizacji pozarządowych działających w sferze pomocy i integracji społecznej.  </w:t>
      </w:r>
    </w:p>
    <w:p w14:paraId="08EAF835" w14:textId="77777777" w:rsidR="007D0B9F" w:rsidRDefault="007D0B9F" w:rsidP="004D75D1">
      <w:pPr>
        <w:widowControl/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Calibri"/>
          <w:iCs/>
          <w:kern w:val="0"/>
          <w:sz w:val="22"/>
          <w:szCs w:val="22"/>
        </w:rPr>
      </w:pPr>
    </w:p>
    <w:p w14:paraId="30FC9CD2" w14:textId="77777777" w:rsidR="00AE7453" w:rsidRPr="007D0B9F" w:rsidRDefault="00AE7453" w:rsidP="004D75D1">
      <w:pPr>
        <w:widowControl/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Calibri"/>
          <w:iCs/>
          <w:kern w:val="0"/>
          <w:sz w:val="22"/>
          <w:szCs w:val="22"/>
        </w:rPr>
      </w:pPr>
    </w:p>
    <w:p w14:paraId="2A0D1006" w14:textId="07887ED0" w:rsidR="00CA2FD9" w:rsidRPr="007D0B9F" w:rsidRDefault="00A10463" w:rsidP="004D75D1">
      <w:pPr>
        <w:widowControl/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iCs/>
          <w:kern w:val="0"/>
          <w:sz w:val="22"/>
          <w:szCs w:val="22"/>
        </w:rPr>
      </w:pPr>
      <w:r w:rsidRPr="007D0B9F">
        <w:rPr>
          <w:rFonts w:eastAsia="Calibri"/>
          <w:iCs/>
          <w:kern w:val="0"/>
          <w:sz w:val="22"/>
          <w:szCs w:val="22"/>
        </w:rPr>
        <w:lastRenderedPageBreak/>
        <w:t>Szczegółowe informacje w zakresie realizowanych szkoleń</w:t>
      </w:r>
      <w:r w:rsidR="00260847" w:rsidRPr="007D0B9F">
        <w:rPr>
          <w:rFonts w:eastAsia="Calibri"/>
          <w:iCs/>
          <w:kern w:val="0"/>
          <w:sz w:val="22"/>
          <w:szCs w:val="22"/>
        </w:rPr>
        <w:t>:</w:t>
      </w:r>
    </w:p>
    <w:p w14:paraId="19A9D2D1" w14:textId="630F7C21" w:rsidR="009919A2" w:rsidRPr="007D0B9F" w:rsidRDefault="009919A2" w:rsidP="004D75D1">
      <w:pPr>
        <w:pStyle w:val="Legenda"/>
        <w:keepNext/>
        <w:spacing w:after="0" w:line="276" w:lineRule="auto"/>
        <w:rPr>
          <w:b/>
          <w:bCs/>
          <w:i w:val="0"/>
          <w:iCs w:val="0"/>
          <w:color w:val="00B050"/>
          <w:sz w:val="22"/>
          <w:szCs w:val="22"/>
        </w:rPr>
      </w:pPr>
      <w:r w:rsidRPr="007D0B9F">
        <w:rPr>
          <w:b/>
          <w:bCs/>
          <w:i w:val="0"/>
          <w:iCs w:val="0"/>
          <w:color w:val="00B050"/>
          <w:sz w:val="22"/>
          <w:szCs w:val="22"/>
        </w:rPr>
        <w:t xml:space="preserve">Tabela </w:t>
      </w:r>
      <w:r w:rsidRPr="007D0B9F">
        <w:rPr>
          <w:b/>
          <w:bCs/>
          <w:i w:val="0"/>
          <w:iCs w:val="0"/>
          <w:color w:val="00B050"/>
          <w:sz w:val="22"/>
          <w:szCs w:val="22"/>
        </w:rPr>
        <w:fldChar w:fldCharType="begin"/>
      </w:r>
      <w:r w:rsidRPr="007D0B9F">
        <w:rPr>
          <w:b/>
          <w:bCs/>
          <w:i w:val="0"/>
          <w:iCs w:val="0"/>
          <w:color w:val="00B050"/>
          <w:sz w:val="22"/>
          <w:szCs w:val="22"/>
        </w:rPr>
        <w:instrText xml:space="preserve"> SEQ Tabela \* ARABIC </w:instrText>
      </w:r>
      <w:r w:rsidRPr="007D0B9F">
        <w:rPr>
          <w:b/>
          <w:bCs/>
          <w:i w:val="0"/>
          <w:iCs w:val="0"/>
          <w:color w:val="00B050"/>
          <w:sz w:val="22"/>
          <w:szCs w:val="22"/>
        </w:rPr>
        <w:fldChar w:fldCharType="separate"/>
      </w:r>
      <w:r w:rsidR="00543168">
        <w:rPr>
          <w:b/>
          <w:bCs/>
          <w:i w:val="0"/>
          <w:iCs w:val="0"/>
          <w:noProof/>
          <w:color w:val="00B050"/>
          <w:sz w:val="22"/>
          <w:szCs w:val="22"/>
        </w:rPr>
        <w:t>1</w:t>
      </w:r>
      <w:r w:rsidRPr="007D0B9F">
        <w:rPr>
          <w:b/>
          <w:bCs/>
          <w:i w:val="0"/>
          <w:iCs w:val="0"/>
          <w:color w:val="00B050"/>
          <w:sz w:val="22"/>
          <w:szCs w:val="22"/>
        </w:rPr>
        <w:fldChar w:fldCharType="end"/>
      </w:r>
      <w:r w:rsidR="00087267" w:rsidRPr="007D0B9F">
        <w:rPr>
          <w:b/>
          <w:bCs/>
          <w:i w:val="0"/>
          <w:iCs w:val="0"/>
          <w:color w:val="00B050"/>
          <w:sz w:val="22"/>
          <w:szCs w:val="22"/>
        </w:rPr>
        <w:t xml:space="preserve"> </w:t>
      </w:r>
      <w:r w:rsidRPr="007D0B9F">
        <w:rPr>
          <w:b/>
          <w:bCs/>
          <w:i w:val="0"/>
          <w:iCs w:val="0"/>
          <w:color w:val="00B050"/>
          <w:sz w:val="22"/>
          <w:szCs w:val="22"/>
        </w:rPr>
        <w:t>- część I</w:t>
      </w:r>
      <w:r w:rsidR="00C01953" w:rsidRPr="007D0B9F">
        <w:rPr>
          <w:b/>
          <w:bCs/>
          <w:i w:val="0"/>
          <w:iCs w:val="0"/>
          <w:color w:val="00B050"/>
          <w:sz w:val="22"/>
          <w:szCs w:val="22"/>
        </w:rPr>
        <w:t xml:space="preserve"> zamówienia</w:t>
      </w:r>
      <w:r w:rsidR="00C123ED" w:rsidRPr="007D0B9F">
        <w:rPr>
          <w:b/>
          <w:bCs/>
          <w:i w:val="0"/>
          <w:iCs w:val="0"/>
          <w:color w:val="00B050"/>
          <w:sz w:val="22"/>
          <w:szCs w:val="22"/>
        </w:rPr>
        <w:t>:</w:t>
      </w:r>
    </w:p>
    <w:tbl>
      <w:tblPr>
        <w:tblStyle w:val="Tabela-Siatka2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528"/>
        <w:gridCol w:w="2410"/>
        <w:gridCol w:w="3212"/>
        <w:gridCol w:w="935"/>
        <w:gridCol w:w="821"/>
        <w:gridCol w:w="1074"/>
        <w:gridCol w:w="932"/>
      </w:tblGrid>
      <w:tr w:rsidR="00A30D6B" w:rsidRPr="007D0B9F" w14:paraId="4FFBDD1D" w14:textId="77777777" w:rsidTr="007D0B9F">
        <w:trPr>
          <w:trHeight w:val="618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22C7951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bookmarkStart w:id="5" w:name="_Hlk189655681"/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Lp.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F36E8AD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TEMAT SZKOLENIA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888FCEE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Minimum programowe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A5C0642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bCs/>
                <w:kern w:val="2"/>
                <w:sz w:val="16"/>
                <w:szCs w:val="16"/>
              </w:rPr>
            </w:pPr>
            <w:r w:rsidRPr="007D0B9F">
              <w:rPr>
                <w:rFonts w:cs="Times New Roman"/>
                <w:b/>
                <w:bCs/>
                <w:sz w:val="16"/>
                <w:szCs w:val="16"/>
              </w:rPr>
              <w:t xml:space="preserve">LICZBA GODZ. </w:t>
            </w:r>
            <w:r w:rsidRPr="007D0B9F">
              <w:rPr>
                <w:rFonts w:cs="Times New Roman"/>
                <w:b/>
                <w:bCs/>
                <w:sz w:val="16"/>
                <w:szCs w:val="16"/>
              </w:rPr>
              <w:br/>
              <w:t>(na jedną  grupę)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768FCF9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 xml:space="preserve">LICZBA GRUP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1BDC4FC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LICZBA OSÓB</w:t>
            </w: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br/>
              <w:t xml:space="preserve"> w jednej grupie 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83AB9F0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RAZEM LICZBA GODZIN</w:t>
            </w:r>
          </w:p>
        </w:tc>
      </w:tr>
      <w:tr w:rsidR="00A30D6B" w:rsidRPr="007D0B9F" w14:paraId="457759CE" w14:textId="77777777" w:rsidTr="007D0B9F">
        <w:trPr>
          <w:trHeight w:val="608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92D5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bookmarkStart w:id="6" w:name="_Hlk192746673"/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1.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9B12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i/>
                <w:iCs/>
                <w:sz w:val="16"/>
                <w:szCs w:val="16"/>
              </w:rPr>
            </w:pPr>
            <w:r w:rsidRPr="007D0B9F">
              <w:rPr>
                <w:rFonts w:cs="Times New Roman"/>
                <w:i/>
                <w:iCs/>
                <w:sz w:val="16"/>
                <w:szCs w:val="16"/>
              </w:rPr>
              <w:t xml:space="preserve">Systemowe ujęcie pracy </w:t>
            </w:r>
          </w:p>
          <w:p w14:paraId="0DD0C308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i/>
                <w:iCs/>
                <w:sz w:val="16"/>
                <w:szCs w:val="16"/>
              </w:rPr>
            </w:pPr>
            <w:r w:rsidRPr="007D0B9F">
              <w:rPr>
                <w:rFonts w:cs="Times New Roman"/>
                <w:i/>
                <w:iCs/>
                <w:sz w:val="16"/>
                <w:szCs w:val="16"/>
              </w:rPr>
              <w:t xml:space="preserve">z rodziną wieloproblemową -  współpraca służb i instytucji </w:t>
            </w:r>
          </w:p>
          <w:p w14:paraId="1CD6B3F2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i/>
                <w:iCs/>
                <w:kern w:val="2"/>
                <w:sz w:val="16"/>
                <w:szCs w:val="16"/>
              </w:rPr>
            </w:pPr>
            <w:r w:rsidRPr="007D0B9F">
              <w:rPr>
                <w:rFonts w:cs="Times New Roman"/>
                <w:i/>
                <w:iCs/>
                <w:sz w:val="16"/>
                <w:szCs w:val="16"/>
              </w:rPr>
              <w:t>w zakresie pomocy rodzinom wieloproblemowym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FA91" w14:textId="77777777" w:rsidR="00CA2FD9" w:rsidRPr="007D0B9F" w:rsidRDefault="00CA2FD9" w:rsidP="004D75D1">
            <w:pPr>
              <w:widowControl/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1. Systemy rodzinne wg Davida Fielda.</w:t>
            </w:r>
          </w:p>
          <w:p w14:paraId="73B67A98" w14:textId="77777777" w:rsidR="00CA2FD9" w:rsidRPr="007D0B9F" w:rsidRDefault="00CA2FD9" w:rsidP="004D75D1">
            <w:pPr>
              <w:widowControl/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2. Cykl życia rodzinnego.</w:t>
            </w:r>
          </w:p>
          <w:p w14:paraId="3A8A050B" w14:textId="77777777" w:rsidR="00CA2FD9" w:rsidRPr="007D0B9F" w:rsidRDefault="00CA2FD9" w:rsidP="004D75D1">
            <w:pPr>
              <w:widowControl/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3. Funkcje rodziny oraz pełnione role w rodzinie.</w:t>
            </w:r>
          </w:p>
          <w:p w14:paraId="5BF03928" w14:textId="77777777" w:rsidR="00CA2FD9" w:rsidRPr="007D0B9F" w:rsidRDefault="00CA2FD9" w:rsidP="004D75D1">
            <w:pPr>
              <w:widowControl/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4. Diagnoza rodziny i jej problemów w prawidłowym funkcjonowaniu.</w:t>
            </w:r>
          </w:p>
          <w:p w14:paraId="29CD9C48" w14:textId="77777777" w:rsidR="00CA2FD9" w:rsidRPr="007D0B9F" w:rsidRDefault="00CA2FD9" w:rsidP="004D75D1">
            <w:pPr>
              <w:widowControl/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 xml:space="preserve">5. Zakresy działań instytucji działających na rzecz rodziny i jej wsparcia oraz współpraca międzysektorowa.  </w:t>
            </w:r>
          </w:p>
          <w:p w14:paraId="4FF14D72" w14:textId="77777777" w:rsidR="00CA2FD9" w:rsidRPr="007D0B9F" w:rsidRDefault="00CA2FD9" w:rsidP="004D75D1">
            <w:pPr>
              <w:widowControl/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6. Praca z rodzinami niewydolnymi opiekuńczo i wychowawczo.</w:t>
            </w:r>
          </w:p>
          <w:p w14:paraId="7734FFB4" w14:textId="77777777" w:rsidR="00CA2FD9" w:rsidRPr="007D0B9F" w:rsidRDefault="00CA2FD9" w:rsidP="004D75D1">
            <w:pPr>
              <w:widowControl/>
              <w:suppressAutoHyphens w:val="0"/>
              <w:spacing w:line="276" w:lineRule="auto"/>
              <w:rPr>
                <w:rFonts w:cs="Times New Roman"/>
                <w:sz w:val="16"/>
                <w:szCs w:val="16"/>
                <w:shd w:val="clear" w:color="auto" w:fill="FFFFFF"/>
              </w:rPr>
            </w:pPr>
            <w:r w:rsidRPr="007D0B9F"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7. Metodyka działania asystenta rodziny. </w:t>
            </w:r>
          </w:p>
          <w:p w14:paraId="47428ECE" w14:textId="77777777" w:rsidR="00CA2FD9" w:rsidRPr="007D0B9F" w:rsidRDefault="00CA2FD9" w:rsidP="004D75D1">
            <w:pPr>
              <w:widowControl/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  <w:shd w:val="clear" w:color="auto" w:fill="FFFFFF"/>
              </w:rPr>
              <w:t>8. Podejście skoncentrowane na rozwiązaniach w pracy socjalnej.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5CC3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16h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7C36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CF28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15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D319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96</w:t>
            </w:r>
          </w:p>
        </w:tc>
      </w:tr>
      <w:tr w:rsidR="00A30D6B" w:rsidRPr="007D0B9F" w14:paraId="7D0320CC" w14:textId="77777777" w:rsidTr="007D0B9F">
        <w:trPr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07D5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2.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419C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i/>
                <w:iCs/>
                <w:kern w:val="2"/>
                <w:sz w:val="16"/>
                <w:szCs w:val="16"/>
              </w:rPr>
            </w:pPr>
            <w:bookmarkStart w:id="7" w:name="_Hlk192497800"/>
            <w:r w:rsidRPr="007D0B9F">
              <w:rPr>
                <w:rFonts w:eastAsia="Times New Roman" w:cs="Times New Roman"/>
                <w:i/>
                <w:iCs/>
                <w:kern w:val="2"/>
                <w:sz w:val="16"/>
                <w:szCs w:val="16"/>
              </w:rPr>
              <w:t>Praca z osobami w kryzysie bezdomności – metody pracy</w:t>
            </w:r>
          </w:p>
          <w:p w14:paraId="76FBBF3B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i/>
                <w:iCs/>
                <w:sz w:val="16"/>
                <w:szCs w:val="16"/>
              </w:rPr>
            </w:pPr>
            <w:r w:rsidRPr="007D0B9F">
              <w:rPr>
                <w:rFonts w:eastAsia="Times New Roman" w:cs="Times New Roman"/>
                <w:i/>
                <w:iCs/>
                <w:kern w:val="2"/>
                <w:sz w:val="16"/>
                <w:szCs w:val="16"/>
              </w:rPr>
              <w:t xml:space="preserve"> i sposoby udzielania pomocy ukierunkowanej na usamodzielnienie, współpraca międzyinstytucjonalna</w:t>
            </w:r>
            <w:bookmarkEnd w:id="7"/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382A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1. Zjawisko bezdomności oraz jego społeczne konsekwencje.</w:t>
            </w:r>
          </w:p>
          <w:p w14:paraId="784B754D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2. Psychologia kryzysu bezdomności.</w:t>
            </w:r>
          </w:p>
          <w:p w14:paraId="01E00735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3. Aspekty prawne w zakresie problematyki bezdomności. </w:t>
            </w:r>
          </w:p>
          <w:p w14:paraId="0A813607" w14:textId="5784C8EF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4. Metody pracy z osobami w kryzysie bezdomności (</w:t>
            </w:r>
            <w:proofErr w:type="spellStart"/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streetworwing</w:t>
            </w:r>
            <w:proofErr w:type="spellEnd"/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, asystent osoby bezdomnej, </w:t>
            </w:r>
            <w:proofErr w:type="spellStart"/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h</w:t>
            </w:r>
            <w:r w:rsidR="00292CEB"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o</w:t>
            </w: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using</w:t>
            </w:r>
            <w:proofErr w:type="spellEnd"/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 </w:t>
            </w:r>
            <w:proofErr w:type="spellStart"/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first</w:t>
            </w:r>
            <w:proofErr w:type="spellEnd"/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)</w:t>
            </w:r>
          </w:p>
          <w:p w14:paraId="1A025FBF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5. Dobre praktyki w zakresie pomocy w wyjściu z bezdomności.  </w:t>
            </w:r>
          </w:p>
          <w:p w14:paraId="681FEB81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6. Budowanie współpracy </w:t>
            </w:r>
            <w:proofErr w:type="spellStart"/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miedzysinstucjonalnej</w:t>
            </w:r>
            <w:proofErr w:type="spellEnd"/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 w zakresie wsparcia osób w kryzysie bezdomności. </w:t>
            </w:r>
          </w:p>
          <w:p w14:paraId="2B9AAF9C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7. System wsparcia osób bezdomnych w procesie wychodzenia z bezdomności – prewencja, interwencja, integracja.</w:t>
            </w:r>
          </w:p>
          <w:p w14:paraId="684FB981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8. </w:t>
            </w:r>
            <w:r w:rsidRPr="007D0B9F">
              <w:rPr>
                <w:rFonts w:cs="Times New Roman"/>
                <w:sz w:val="16"/>
                <w:szCs w:val="16"/>
              </w:rPr>
              <w:t>Planowanie i realizacja działań wspierających</w:t>
            </w:r>
          </w:p>
          <w:p w14:paraId="558C6ECA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9. Rola i działania organizacji pozarządowych w zakresie zapewnienia pomocy osobom w kryzysie bezdomności.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2EED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8h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F105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2C20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15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A342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48</w:t>
            </w:r>
          </w:p>
        </w:tc>
      </w:tr>
      <w:tr w:rsidR="00A30D6B" w:rsidRPr="007D0B9F" w14:paraId="280B285D" w14:textId="77777777" w:rsidTr="007D0B9F">
        <w:trPr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1BD4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3.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9F9B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i/>
                <w:iCs/>
                <w:kern w:val="2"/>
                <w:sz w:val="16"/>
                <w:szCs w:val="16"/>
              </w:rPr>
            </w:pPr>
            <w:r w:rsidRPr="007D0B9F">
              <w:rPr>
                <w:rFonts w:cs="Times New Roman"/>
                <w:i/>
                <w:iCs/>
                <w:sz w:val="16"/>
                <w:szCs w:val="16"/>
              </w:rPr>
              <w:t>Praca socjalna i rozwiązywanie problemów uzależnień.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E670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1.  Mapa problemów związanych ze środkami psychoaktywnymi.</w:t>
            </w:r>
          </w:p>
          <w:p w14:paraId="228E0419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2.  Problem uzależnienia – typologia, mechanizm powstawania, szkody zdrowotne i społeczne.</w:t>
            </w:r>
          </w:p>
          <w:p w14:paraId="3D3FE968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 xml:space="preserve">3.    Rozpoznawanie problemów związanych z używaniem/ stosowaniem środków psychoaktywnych przez dzieci </w:t>
            </w:r>
            <w:r w:rsidRPr="007D0B9F">
              <w:rPr>
                <w:rFonts w:cs="Times New Roman"/>
                <w:sz w:val="16"/>
                <w:szCs w:val="16"/>
              </w:rPr>
              <w:br/>
              <w:t>i młodzież.</w:t>
            </w:r>
          </w:p>
          <w:p w14:paraId="57EA08B5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4.   Rozpoznawanie symptomów uzależnienia.</w:t>
            </w:r>
          </w:p>
          <w:p w14:paraId="485CDDFF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5.   Profilaktyka uzależnień – zasady stosowania skutecznych oddziaływań.</w:t>
            </w:r>
          </w:p>
          <w:p w14:paraId="2DBD5C1A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6.    Strategie profilaktyczne i interwencyjne stosowane wobec osób, u których rozpoznano problem alkoholowy/narkotykowy/hazardowy.</w:t>
            </w:r>
          </w:p>
          <w:p w14:paraId="54830A77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lastRenderedPageBreak/>
              <w:t>7.    Rola pracownika socjalnego/pracownika pomocy społecznej w obszarze rozpoznawania i rozwiązywania problemów alkoholowych – motywowanie klienta do zmiany. Praca z osobami uzależnionymi od alkoholu i innych substancji psychoaktywnych.</w:t>
            </w:r>
          </w:p>
          <w:p w14:paraId="423559D6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8    Współpraca na rzecz rozwiązywania problemów uzależnień ze specjalistami. Rola i zakres kompetencji poszczególnych instytucji.</w:t>
            </w:r>
          </w:p>
          <w:p w14:paraId="13C44215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9.    Wsparcie osób uzależnionych od alkoholu i innych substancji psychoaktywnych.</w:t>
            </w:r>
          </w:p>
          <w:p w14:paraId="6B27E336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10.    Wsparcie rodzin z problemem uzależnienia.</w:t>
            </w:r>
          </w:p>
          <w:p w14:paraId="744488AC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 xml:space="preserve">11.    Formy wsparcia rodzin </w:t>
            </w:r>
            <w:r w:rsidRPr="007D0B9F">
              <w:rPr>
                <w:rFonts w:cs="Times New Roman"/>
                <w:sz w:val="16"/>
                <w:szCs w:val="16"/>
              </w:rPr>
              <w:br/>
              <w:t>z dziećmi dotkniętymi z problemem  uzależnienia.</w:t>
            </w:r>
          </w:p>
          <w:p w14:paraId="043C2AA5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12.    Działalność informacyjna w zakresie dostępności pomocy terapeutycznej i społecznej, w tym również w zakresie readaptacji i reintegracji społecznej i zawodowej osób wykluczonych bądź zagrożonych wykluczeniem społecznym z powodu uzależnienia.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AEAC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lastRenderedPageBreak/>
              <w:t>24h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AED7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23FA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15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1EAA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144</w:t>
            </w:r>
          </w:p>
        </w:tc>
      </w:tr>
      <w:tr w:rsidR="00A30D6B" w:rsidRPr="007D0B9F" w14:paraId="7136F63A" w14:textId="77777777" w:rsidTr="007D0B9F">
        <w:trPr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5200" w14:textId="1F23517A" w:rsidR="00CA2FD9" w:rsidRPr="007D0B9F" w:rsidRDefault="00EB0D23" w:rsidP="004D75D1">
            <w:pPr>
              <w:tabs>
                <w:tab w:val="left" w:pos="567"/>
                <w:tab w:val="left" w:pos="1134"/>
              </w:tabs>
              <w:spacing w:line="276" w:lineRule="auto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4.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9826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i/>
                <w:iCs/>
                <w:sz w:val="16"/>
                <w:szCs w:val="16"/>
              </w:rPr>
            </w:pPr>
            <w:r w:rsidRPr="007D0B9F">
              <w:rPr>
                <w:rFonts w:cs="Times New Roman"/>
                <w:i/>
                <w:iCs/>
                <w:sz w:val="16"/>
                <w:szCs w:val="16"/>
              </w:rPr>
              <w:t xml:space="preserve">Modelowanie </w:t>
            </w:r>
            <w:proofErr w:type="spellStart"/>
            <w:r w:rsidRPr="007D0B9F">
              <w:rPr>
                <w:rFonts w:cs="Times New Roman"/>
                <w:i/>
                <w:iCs/>
                <w:sz w:val="16"/>
                <w:szCs w:val="16"/>
              </w:rPr>
              <w:t>zachowań</w:t>
            </w:r>
            <w:proofErr w:type="spellEnd"/>
            <w:r w:rsidRPr="007D0B9F">
              <w:rPr>
                <w:rFonts w:cs="Times New Roman"/>
                <w:i/>
                <w:iCs/>
                <w:sz w:val="16"/>
                <w:szCs w:val="16"/>
              </w:rPr>
              <w:t xml:space="preserve"> społecznych – budowanie autonomii życiowej osób</w:t>
            </w:r>
          </w:p>
          <w:p w14:paraId="11EFD4F5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i/>
                <w:iCs/>
                <w:sz w:val="16"/>
                <w:szCs w:val="16"/>
              </w:rPr>
            </w:pPr>
            <w:r w:rsidRPr="007D0B9F">
              <w:rPr>
                <w:rFonts w:cs="Times New Roman"/>
                <w:i/>
                <w:iCs/>
                <w:sz w:val="16"/>
                <w:szCs w:val="16"/>
              </w:rPr>
              <w:t xml:space="preserve"> z niepełnosprawnościami.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64E4" w14:textId="77777777" w:rsidR="00CA2FD9" w:rsidRPr="007D0B9F" w:rsidRDefault="00CA2FD9" w:rsidP="004D75D1">
            <w:pPr>
              <w:widowControl/>
              <w:suppressAutoHyphens w:val="0"/>
              <w:spacing w:line="276" w:lineRule="auto"/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</w:pPr>
            <w:r w:rsidRPr="007D0B9F"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  <w:t xml:space="preserve">1. Wyzwania związane z niepełnosprawnością w kontekście autonomii życiowej. </w:t>
            </w:r>
          </w:p>
          <w:p w14:paraId="213046E9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D0B9F">
              <w:rPr>
                <w:rFonts w:eastAsia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  <w:t xml:space="preserve">2. Znaczenie modelowania </w:t>
            </w:r>
            <w:proofErr w:type="spellStart"/>
            <w:r w:rsidRPr="007D0B9F">
              <w:rPr>
                <w:rFonts w:eastAsia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  <w:t>zachowań</w:t>
            </w:r>
            <w:proofErr w:type="spellEnd"/>
            <w:r w:rsidRPr="007D0B9F">
              <w:rPr>
                <w:rFonts w:eastAsia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  <w:t xml:space="preserve"> społecznych.</w:t>
            </w:r>
          </w:p>
          <w:p w14:paraId="541D2871" w14:textId="02912A74" w:rsidR="00CA2FD9" w:rsidRPr="007D0B9F" w:rsidRDefault="00CA2FD9" w:rsidP="004D75D1">
            <w:pPr>
              <w:widowControl/>
              <w:suppressAutoHyphens w:val="0"/>
              <w:spacing w:line="276" w:lineRule="auto"/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</w:pPr>
            <w:r w:rsidRPr="007D0B9F"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  <w:t>3. Teoria uczenia się społecznego wg Albert</w:t>
            </w:r>
            <w:r w:rsidR="003968C2" w:rsidRPr="007D0B9F"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  <w:t>a</w:t>
            </w:r>
            <w:r w:rsidRPr="007D0B9F"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  <w:t xml:space="preserve"> Bandury.</w:t>
            </w:r>
          </w:p>
          <w:p w14:paraId="7DA5620C" w14:textId="77777777" w:rsidR="00CA2FD9" w:rsidRPr="007D0B9F" w:rsidRDefault="00CA2FD9" w:rsidP="004D75D1">
            <w:pPr>
              <w:widowControl/>
              <w:suppressAutoHyphens w:val="0"/>
              <w:spacing w:line="276" w:lineRule="auto"/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</w:pPr>
            <w:r w:rsidRPr="007D0B9F"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  <w:t xml:space="preserve">4. Rola wzorców w kształtowaniu </w:t>
            </w:r>
            <w:proofErr w:type="spellStart"/>
            <w:r w:rsidRPr="007D0B9F"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  <w:t>zachowań</w:t>
            </w:r>
            <w:proofErr w:type="spellEnd"/>
            <w:r w:rsidRPr="007D0B9F"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  <w:t>.</w:t>
            </w:r>
          </w:p>
          <w:p w14:paraId="4CAF4EE2" w14:textId="77777777" w:rsidR="00CA2FD9" w:rsidRPr="007D0B9F" w:rsidRDefault="00CA2FD9" w:rsidP="004D75D1">
            <w:pPr>
              <w:widowControl/>
              <w:suppressAutoHyphens w:val="0"/>
              <w:spacing w:line="276" w:lineRule="auto"/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</w:pPr>
            <w:r w:rsidRPr="007D0B9F"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  <w:t xml:space="preserve">5. </w:t>
            </w:r>
            <w:r w:rsidRPr="007D0B9F">
              <w:rPr>
                <w:rFonts w:eastAsia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  <w:t>Wpływ otoczenia na rozwój społeczny.</w:t>
            </w:r>
          </w:p>
          <w:p w14:paraId="7C721CEC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kern w:val="0"/>
                <w:sz w:val="16"/>
                <w:szCs w:val="16"/>
                <w:lang w:eastAsia="pl-PL"/>
                <w14:ligatures w14:val="none"/>
              </w:rPr>
            </w:pPr>
            <w:r w:rsidRPr="007D0B9F">
              <w:rPr>
                <w:rFonts w:cs="Times New Roman"/>
                <w:sz w:val="16"/>
                <w:szCs w:val="16"/>
              </w:rPr>
              <w:t xml:space="preserve">6. Kluczowe umiejętności potrzebne do osiągania autonomii (np. podejmowanie decyzji, zarządzanie codziennymi zadaniami). </w:t>
            </w:r>
          </w:p>
          <w:p w14:paraId="40CC8E5C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7. Wspieranie niezależności w życiu codziennym.</w:t>
            </w:r>
          </w:p>
          <w:p w14:paraId="3C93319A" w14:textId="32C37FE2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bCs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 xml:space="preserve">8. Współpraca z rodziną i społecznością lokalną w zakresie </w:t>
            </w:r>
            <w:r w:rsidRPr="007D0B9F">
              <w:rPr>
                <w:rFonts w:cs="Times New Roman"/>
                <w:bCs/>
                <w:sz w:val="16"/>
                <w:szCs w:val="16"/>
              </w:rPr>
              <w:t>budowania autonomii życiowej osób</w:t>
            </w:r>
            <w:r w:rsidR="0062507A" w:rsidRPr="007D0B9F">
              <w:rPr>
                <w:rFonts w:cs="Times New Roman"/>
                <w:bCs/>
                <w:sz w:val="16"/>
                <w:szCs w:val="16"/>
              </w:rPr>
              <w:t xml:space="preserve"> </w:t>
            </w:r>
            <w:r w:rsidRPr="007D0B9F">
              <w:rPr>
                <w:rFonts w:cs="Times New Roman"/>
                <w:bCs/>
                <w:sz w:val="16"/>
                <w:szCs w:val="16"/>
              </w:rPr>
              <w:t xml:space="preserve"> z niepełnosprawnościami.</w:t>
            </w:r>
          </w:p>
          <w:p w14:paraId="75E2BD08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9. Budowanie sieci wsparcia dla osób z niepełnosprawnościami.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D5D1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8h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7AC9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2BEA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15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8101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48</w:t>
            </w:r>
          </w:p>
        </w:tc>
      </w:tr>
      <w:tr w:rsidR="00CA2FD9" w:rsidRPr="007D0B9F" w14:paraId="296CD3B0" w14:textId="77777777" w:rsidTr="007D0B9F">
        <w:trPr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FA5E" w14:textId="5AAA2C5D" w:rsidR="00CA2FD9" w:rsidRPr="007D0B9F" w:rsidRDefault="00EB0D23" w:rsidP="004D75D1">
            <w:pPr>
              <w:pStyle w:val="Akapitzlist"/>
              <w:tabs>
                <w:tab w:val="left" w:pos="567"/>
                <w:tab w:val="left" w:pos="1134"/>
              </w:tabs>
              <w:spacing w:after="0"/>
              <w:ind w:left="22"/>
              <w:contextualSpacing w:val="0"/>
              <w:rPr>
                <w:rFonts w:ascii="Times New Roman" w:eastAsia="Times New Roman" w:hAnsi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ascii="Times New Roman" w:eastAsia="Times New Roman" w:hAnsi="Times New Roman" w:cs="Times New Roman"/>
                <w:b/>
                <w:kern w:val="2"/>
                <w:sz w:val="16"/>
                <w:szCs w:val="16"/>
              </w:rPr>
              <w:t>5.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C62F" w14:textId="6560ADCF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i/>
                <w:iCs/>
                <w:sz w:val="16"/>
                <w:szCs w:val="16"/>
              </w:rPr>
            </w:pPr>
            <w:r w:rsidRPr="007D0B9F">
              <w:rPr>
                <w:rFonts w:cs="Times New Roman"/>
                <w:i/>
                <w:iCs/>
                <w:sz w:val="16"/>
                <w:szCs w:val="16"/>
              </w:rPr>
              <w:t>Rehabilitacja i wsparcie dla dzieci i dorosłych osób niepełnosprawnych ze sprzężeniami  –  , spektrum autyzmu, zespół Aspergera</w:t>
            </w:r>
            <w:r w:rsidR="003968C2" w:rsidRPr="007D0B9F">
              <w:rPr>
                <w:rFonts w:cs="Times New Roman"/>
                <w:i/>
                <w:iCs/>
                <w:sz w:val="16"/>
                <w:szCs w:val="16"/>
              </w:rPr>
              <w:t>, autyzm</w:t>
            </w:r>
            <w:r w:rsidRPr="007D0B9F">
              <w:rPr>
                <w:rFonts w:cs="Times New Roman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D156" w14:textId="77777777" w:rsidR="00CA2FD9" w:rsidRPr="007D0B9F" w:rsidRDefault="00CA2FD9" w:rsidP="004D75D1">
            <w:pPr>
              <w:widowControl/>
              <w:shd w:val="clear" w:color="auto" w:fill="FFFFFF"/>
              <w:suppressAutoHyphens w:val="0"/>
              <w:spacing w:line="276" w:lineRule="auto"/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</w:pPr>
            <w:r w:rsidRPr="007D0B9F"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  <w:t xml:space="preserve">1. Charakterystyka zaburzeń </w:t>
            </w:r>
            <w:proofErr w:type="spellStart"/>
            <w:r w:rsidRPr="007D0B9F"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  <w:t>neurorozwojowych</w:t>
            </w:r>
            <w:proofErr w:type="spellEnd"/>
            <w:r w:rsidRPr="007D0B9F"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  <w:t xml:space="preserve">: autyzmu, zespołu Aspergera. </w:t>
            </w:r>
          </w:p>
          <w:p w14:paraId="6777CF65" w14:textId="77777777" w:rsidR="00CA2FD9" w:rsidRPr="007D0B9F" w:rsidRDefault="00CA2FD9" w:rsidP="004D75D1">
            <w:pPr>
              <w:widowControl/>
              <w:shd w:val="clear" w:color="auto" w:fill="FFFFFF"/>
              <w:suppressAutoHyphens w:val="0"/>
              <w:spacing w:line="276" w:lineRule="auto"/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</w:pPr>
            <w:r w:rsidRPr="007D0B9F"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  <w:t>2. Analiza nieprawidłowości w zakresie: funkcjonowania społecznego, zdolności komunikacyjnych oraz zachowania i zainteresowań.</w:t>
            </w:r>
          </w:p>
          <w:p w14:paraId="7A5C38F8" w14:textId="09574232" w:rsidR="00CA2FD9" w:rsidRPr="007D0B9F" w:rsidRDefault="00CA2FD9" w:rsidP="004D75D1">
            <w:pPr>
              <w:pStyle w:val="Nagwek1"/>
              <w:numPr>
                <w:ilvl w:val="0"/>
                <w:numId w:val="0"/>
              </w:numPr>
              <w:shd w:val="clear" w:color="auto" w:fill="FFFFFF"/>
              <w:spacing w:line="276" w:lineRule="auto"/>
              <w:rPr>
                <w:rFonts w:cs="Times New Roman"/>
                <w:b w:val="0"/>
                <w:sz w:val="16"/>
                <w:szCs w:val="16"/>
                <w:lang w:val="pl-PL"/>
              </w:rPr>
            </w:pPr>
            <w:r w:rsidRPr="007D0B9F">
              <w:rPr>
                <w:rFonts w:cs="Times New Roman"/>
                <w:b w:val="0"/>
                <w:sz w:val="16"/>
                <w:szCs w:val="16"/>
                <w:lang w:val="pl-PL"/>
              </w:rPr>
              <w:t xml:space="preserve">3. </w:t>
            </w:r>
            <w:r w:rsidRPr="007D0B9F">
              <w:rPr>
                <w:rFonts w:cs="Times New Roman"/>
                <w:b w:val="0"/>
                <w:sz w:val="16"/>
                <w:szCs w:val="16"/>
              </w:rPr>
              <w:t>Zaburzenie ze spektrum autyzmu- przyczyny, objawy, diagnostyka i terapia</w:t>
            </w:r>
            <w:r w:rsidRPr="007D0B9F">
              <w:rPr>
                <w:rFonts w:cs="Times New Roman"/>
                <w:b w:val="0"/>
                <w:sz w:val="16"/>
                <w:szCs w:val="16"/>
                <w:lang w:val="pl-PL"/>
              </w:rPr>
              <w:t>.</w:t>
            </w:r>
          </w:p>
          <w:p w14:paraId="3F0275C9" w14:textId="77777777" w:rsidR="00CA2FD9" w:rsidRPr="007D0B9F" w:rsidRDefault="00CA2FD9" w:rsidP="004D75D1">
            <w:pPr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 xml:space="preserve">4. Spektrum autyzmu u dzieci </w:t>
            </w:r>
            <w:r w:rsidRPr="007D0B9F">
              <w:rPr>
                <w:rFonts w:cs="Times New Roman"/>
                <w:sz w:val="16"/>
                <w:szCs w:val="16"/>
              </w:rPr>
              <w:br/>
              <w:t xml:space="preserve">i dorosłych.  </w:t>
            </w:r>
          </w:p>
          <w:p w14:paraId="5C6D64E1" w14:textId="77777777" w:rsidR="00CA2FD9" w:rsidRPr="007D0B9F" w:rsidRDefault="00CA2FD9" w:rsidP="004D75D1">
            <w:pPr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 xml:space="preserve">5. Zakres wsparcia oraz rehabilitacja osób z zaburzeniami </w:t>
            </w:r>
            <w:proofErr w:type="spellStart"/>
            <w:r w:rsidRPr="007D0B9F">
              <w:rPr>
                <w:rFonts w:cs="Times New Roman"/>
                <w:sz w:val="16"/>
                <w:szCs w:val="16"/>
              </w:rPr>
              <w:t>neurorozwojowymi</w:t>
            </w:r>
            <w:proofErr w:type="spellEnd"/>
            <w:r w:rsidRPr="007D0B9F">
              <w:rPr>
                <w:rFonts w:cs="Times New Roman"/>
                <w:sz w:val="16"/>
                <w:szCs w:val="16"/>
              </w:rPr>
              <w:t xml:space="preserve">.  </w:t>
            </w:r>
          </w:p>
          <w:p w14:paraId="6BC3E2CD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D539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8h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C432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6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9FDC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15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91C4" w14:textId="77777777" w:rsidR="00CA2FD9" w:rsidRPr="007D0B9F" w:rsidRDefault="00CA2FD9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48</w:t>
            </w:r>
          </w:p>
        </w:tc>
      </w:tr>
      <w:bookmarkEnd w:id="5"/>
      <w:bookmarkEnd w:id="6"/>
    </w:tbl>
    <w:p w14:paraId="7878D171" w14:textId="77777777" w:rsidR="00394837" w:rsidRPr="007D0B9F" w:rsidRDefault="00394837" w:rsidP="004D75D1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kern w:val="0"/>
          <w:sz w:val="22"/>
          <w:szCs w:val="22"/>
        </w:rPr>
      </w:pPr>
    </w:p>
    <w:p w14:paraId="7CF520E9" w14:textId="0108E352" w:rsidR="00CA2FD9" w:rsidRPr="007D0B9F" w:rsidRDefault="00CA2FD9" w:rsidP="004D75D1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bCs/>
          <w:i/>
          <w:iCs/>
          <w:color w:val="00B0F0"/>
          <w:kern w:val="0"/>
          <w:sz w:val="22"/>
          <w:szCs w:val="22"/>
        </w:rPr>
      </w:pPr>
      <w:bookmarkStart w:id="8" w:name="_Hlk201925185"/>
      <w:r w:rsidRPr="007D0B9F">
        <w:rPr>
          <w:rFonts w:eastAsiaTheme="minorHAnsi"/>
          <w:b/>
          <w:bCs/>
          <w:color w:val="00B0F0"/>
          <w:kern w:val="0"/>
          <w:sz w:val="22"/>
          <w:szCs w:val="22"/>
        </w:rPr>
        <w:lastRenderedPageBreak/>
        <w:t xml:space="preserve">Część II: </w:t>
      </w:r>
      <w:bookmarkStart w:id="9" w:name="_Hlk212536588"/>
      <w:r w:rsidR="00F825E4" w:rsidRPr="007D0B9F">
        <w:rPr>
          <w:rFonts w:eastAsiaTheme="minorHAnsi"/>
          <w:b/>
          <w:bCs/>
          <w:color w:val="00B0F0"/>
          <w:kern w:val="0"/>
          <w:sz w:val="22"/>
          <w:szCs w:val="22"/>
        </w:rPr>
        <w:t>Realizacja szkoleń w obszarze</w:t>
      </w:r>
      <w:r w:rsidR="00241D57">
        <w:rPr>
          <w:rFonts w:eastAsiaTheme="minorHAnsi"/>
          <w:b/>
          <w:bCs/>
          <w:color w:val="00B0F0"/>
          <w:kern w:val="0"/>
          <w:sz w:val="22"/>
          <w:szCs w:val="22"/>
        </w:rPr>
        <w:t xml:space="preserve"> pn.</w:t>
      </w:r>
      <w:r w:rsidR="00F825E4" w:rsidRPr="007D0B9F">
        <w:rPr>
          <w:rFonts w:eastAsiaTheme="minorHAnsi"/>
          <w:b/>
          <w:bCs/>
          <w:color w:val="00B0F0"/>
          <w:kern w:val="0"/>
          <w:sz w:val="22"/>
          <w:szCs w:val="22"/>
        </w:rPr>
        <w:t xml:space="preserve"> </w:t>
      </w:r>
      <w:r w:rsidR="00F825E4" w:rsidRPr="007D0B9F">
        <w:rPr>
          <w:rFonts w:eastAsiaTheme="minorHAnsi"/>
          <w:b/>
          <w:bCs/>
          <w:i/>
          <w:iCs/>
          <w:color w:val="00B0F0"/>
          <w:kern w:val="0"/>
          <w:sz w:val="22"/>
          <w:szCs w:val="22"/>
        </w:rPr>
        <w:t>Zagadnienia zdrowia psychicznego  i pomocy w sytuacjach  kryzysu psychicznego</w:t>
      </w:r>
      <w:bookmarkEnd w:id="9"/>
      <w:r w:rsidR="00C123ED" w:rsidRPr="007D0B9F">
        <w:rPr>
          <w:rFonts w:eastAsiaTheme="minorHAnsi"/>
          <w:b/>
          <w:bCs/>
          <w:i/>
          <w:iCs/>
          <w:color w:val="00B0F0"/>
          <w:kern w:val="0"/>
          <w:sz w:val="22"/>
          <w:szCs w:val="22"/>
        </w:rPr>
        <w:t>:</w:t>
      </w:r>
    </w:p>
    <w:p w14:paraId="5DD27673" w14:textId="78E76847" w:rsidR="00F825E4" w:rsidRPr="007D0B9F" w:rsidRDefault="00F825E4" w:rsidP="004D75D1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kern w:val="0"/>
          <w:sz w:val="22"/>
          <w:szCs w:val="22"/>
        </w:rPr>
      </w:pPr>
      <w:bookmarkStart w:id="10" w:name="_Hlk199317035"/>
      <w:bookmarkEnd w:id="8"/>
      <w:r w:rsidRPr="007D0B9F">
        <w:rPr>
          <w:rFonts w:eastAsiaTheme="minorHAnsi"/>
          <w:kern w:val="0"/>
          <w:sz w:val="22"/>
          <w:szCs w:val="22"/>
        </w:rPr>
        <w:t>Przedmiotem zamówienia jest wybór trenerów prowadzących szkolenia</w:t>
      </w:r>
      <w:r w:rsidR="008106BC" w:rsidRPr="007D0B9F">
        <w:rPr>
          <w:rFonts w:eastAsiaTheme="minorHAnsi"/>
          <w:kern w:val="0"/>
          <w:sz w:val="22"/>
          <w:szCs w:val="22"/>
        </w:rPr>
        <w:t xml:space="preserve"> stacjonarne</w:t>
      </w:r>
      <w:r w:rsidRPr="007D0B9F">
        <w:rPr>
          <w:rFonts w:eastAsiaTheme="minorHAnsi"/>
          <w:kern w:val="0"/>
          <w:sz w:val="22"/>
          <w:szCs w:val="22"/>
        </w:rPr>
        <w:t xml:space="preserve"> w obszarze pn. </w:t>
      </w:r>
      <w:r w:rsidRPr="007D0B9F">
        <w:rPr>
          <w:rFonts w:eastAsiaTheme="minorHAnsi"/>
          <w:i/>
          <w:iCs/>
          <w:kern w:val="0"/>
          <w:sz w:val="22"/>
          <w:szCs w:val="22"/>
        </w:rPr>
        <w:t>Zagadnienia zdrowia psychicznego  i pomocy w sytuacjach  kryzysu psychicznego</w:t>
      </w:r>
      <w:r w:rsidRPr="007D0B9F">
        <w:rPr>
          <w:rFonts w:eastAsiaTheme="minorHAnsi"/>
          <w:kern w:val="0"/>
          <w:sz w:val="22"/>
          <w:szCs w:val="22"/>
        </w:rPr>
        <w:t xml:space="preserve"> w łącznym wymiarze </w:t>
      </w:r>
      <w:r w:rsidR="001A32AB" w:rsidRPr="007D0B9F">
        <w:rPr>
          <w:rFonts w:eastAsia="Times New Roman"/>
          <w:kern w:val="0"/>
          <w:sz w:val="22"/>
          <w:szCs w:val="22"/>
          <w:lang w:eastAsia="pl-PL"/>
        </w:rPr>
        <w:t xml:space="preserve">maksymalnie </w:t>
      </w:r>
      <w:r w:rsidRPr="007D0B9F">
        <w:rPr>
          <w:rFonts w:eastAsiaTheme="minorHAnsi"/>
          <w:kern w:val="0"/>
          <w:sz w:val="22"/>
          <w:szCs w:val="22"/>
        </w:rPr>
        <w:t>144 godzin</w:t>
      </w:r>
      <w:r w:rsidR="001A32AB" w:rsidRPr="007D0B9F">
        <w:rPr>
          <w:rFonts w:eastAsiaTheme="minorHAnsi"/>
          <w:kern w:val="0"/>
          <w:sz w:val="22"/>
          <w:szCs w:val="22"/>
        </w:rPr>
        <w:t>y</w:t>
      </w:r>
      <w:r w:rsidRPr="007D0B9F">
        <w:rPr>
          <w:rFonts w:eastAsiaTheme="minorHAnsi"/>
          <w:kern w:val="0"/>
          <w:sz w:val="22"/>
          <w:szCs w:val="22"/>
        </w:rPr>
        <w:t xml:space="preserve"> dydaktyczn</w:t>
      </w:r>
      <w:r w:rsidR="001A32AB" w:rsidRPr="007D0B9F">
        <w:rPr>
          <w:rFonts w:eastAsiaTheme="minorHAnsi"/>
          <w:kern w:val="0"/>
          <w:sz w:val="22"/>
          <w:szCs w:val="22"/>
        </w:rPr>
        <w:t>e</w:t>
      </w:r>
      <w:r w:rsidRPr="007D0B9F">
        <w:rPr>
          <w:rFonts w:eastAsiaTheme="minorHAnsi"/>
          <w:kern w:val="0"/>
          <w:sz w:val="22"/>
          <w:szCs w:val="22"/>
        </w:rPr>
        <w:t xml:space="preserve"> </w:t>
      </w:r>
      <w:r w:rsidRPr="007D0B9F">
        <w:rPr>
          <w:rFonts w:eastAsia="Times New Roman"/>
          <w:kern w:val="0"/>
          <w:sz w:val="22"/>
          <w:szCs w:val="22"/>
          <w:lang w:eastAsia="pl-PL"/>
        </w:rPr>
        <w:t>w związku z  realizacją projektu pn</w:t>
      </w:r>
      <w:r w:rsidRPr="007D0B9F">
        <w:rPr>
          <w:rFonts w:eastAsia="Times New Roman"/>
          <w:i/>
          <w:iCs/>
          <w:kern w:val="0"/>
          <w:sz w:val="22"/>
          <w:szCs w:val="22"/>
          <w:lang w:eastAsia="pl-PL"/>
        </w:rPr>
        <w:t>.: Koordynacja działań w zakresie polityki społecznej - ROPS WSL</w:t>
      </w:r>
      <w:r w:rsidRPr="007D0B9F">
        <w:rPr>
          <w:rFonts w:eastAsia="Times New Roman"/>
          <w:kern w:val="0"/>
          <w:sz w:val="22"/>
          <w:szCs w:val="22"/>
          <w:lang w:eastAsia="pl-PL"/>
        </w:rPr>
        <w:t xml:space="preserve">, realizowanego przez Regionalny Ośrodek Polityki Społecznej Województwa Śląskiego </w:t>
      </w:r>
      <w:r w:rsidR="00675A50">
        <w:rPr>
          <w:rFonts w:eastAsia="Times New Roman"/>
          <w:kern w:val="0"/>
          <w:sz w:val="22"/>
          <w:szCs w:val="22"/>
          <w:lang w:eastAsia="pl-PL"/>
        </w:rPr>
        <w:br/>
      </w:r>
      <w:r w:rsidRPr="007D0B9F">
        <w:rPr>
          <w:rFonts w:eastAsia="Times New Roman"/>
          <w:kern w:val="0"/>
          <w:sz w:val="22"/>
          <w:szCs w:val="22"/>
          <w:lang w:eastAsia="pl-PL"/>
        </w:rPr>
        <w:t>z następujących tematów</w:t>
      </w:r>
      <w:r w:rsidRPr="007D0B9F">
        <w:rPr>
          <w:rFonts w:eastAsia="Times New Roman"/>
          <w:b/>
          <w:bCs/>
          <w:kern w:val="0"/>
          <w:sz w:val="22"/>
          <w:szCs w:val="22"/>
          <w:lang w:eastAsia="pl-PL"/>
        </w:rPr>
        <w:t>:</w:t>
      </w:r>
      <w:r w:rsidRPr="007D0B9F">
        <w:rPr>
          <w:rFonts w:eastAsia="Times New Roman"/>
          <w:b/>
          <w:bCs/>
          <w:i/>
          <w:iCs/>
          <w:kern w:val="0"/>
          <w:sz w:val="22"/>
          <w:szCs w:val="22"/>
          <w:lang w:eastAsia="pl-PL"/>
        </w:rPr>
        <w:t xml:space="preserve"> </w:t>
      </w:r>
      <w:bookmarkEnd w:id="10"/>
    </w:p>
    <w:p w14:paraId="6E16FC61" w14:textId="19072C28" w:rsidR="00F825E4" w:rsidRPr="007D0B9F" w:rsidRDefault="00F825E4" w:rsidP="004D75D1">
      <w:pPr>
        <w:pStyle w:val="Akapitzlist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Theme="minorHAnsi" w:hAnsi="Times New Roman"/>
        </w:rPr>
      </w:pPr>
      <w:r w:rsidRPr="007D0B9F">
        <w:rPr>
          <w:rFonts w:ascii="Times New Roman" w:eastAsiaTheme="minorHAnsi" w:hAnsi="Times New Roman"/>
          <w:b/>
          <w:bCs/>
          <w:i/>
          <w:iCs/>
        </w:rPr>
        <w:t>Praca z dziećmi i dorosłymi  w kryzysie psychicznym oraz ich rodzinami</w:t>
      </w:r>
      <w:r w:rsidRPr="007D0B9F">
        <w:rPr>
          <w:rFonts w:ascii="Times New Roman" w:eastAsiaTheme="minorHAnsi" w:hAnsi="Times New Roman"/>
          <w:i/>
          <w:iCs/>
        </w:rPr>
        <w:t xml:space="preserve"> - </w:t>
      </w:r>
      <w:bookmarkStart w:id="11" w:name="_Hlk199316908"/>
      <w:r w:rsidRPr="007D0B9F">
        <w:rPr>
          <w:rFonts w:ascii="Times New Roman" w:eastAsiaTheme="minorHAnsi" w:hAnsi="Times New Roman"/>
        </w:rPr>
        <w:t xml:space="preserve">szkolenia realizowane </w:t>
      </w:r>
      <w:r w:rsidRPr="007D0B9F">
        <w:rPr>
          <w:rFonts w:ascii="Times New Roman" w:eastAsiaTheme="minorHAnsi" w:hAnsi="Times New Roman"/>
        </w:rPr>
        <w:br/>
        <w:t xml:space="preserve">w formie stacjonarnej, w miejscu zapewnionym przez Wykonawcę na terenie miasta Katowice, </w:t>
      </w:r>
      <w:r w:rsidRPr="007D0B9F">
        <w:rPr>
          <w:rFonts w:ascii="Times New Roman" w:eastAsiaTheme="minorHAnsi" w:hAnsi="Times New Roman"/>
        </w:rPr>
        <w:br/>
        <w:t>w wymiarze 8 godzin dydaktycznych dla każdej z grup, maksymalna liczba grup: 6, liczba osób w każdej grupie: około 15 osób, zatem maksymalna liczba godzin dydaktycznych do realizacji z ww. tematu: 48,</w:t>
      </w:r>
    </w:p>
    <w:bookmarkEnd w:id="11"/>
    <w:p w14:paraId="02DD16F1" w14:textId="54D092CE" w:rsidR="00F825E4" w:rsidRPr="007D0B9F" w:rsidRDefault="00F825E4" w:rsidP="004D75D1">
      <w:pPr>
        <w:pStyle w:val="Akapitzlist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Theme="minorHAnsi" w:hAnsi="Times New Roman"/>
        </w:rPr>
      </w:pPr>
      <w:r w:rsidRPr="007D0B9F">
        <w:rPr>
          <w:rFonts w:ascii="Times New Roman" w:eastAsiaTheme="minorHAnsi" w:hAnsi="Times New Roman"/>
          <w:b/>
          <w:bCs/>
          <w:i/>
          <w:iCs/>
        </w:rPr>
        <w:t>Zaburzenia zachowania u dzieci i młodzieży</w:t>
      </w:r>
      <w:r w:rsidRPr="007D0B9F">
        <w:rPr>
          <w:rFonts w:ascii="Times New Roman" w:eastAsiaTheme="minorHAnsi" w:hAnsi="Times New Roman"/>
          <w:i/>
          <w:iCs/>
        </w:rPr>
        <w:t xml:space="preserve"> - </w:t>
      </w:r>
      <w:r w:rsidRPr="007D0B9F">
        <w:rPr>
          <w:rFonts w:ascii="Times New Roman" w:eastAsiaTheme="minorHAnsi" w:hAnsi="Times New Roman"/>
        </w:rPr>
        <w:t xml:space="preserve">szkolenia realizowane w formie stacjonarnej, </w:t>
      </w:r>
      <w:r w:rsidRPr="007D0B9F">
        <w:rPr>
          <w:rFonts w:ascii="Times New Roman" w:eastAsiaTheme="minorHAnsi" w:hAnsi="Times New Roman"/>
        </w:rPr>
        <w:br/>
        <w:t>w miejscu zapewnionym przez Wykonawcę na terenie miasta Katowice, w wymiarze 8 godzin dydaktycznych dla każdej z grup, maksymalna liczba grup: 6, liczba osób w każdej grupie: około 15 osób, zatem maksymalna liczba godzin dydaktycznych do realizacji z ww. tematu: 48,</w:t>
      </w:r>
    </w:p>
    <w:p w14:paraId="76C5DF35" w14:textId="35846673" w:rsidR="00F825E4" w:rsidRPr="007D0B9F" w:rsidRDefault="00F825E4" w:rsidP="004D75D1">
      <w:pPr>
        <w:pStyle w:val="Akapitzlist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Theme="minorHAnsi" w:hAnsi="Times New Roman"/>
        </w:rPr>
      </w:pPr>
      <w:r w:rsidRPr="007D0B9F">
        <w:rPr>
          <w:rFonts w:ascii="Times New Roman" w:eastAsiaTheme="minorHAnsi" w:hAnsi="Times New Roman"/>
          <w:b/>
          <w:bCs/>
          <w:i/>
          <w:iCs/>
        </w:rPr>
        <w:t>Agresja i autoagresja – metody postępowania</w:t>
      </w:r>
      <w:r w:rsidRPr="007D0B9F">
        <w:rPr>
          <w:rFonts w:ascii="Times New Roman" w:eastAsiaTheme="minorHAnsi" w:hAnsi="Times New Roman"/>
          <w:i/>
          <w:iCs/>
        </w:rPr>
        <w:t xml:space="preserve"> - </w:t>
      </w:r>
      <w:r w:rsidRPr="007D0B9F">
        <w:rPr>
          <w:rFonts w:ascii="Times New Roman" w:eastAsiaTheme="minorHAnsi" w:hAnsi="Times New Roman"/>
        </w:rPr>
        <w:t xml:space="preserve">szkolenia realizowane w formie stacjonarnej, w miejscu zapewnionym przez Wykonawcę na terenie miasta Katowice, w wymiarze 8 godzin dydaktycznych dla każdej z grup, maksymalna liczba grup: 6, liczba osób w każdej grupie: około 15 osób, zatem maksymalna liczba godzin dydaktycznych do realizacji z ww. tematu: 48. </w:t>
      </w:r>
    </w:p>
    <w:p w14:paraId="7BC35072" w14:textId="636E739C" w:rsidR="0089696C" w:rsidRPr="007D0B9F" w:rsidRDefault="00394837" w:rsidP="004D75D1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kern w:val="0"/>
          <w:sz w:val="22"/>
          <w:szCs w:val="22"/>
        </w:rPr>
      </w:pPr>
      <w:r w:rsidRPr="007D0B9F">
        <w:rPr>
          <w:rFonts w:eastAsiaTheme="minorHAnsi"/>
          <w:kern w:val="0"/>
          <w:sz w:val="22"/>
          <w:szCs w:val="22"/>
        </w:rPr>
        <w:t xml:space="preserve">Uczestnikami szkoleń będą </w:t>
      </w:r>
      <w:r w:rsidR="00015812" w:rsidRPr="007D0B9F">
        <w:rPr>
          <w:rFonts w:eastAsia="Calibri"/>
          <w:iCs/>
          <w:kern w:val="0"/>
          <w:sz w:val="22"/>
          <w:szCs w:val="22"/>
        </w:rPr>
        <w:t xml:space="preserve">przede wszystkim </w:t>
      </w:r>
      <w:r w:rsidRPr="007D0B9F">
        <w:rPr>
          <w:rFonts w:eastAsiaTheme="minorHAnsi"/>
          <w:kern w:val="0"/>
          <w:sz w:val="22"/>
          <w:szCs w:val="22"/>
        </w:rPr>
        <w:t>pracownicy jednostek organizacyjnych pomocy społecznej (zarówno kadry zarządzającej jak i pozostałych szczebli) z terenu województwa śląskiego m.in. pracownicy socjalni, asystenci rodziny, streetworkerzy, pracownicy ośrodków wsparcia, pracownicy organizacji pozarządowych działających w sferze pomocy i integracji społecznej</w:t>
      </w:r>
    </w:p>
    <w:p w14:paraId="7CDA0EB9" w14:textId="77777777" w:rsidR="00394837" w:rsidRPr="007D0B9F" w:rsidRDefault="00394837" w:rsidP="004D75D1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kern w:val="0"/>
          <w:sz w:val="22"/>
          <w:szCs w:val="22"/>
        </w:rPr>
      </w:pPr>
    </w:p>
    <w:p w14:paraId="400E8242" w14:textId="7EA7EAAA" w:rsidR="0089696C" w:rsidRPr="007D0B9F" w:rsidRDefault="0089696C" w:rsidP="004D75D1">
      <w:pPr>
        <w:widowControl/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iCs/>
          <w:kern w:val="0"/>
          <w:sz w:val="22"/>
          <w:szCs w:val="22"/>
        </w:rPr>
      </w:pPr>
      <w:r w:rsidRPr="007D0B9F">
        <w:rPr>
          <w:rFonts w:eastAsia="Calibri"/>
          <w:iCs/>
          <w:kern w:val="0"/>
          <w:sz w:val="22"/>
          <w:szCs w:val="22"/>
        </w:rPr>
        <w:t>Szczegółowe informacje w zakresie realizowanych szkoleń:</w:t>
      </w:r>
    </w:p>
    <w:p w14:paraId="022E08B8" w14:textId="5FFCD85C" w:rsidR="00087267" w:rsidRPr="007D0B9F" w:rsidRDefault="00087267" w:rsidP="004D75D1">
      <w:pPr>
        <w:pStyle w:val="Legenda"/>
        <w:keepNext/>
        <w:spacing w:after="0" w:line="276" w:lineRule="auto"/>
        <w:rPr>
          <w:b/>
          <w:bCs/>
          <w:i w:val="0"/>
          <w:iCs w:val="0"/>
          <w:color w:val="00B0F0"/>
          <w:sz w:val="22"/>
          <w:szCs w:val="22"/>
        </w:rPr>
      </w:pPr>
      <w:r w:rsidRPr="007D0B9F">
        <w:rPr>
          <w:b/>
          <w:bCs/>
          <w:i w:val="0"/>
          <w:iCs w:val="0"/>
          <w:color w:val="00B0F0"/>
          <w:sz w:val="22"/>
          <w:szCs w:val="22"/>
        </w:rPr>
        <w:t xml:space="preserve">Tabela </w:t>
      </w:r>
      <w:r w:rsidRPr="007D0B9F">
        <w:rPr>
          <w:b/>
          <w:bCs/>
          <w:i w:val="0"/>
          <w:iCs w:val="0"/>
          <w:color w:val="00B0F0"/>
          <w:sz w:val="22"/>
          <w:szCs w:val="22"/>
        </w:rPr>
        <w:fldChar w:fldCharType="begin"/>
      </w:r>
      <w:r w:rsidRPr="007D0B9F">
        <w:rPr>
          <w:b/>
          <w:bCs/>
          <w:i w:val="0"/>
          <w:iCs w:val="0"/>
          <w:color w:val="00B0F0"/>
          <w:sz w:val="22"/>
          <w:szCs w:val="22"/>
        </w:rPr>
        <w:instrText xml:space="preserve"> SEQ Tabela \* ARABIC </w:instrText>
      </w:r>
      <w:r w:rsidRPr="007D0B9F">
        <w:rPr>
          <w:b/>
          <w:bCs/>
          <w:i w:val="0"/>
          <w:iCs w:val="0"/>
          <w:color w:val="00B0F0"/>
          <w:sz w:val="22"/>
          <w:szCs w:val="22"/>
        </w:rPr>
        <w:fldChar w:fldCharType="separate"/>
      </w:r>
      <w:r w:rsidR="00543168">
        <w:rPr>
          <w:b/>
          <w:bCs/>
          <w:i w:val="0"/>
          <w:iCs w:val="0"/>
          <w:noProof/>
          <w:color w:val="00B0F0"/>
          <w:sz w:val="22"/>
          <w:szCs w:val="22"/>
        </w:rPr>
        <w:t>2</w:t>
      </w:r>
      <w:r w:rsidRPr="007D0B9F">
        <w:rPr>
          <w:b/>
          <w:bCs/>
          <w:i w:val="0"/>
          <w:iCs w:val="0"/>
          <w:color w:val="00B0F0"/>
          <w:sz w:val="22"/>
          <w:szCs w:val="22"/>
        </w:rPr>
        <w:fldChar w:fldCharType="end"/>
      </w:r>
      <w:r w:rsidRPr="007D0B9F">
        <w:rPr>
          <w:b/>
          <w:bCs/>
          <w:i w:val="0"/>
          <w:iCs w:val="0"/>
          <w:color w:val="00B0F0"/>
          <w:sz w:val="22"/>
          <w:szCs w:val="22"/>
        </w:rPr>
        <w:t xml:space="preserve"> - część II</w:t>
      </w:r>
      <w:r w:rsidR="00C01953" w:rsidRPr="007D0B9F">
        <w:rPr>
          <w:b/>
          <w:bCs/>
          <w:i w:val="0"/>
          <w:iCs w:val="0"/>
          <w:color w:val="00B0F0"/>
          <w:sz w:val="22"/>
          <w:szCs w:val="22"/>
        </w:rPr>
        <w:t xml:space="preserve"> zamówienia</w:t>
      </w:r>
    </w:p>
    <w:tbl>
      <w:tblPr>
        <w:tblStyle w:val="Tabela-Siatka2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655"/>
        <w:gridCol w:w="1973"/>
        <w:gridCol w:w="3305"/>
        <w:gridCol w:w="922"/>
        <w:gridCol w:w="821"/>
        <w:gridCol w:w="1185"/>
        <w:gridCol w:w="1051"/>
      </w:tblGrid>
      <w:tr w:rsidR="00A30D6B" w:rsidRPr="007D0B9F" w14:paraId="1E715DD6" w14:textId="77777777" w:rsidTr="007D0B9F">
        <w:trPr>
          <w:trHeight w:val="61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440EFE3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Lp.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A3FA432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TEMAT SZKOLENIA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68AC5A5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Minimum programowe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4CCF63F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bCs/>
                <w:kern w:val="2"/>
                <w:sz w:val="16"/>
                <w:szCs w:val="16"/>
              </w:rPr>
            </w:pPr>
            <w:r w:rsidRPr="007D0B9F">
              <w:rPr>
                <w:rFonts w:cs="Times New Roman"/>
                <w:b/>
                <w:bCs/>
                <w:sz w:val="16"/>
                <w:szCs w:val="16"/>
              </w:rPr>
              <w:t xml:space="preserve">LICZBA GODZ. </w:t>
            </w:r>
            <w:r w:rsidRPr="007D0B9F">
              <w:rPr>
                <w:rFonts w:cs="Times New Roman"/>
                <w:b/>
                <w:bCs/>
                <w:sz w:val="16"/>
                <w:szCs w:val="16"/>
              </w:rPr>
              <w:br/>
              <w:t>( na jedną  grupę)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60FCEA4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 xml:space="preserve">LICZBA GRUP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77737CE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LICZBA OSÓB</w:t>
            </w: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br/>
              <w:t xml:space="preserve"> w jednej grupie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3A4A597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RAZEM LICZBA GODZIN</w:t>
            </w:r>
          </w:p>
        </w:tc>
      </w:tr>
      <w:tr w:rsidR="00A30D6B" w:rsidRPr="007D0B9F" w14:paraId="48554A2B" w14:textId="77777777" w:rsidTr="007D0B9F">
        <w:trPr>
          <w:trHeight w:val="608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9542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1.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FFDD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i/>
                <w:iCs/>
                <w:kern w:val="2"/>
                <w:sz w:val="16"/>
                <w:szCs w:val="16"/>
              </w:rPr>
            </w:pPr>
            <w:r w:rsidRPr="007D0B9F">
              <w:rPr>
                <w:rFonts w:cs="Times New Roman"/>
                <w:i/>
                <w:iCs/>
                <w:sz w:val="16"/>
                <w:szCs w:val="16"/>
              </w:rPr>
              <w:t>Praca z dziećmi i dorosłymi</w:t>
            </w:r>
            <w:r w:rsidRPr="007D0B9F">
              <w:rPr>
                <w:rFonts w:cs="Times New Roman"/>
                <w:i/>
                <w:iCs/>
                <w:sz w:val="16"/>
                <w:szCs w:val="16"/>
              </w:rPr>
              <w:br/>
              <w:t xml:space="preserve"> w kryzysie psychicznym oraz ich rodzinami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7091" w14:textId="77777777" w:rsidR="0089696C" w:rsidRPr="007D0B9F" w:rsidRDefault="0089696C" w:rsidP="004D75D1">
            <w:pPr>
              <w:widowControl/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1.Typologia zaburzeń oraz charakterystyka funkcjonowania osób chorujących psychicznie.</w:t>
            </w:r>
          </w:p>
          <w:p w14:paraId="524635C1" w14:textId="77777777" w:rsidR="0089696C" w:rsidRPr="007D0B9F" w:rsidRDefault="0089696C" w:rsidP="004D75D1">
            <w:pPr>
              <w:widowControl/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2. Systemowe ujęcie pracy z rodziną w której funkcjonuje osoba z zaburzeniami. </w:t>
            </w:r>
          </w:p>
          <w:p w14:paraId="6A89071A" w14:textId="77777777" w:rsidR="0089696C" w:rsidRPr="007D0B9F" w:rsidRDefault="0089696C" w:rsidP="004D75D1">
            <w:pPr>
              <w:widowControl/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3.Sposób komunikowania się </w:t>
            </w: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br/>
              <w:t xml:space="preserve">z osobami w kryzysie psychicznym. </w:t>
            </w:r>
          </w:p>
          <w:p w14:paraId="25E2500E" w14:textId="7986CFAB" w:rsidR="0089696C" w:rsidRPr="007D0B9F" w:rsidRDefault="003968C2" w:rsidP="004D75D1">
            <w:pPr>
              <w:widowControl/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4.</w:t>
            </w:r>
            <w:r w:rsidR="0089696C"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Instytucje i podmioty wsparcia dla osób chorujących psychicznie. </w:t>
            </w: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5</w:t>
            </w:r>
            <w:r w:rsidR="0089696C"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.Uwarunkowania prawne</w:t>
            </w:r>
            <w:r w:rsidR="0062507A"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 </w:t>
            </w:r>
            <w:r w:rsidR="0089696C"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w zakresie ochrony zdrowia psychicznego.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FA3B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8h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9EC6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6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D6CB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DA73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48</w:t>
            </w:r>
          </w:p>
        </w:tc>
      </w:tr>
      <w:tr w:rsidR="00A30D6B" w:rsidRPr="007D0B9F" w14:paraId="0B8210DD" w14:textId="77777777" w:rsidTr="007D0B9F">
        <w:trPr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1CAE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2.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F682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i/>
                <w:iCs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i/>
                <w:iCs/>
                <w:kern w:val="2"/>
                <w:sz w:val="16"/>
                <w:szCs w:val="16"/>
              </w:rPr>
              <w:t xml:space="preserve">Zaburzenia zachowania u dzieci </w:t>
            </w:r>
            <w:r w:rsidRPr="007D0B9F">
              <w:rPr>
                <w:rFonts w:eastAsia="Times New Roman" w:cs="Times New Roman"/>
                <w:bCs/>
                <w:i/>
                <w:iCs/>
                <w:kern w:val="2"/>
                <w:sz w:val="16"/>
                <w:szCs w:val="16"/>
              </w:rPr>
              <w:br/>
              <w:t>i młodzieży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B503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1.Rozpoznawanie zaburzeń zachowania.</w:t>
            </w:r>
          </w:p>
          <w:p w14:paraId="6665217C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2.Rodzaje zaburzeń zachowania.</w:t>
            </w:r>
          </w:p>
          <w:p w14:paraId="50C27361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3.Omówienie roli czynników biologicznych, psychologicznych i społecznych w powstaniu zaburzeń psychicznych.</w:t>
            </w:r>
          </w:p>
          <w:p w14:paraId="4ED12834" w14:textId="141A4518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lastRenderedPageBreak/>
              <w:t>4.Terapie i strategie obecności w pracy z dziećmi i młodzieżą</w:t>
            </w:r>
            <w:r w:rsidR="0062507A"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 </w:t>
            </w: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 z za</w:t>
            </w:r>
            <w:r w:rsidR="003968C2"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burzeniami</w:t>
            </w: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 zachowania</w:t>
            </w:r>
            <w:r w:rsidR="00FF3D33"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362C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lastRenderedPageBreak/>
              <w:t>8h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0350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6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D8ED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ACCE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48</w:t>
            </w:r>
          </w:p>
        </w:tc>
      </w:tr>
      <w:tr w:rsidR="0089696C" w:rsidRPr="007D0B9F" w14:paraId="52F898A9" w14:textId="77777777" w:rsidTr="007D0B9F">
        <w:trPr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A057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3.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E9F8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i/>
                <w:iCs/>
                <w:kern w:val="2"/>
                <w:sz w:val="16"/>
                <w:szCs w:val="16"/>
              </w:rPr>
            </w:pPr>
            <w:bookmarkStart w:id="12" w:name="_Hlk191036289"/>
            <w:r w:rsidRPr="007D0B9F">
              <w:rPr>
                <w:rFonts w:cs="Times New Roman"/>
                <w:i/>
                <w:iCs/>
                <w:sz w:val="16"/>
                <w:szCs w:val="16"/>
              </w:rPr>
              <w:t>Agresja i autoagresja – metody postępowania</w:t>
            </w:r>
            <w:bookmarkEnd w:id="12"/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AA0F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 xml:space="preserve">1.Definiowane pojęć agresja i autoagresja. </w:t>
            </w:r>
          </w:p>
          <w:p w14:paraId="2CA0C88F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 xml:space="preserve">2.Rodzaje agresji i autoagresji, przyczyny i dynamika. </w:t>
            </w:r>
          </w:p>
          <w:p w14:paraId="2F3AD7E3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 xml:space="preserve">3.Mechanizmy powodujące agresję i autoagresję. </w:t>
            </w:r>
          </w:p>
          <w:p w14:paraId="7F78F34E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 xml:space="preserve">4.Sposoby postępowania. Działania interwencyjne i pomocowe. </w:t>
            </w:r>
          </w:p>
          <w:p w14:paraId="5E1B015A" w14:textId="2008B54E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 xml:space="preserve">5.Rola pracownika pomocy społecznej w kontekście </w:t>
            </w:r>
            <w:r w:rsidR="00FF3D33" w:rsidRPr="007D0B9F">
              <w:rPr>
                <w:rFonts w:cs="Times New Roman"/>
                <w:sz w:val="16"/>
                <w:szCs w:val="16"/>
              </w:rPr>
              <w:t xml:space="preserve">zjawiska </w:t>
            </w:r>
            <w:r w:rsidRPr="007D0B9F">
              <w:rPr>
                <w:rFonts w:cs="Times New Roman"/>
                <w:sz w:val="16"/>
                <w:szCs w:val="16"/>
              </w:rPr>
              <w:t xml:space="preserve">autoagresji. </w:t>
            </w:r>
          </w:p>
          <w:p w14:paraId="4D0FCA03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 xml:space="preserve">6.Nowoczesne metody terapii i pracy z osobami z zaburzeniami psychicznymi.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B9A4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8h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BFA4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6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C22E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15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431E" w14:textId="77777777" w:rsidR="0089696C" w:rsidRPr="007D0B9F" w:rsidRDefault="0089696C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48</w:t>
            </w:r>
          </w:p>
        </w:tc>
      </w:tr>
    </w:tbl>
    <w:p w14:paraId="65BA1D08" w14:textId="77777777" w:rsidR="00CA2FD9" w:rsidRPr="00B372B6" w:rsidRDefault="00CA2FD9" w:rsidP="004D75D1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bCs/>
          <w:kern w:val="0"/>
          <w:sz w:val="22"/>
          <w:szCs w:val="22"/>
        </w:rPr>
      </w:pPr>
    </w:p>
    <w:p w14:paraId="42FD28FC" w14:textId="70DAAACF" w:rsidR="00CA2FD9" w:rsidRPr="007D0B9F" w:rsidRDefault="00CA2FD9" w:rsidP="004D75D1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bCs/>
          <w:i/>
          <w:iCs/>
          <w:color w:val="7030A0"/>
          <w:kern w:val="0"/>
          <w:sz w:val="22"/>
          <w:szCs w:val="22"/>
        </w:rPr>
      </w:pPr>
      <w:bookmarkStart w:id="13" w:name="_Hlk201925487"/>
      <w:r w:rsidRPr="007D0B9F">
        <w:rPr>
          <w:rFonts w:eastAsiaTheme="minorHAnsi"/>
          <w:b/>
          <w:bCs/>
          <w:color w:val="7030A0"/>
          <w:kern w:val="0"/>
          <w:sz w:val="22"/>
          <w:szCs w:val="22"/>
        </w:rPr>
        <w:t>Część III:</w:t>
      </w:r>
      <w:r w:rsidR="00394837" w:rsidRPr="007D0B9F">
        <w:rPr>
          <w:rFonts w:eastAsiaTheme="minorHAnsi"/>
          <w:b/>
          <w:bCs/>
          <w:color w:val="7030A0"/>
          <w:kern w:val="0"/>
          <w:sz w:val="22"/>
          <w:szCs w:val="22"/>
        </w:rPr>
        <w:t xml:space="preserve"> </w:t>
      </w:r>
      <w:bookmarkStart w:id="14" w:name="_Hlk212536785"/>
      <w:r w:rsidR="00394837" w:rsidRPr="007D0B9F">
        <w:rPr>
          <w:rFonts w:eastAsiaTheme="minorHAnsi"/>
          <w:b/>
          <w:bCs/>
          <w:color w:val="7030A0"/>
          <w:kern w:val="0"/>
          <w:sz w:val="22"/>
          <w:szCs w:val="22"/>
        </w:rPr>
        <w:t xml:space="preserve">Realizacja </w:t>
      </w:r>
      <w:bookmarkStart w:id="15" w:name="_Hlk212536624"/>
      <w:r w:rsidR="00394837" w:rsidRPr="007D0B9F">
        <w:rPr>
          <w:rFonts w:eastAsiaTheme="minorHAnsi"/>
          <w:b/>
          <w:bCs/>
          <w:color w:val="7030A0"/>
          <w:kern w:val="0"/>
          <w:sz w:val="22"/>
          <w:szCs w:val="22"/>
        </w:rPr>
        <w:t xml:space="preserve">szkoleń w obszarze: </w:t>
      </w:r>
      <w:r w:rsidR="00394837" w:rsidRPr="007D0B9F">
        <w:rPr>
          <w:rFonts w:eastAsiaTheme="minorHAnsi"/>
          <w:b/>
          <w:bCs/>
          <w:i/>
          <w:iCs/>
          <w:color w:val="7030A0"/>
          <w:kern w:val="0"/>
          <w:sz w:val="22"/>
          <w:szCs w:val="22"/>
        </w:rPr>
        <w:t>Rozwój warsztatu interpersonalnego pracowników</w:t>
      </w:r>
      <w:r w:rsidR="0062507A" w:rsidRPr="007D0B9F">
        <w:rPr>
          <w:rFonts w:eastAsiaTheme="minorHAnsi"/>
          <w:b/>
          <w:bCs/>
          <w:i/>
          <w:iCs/>
          <w:color w:val="7030A0"/>
          <w:kern w:val="0"/>
          <w:sz w:val="22"/>
          <w:szCs w:val="22"/>
        </w:rPr>
        <w:t xml:space="preserve"> </w:t>
      </w:r>
      <w:r w:rsidR="00394837" w:rsidRPr="007D0B9F">
        <w:rPr>
          <w:rFonts w:eastAsiaTheme="minorHAnsi"/>
          <w:b/>
          <w:bCs/>
          <w:i/>
          <w:iCs/>
          <w:color w:val="7030A0"/>
          <w:kern w:val="0"/>
          <w:sz w:val="22"/>
          <w:szCs w:val="22"/>
        </w:rPr>
        <w:t>służb społecznych oraz przeciwdziałanie wypaleniu zawodowemu</w:t>
      </w:r>
      <w:bookmarkEnd w:id="15"/>
      <w:bookmarkEnd w:id="14"/>
      <w:r w:rsidR="004C2D91">
        <w:rPr>
          <w:rFonts w:eastAsiaTheme="minorHAnsi"/>
          <w:b/>
          <w:bCs/>
          <w:i/>
          <w:iCs/>
          <w:color w:val="7030A0"/>
          <w:kern w:val="0"/>
          <w:sz w:val="22"/>
          <w:szCs w:val="22"/>
        </w:rPr>
        <w:t>:</w:t>
      </w:r>
    </w:p>
    <w:bookmarkEnd w:id="13"/>
    <w:p w14:paraId="61D4A730" w14:textId="7127BF29" w:rsidR="00AA78CA" w:rsidRPr="007D0B9F" w:rsidRDefault="00AA78CA" w:rsidP="004D75D1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kern w:val="0"/>
          <w:sz w:val="22"/>
          <w:szCs w:val="22"/>
        </w:rPr>
      </w:pPr>
      <w:r w:rsidRPr="007D0B9F">
        <w:rPr>
          <w:rFonts w:eastAsiaTheme="minorHAnsi"/>
          <w:kern w:val="0"/>
          <w:sz w:val="22"/>
          <w:szCs w:val="22"/>
        </w:rPr>
        <w:t xml:space="preserve">Przedmiotem zamówienia jest wybór trenerów prowadzących szkolenia </w:t>
      </w:r>
      <w:r w:rsidR="008106BC" w:rsidRPr="007D0B9F">
        <w:rPr>
          <w:rFonts w:eastAsiaTheme="minorHAnsi"/>
          <w:kern w:val="0"/>
          <w:sz w:val="22"/>
          <w:szCs w:val="22"/>
        </w:rPr>
        <w:t xml:space="preserve">stacjonarne </w:t>
      </w:r>
      <w:r w:rsidRPr="007D0B9F">
        <w:rPr>
          <w:rFonts w:eastAsiaTheme="minorHAnsi"/>
          <w:kern w:val="0"/>
          <w:sz w:val="22"/>
          <w:szCs w:val="22"/>
        </w:rPr>
        <w:t xml:space="preserve">w obszarze pn. </w:t>
      </w:r>
      <w:r w:rsidRPr="007D0B9F">
        <w:rPr>
          <w:rFonts w:eastAsiaTheme="minorHAnsi"/>
          <w:i/>
          <w:iCs/>
          <w:kern w:val="0"/>
          <w:sz w:val="22"/>
          <w:szCs w:val="22"/>
        </w:rPr>
        <w:t>Rozwój warsztatu interpersonalnego pracowników  służb społecznych</w:t>
      </w:r>
      <w:r w:rsidRPr="007D0B9F">
        <w:rPr>
          <w:rFonts w:eastAsiaTheme="minorHAnsi"/>
          <w:kern w:val="0"/>
          <w:sz w:val="22"/>
          <w:szCs w:val="22"/>
        </w:rPr>
        <w:t xml:space="preserve"> </w:t>
      </w:r>
      <w:r w:rsidRPr="007D0B9F">
        <w:rPr>
          <w:rFonts w:eastAsiaTheme="minorHAnsi"/>
          <w:i/>
          <w:iCs/>
          <w:kern w:val="0"/>
          <w:sz w:val="22"/>
          <w:szCs w:val="22"/>
        </w:rPr>
        <w:t>oraz przeciwdziałanie wypaleniu zawodowemu</w:t>
      </w:r>
      <w:r w:rsidRPr="007D0B9F">
        <w:rPr>
          <w:rFonts w:eastAsiaTheme="minorHAnsi"/>
          <w:kern w:val="0"/>
          <w:sz w:val="22"/>
          <w:szCs w:val="22"/>
        </w:rPr>
        <w:t xml:space="preserve"> </w:t>
      </w:r>
      <w:r w:rsidRPr="007D0B9F">
        <w:rPr>
          <w:rFonts w:eastAsiaTheme="minorHAnsi"/>
          <w:kern w:val="0"/>
          <w:sz w:val="22"/>
          <w:szCs w:val="22"/>
        </w:rPr>
        <w:br/>
        <w:t>z w łącznym wymiarze</w:t>
      </w:r>
      <w:r w:rsidR="001A32AB" w:rsidRPr="007D0B9F">
        <w:rPr>
          <w:rFonts w:eastAsiaTheme="minorHAnsi"/>
          <w:kern w:val="0"/>
          <w:sz w:val="22"/>
          <w:szCs w:val="22"/>
        </w:rPr>
        <w:t xml:space="preserve"> </w:t>
      </w:r>
      <w:r w:rsidR="001A32AB" w:rsidRPr="007D0B9F">
        <w:rPr>
          <w:rFonts w:eastAsia="Times New Roman"/>
          <w:kern w:val="0"/>
          <w:sz w:val="22"/>
          <w:szCs w:val="22"/>
          <w:lang w:eastAsia="pl-PL"/>
        </w:rPr>
        <w:t>maksymalnie</w:t>
      </w:r>
      <w:r w:rsidRPr="007D0B9F">
        <w:rPr>
          <w:rFonts w:eastAsiaTheme="minorHAnsi"/>
          <w:kern w:val="0"/>
          <w:sz w:val="22"/>
          <w:szCs w:val="22"/>
        </w:rPr>
        <w:t xml:space="preserve"> 192 godzin</w:t>
      </w:r>
      <w:r w:rsidR="001A32AB" w:rsidRPr="007D0B9F">
        <w:rPr>
          <w:rFonts w:eastAsiaTheme="minorHAnsi"/>
          <w:kern w:val="0"/>
          <w:sz w:val="22"/>
          <w:szCs w:val="22"/>
        </w:rPr>
        <w:t>y</w:t>
      </w:r>
      <w:r w:rsidRPr="007D0B9F">
        <w:rPr>
          <w:rFonts w:eastAsiaTheme="minorHAnsi"/>
          <w:kern w:val="0"/>
          <w:sz w:val="22"/>
          <w:szCs w:val="22"/>
        </w:rPr>
        <w:t xml:space="preserve"> dydaktycznych </w:t>
      </w:r>
      <w:r w:rsidRPr="007D0B9F">
        <w:rPr>
          <w:rFonts w:eastAsia="Times New Roman"/>
          <w:kern w:val="0"/>
          <w:sz w:val="22"/>
          <w:szCs w:val="22"/>
          <w:lang w:eastAsia="pl-PL"/>
        </w:rPr>
        <w:t>w związku z realizacją projektu pn</w:t>
      </w:r>
      <w:r w:rsidRPr="007D0B9F">
        <w:rPr>
          <w:rFonts w:eastAsia="Times New Roman"/>
          <w:i/>
          <w:iCs/>
          <w:kern w:val="0"/>
          <w:sz w:val="22"/>
          <w:szCs w:val="22"/>
          <w:lang w:eastAsia="pl-PL"/>
        </w:rPr>
        <w:t>.: Koordynacja działań w zakresie polityki społecznej - ROPS WSL</w:t>
      </w:r>
      <w:r w:rsidRPr="007D0B9F">
        <w:rPr>
          <w:rFonts w:eastAsia="Times New Roman"/>
          <w:kern w:val="0"/>
          <w:sz w:val="22"/>
          <w:szCs w:val="22"/>
          <w:lang w:eastAsia="pl-PL"/>
        </w:rPr>
        <w:t xml:space="preserve">, realizowanego przez Regionalny Ośrodek Polityki Społecznej Województwa Śląskiego </w:t>
      </w:r>
      <w:r w:rsidRPr="007D0B9F">
        <w:rPr>
          <w:rFonts w:eastAsiaTheme="minorHAnsi"/>
          <w:kern w:val="0"/>
          <w:sz w:val="22"/>
          <w:szCs w:val="22"/>
        </w:rPr>
        <w:t xml:space="preserve">z następujących tematów: </w:t>
      </w:r>
    </w:p>
    <w:p w14:paraId="55405C93" w14:textId="73326CD9" w:rsidR="00AA78CA" w:rsidRPr="007D0B9F" w:rsidRDefault="00AA78CA" w:rsidP="004D75D1">
      <w:pPr>
        <w:pStyle w:val="Akapitzlist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Theme="minorHAnsi" w:hAnsi="Times New Roman"/>
        </w:rPr>
      </w:pPr>
      <w:r w:rsidRPr="007D0B9F">
        <w:rPr>
          <w:rFonts w:ascii="Times New Roman" w:eastAsiaTheme="minorHAnsi" w:hAnsi="Times New Roman"/>
          <w:b/>
          <w:bCs/>
          <w:i/>
          <w:iCs/>
        </w:rPr>
        <w:t>Zarządzanie emocjami oraz funkcjonowanie osób  pomagających w sytuacjach trudnych</w:t>
      </w:r>
      <w:r w:rsidRPr="007D0B9F">
        <w:rPr>
          <w:rFonts w:ascii="Times New Roman" w:eastAsiaTheme="minorHAnsi" w:hAnsi="Times New Roman"/>
          <w:i/>
          <w:iCs/>
        </w:rPr>
        <w:t xml:space="preserve"> - </w:t>
      </w:r>
      <w:r w:rsidRPr="007D0B9F">
        <w:rPr>
          <w:rFonts w:ascii="Times New Roman" w:eastAsiaTheme="minorHAnsi" w:hAnsi="Times New Roman"/>
        </w:rPr>
        <w:t>szkolenia realizowane w formie stacjonarnej, w miejscu zapewnionym przez Wykonawcę na terenie miasta Katowice,</w:t>
      </w:r>
      <w:r w:rsidR="00FF3D33" w:rsidRPr="007D0B9F">
        <w:rPr>
          <w:rFonts w:ascii="Times New Roman" w:eastAsiaTheme="minorHAnsi" w:hAnsi="Times New Roman"/>
        </w:rPr>
        <w:t xml:space="preserve"> </w:t>
      </w:r>
      <w:r w:rsidRPr="007D0B9F">
        <w:rPr>
          <w:rFonts w:ascii="Times New Roman" w:eastAsiaTheme="minorHAnsi" w:hAnsi="Times New Roman"/>
        </w:rPr>
        <w:t xml:space="preserve">w wymiarze 8 godzin dydaktycznych dla każdej z grup, maksymalna liczba grup: </w:t>
      </w:r>
      <w:r w:rsidRPr="007D0B9F">
        <w:rPr>
          <w:rFonts w:ascii="Times New Roman" w:eastAsiaTheme="minorHAnsi" w:hAnsi="Times New Roman"/>
        </w:rPr>
        <w:br/>
        <w:t xml:space="preserve">6, liczba osób w każdej grupie: około 15 osób, zatem maksymalna liczba godzin dydaktycznych </w:t>
      </w:r>
      <w:r w:rsidRPr="007D0B9F">
        <w:rPr>
          <w:rFonts w:ascii="Times New Roman" w:eastAsiaTheme="minorHAnsi" w:hAnsi="Times New Roman"/>
        </w:rPr>
        <w:br/>
        <w:t>do realizacji z ww. tematu: 48,</w:t>
      </w:r>
    </w:p>
    <w:p w14:paraId="212C4C45" w14:textId="362A2144" w:rsidR="00AA78CA" w:rsidRPr="007D0B9F" w:rsidRDefault="00AA78CA" w:rsidP="004D75D1">
      <w:pPr>
        <w:pStyle w:val="Akapitzlist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Theme="minorHAnsi" w:hAnsi="Times New Roman"/>
        </w:rPr>
      </w:pPr>
      <w:r w:rsidRPr="007D0B9F">
        <w:rPr>
          <w:rFonts w:ascii="Times New Roman" w:eastAsiaTheme="minorHAnsi" w:hAnsi="Times New Roman"/>
          <w:b/>
          <w:bCs/>
          <w:i/>
          <w:iCs/>
        </w:rPr>
        <w:t>Wypalenie zawodowe oraz przeciwdziałanie temu zjawisku w środowisku pracowników pomocy społecznej</w:t>
      </w:r>
      <w:r w:rsidRPr="007D0B9F">
        <w:rPr>
          <w:rFonts w:ascii="Times New Roman" w:eastAsiaTheme="minorHAnsi" w:hAnsi="Times New Roman"/>
          <w:i/>
          <w:iCs/>
        </w:rPr>
        <w:t xml:space="preserve"> - </w:t>
      </w:r>
      <w:r w:rsidRPr="007D0B9F">
        <w:rPr>
          <w:rFonts w:ascii="Times New Roman" w:eastAsiaTheme="minorHAnsi" w:hAnsi="Times New Roman"/>
        </w:rPr>
        <w:t xml:space="preserve">szkolenia realizowane w formie stacjonarnej, w miejscu zapewnionym przez Wykonawcę </w:t>
      </w:r>
      <w:r w:rsidRPr="007D0B9F">
        <w:rPr>
          <w:rFonts w:ascii="Times New Roman" w:eastAsiaTheme="minorHAnsi" w:hAnsi="Times New Roman"/>
        </w:rPr>
        <w:br/>
        <w:t xml:space="preserve">na terenie miasta Katowice, w wymiarze 8 godzin dydaktycznych dla każdej z grup, maksymalna liczba grup: 6, liczba osób w każdej grupie: około 15 osób, zatem maksymalna liczba godzin dydaktycznych </w:t>
      </w:r>
      <w:r w:rsidRPr="007D0B9F">
        <w:rPr>
          <w:rFonts w:ascii="Times New Roman" w:eastAsiaTheme="minorHAnsi" w:hAnsi="Times New Roman"/>
        </w:rPr>
        <w:br/>
        <w:t>do realizacji z ww. tematu: 48,</w:t>
      </w:r>
    </w:p>
    <w:p w14:paraId="3B76B6E1" w14:textId="651EDB55" w:rsidR="00AA78CA" w:rsidRPr="007D0B9F" w:rsidRDefault="00AA78CA" w:rsidP="004D75D1">
      <w:pPr>
        <w:pStyle w:val="Akapitzlist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Theme="minorHAnsi" w:hAnsi="Times New Roman"/>
        </w:rPr>
      </w:pPr>
      <w:r w:rsidRPr="007D0B9F">
        <w:rPr>
          <w:rFonts w:ascii="Times New Roman" w:eastAsiaTheme="minorHAnsi" w:hAnsi="Times New Roman"/>
          <w:b/>
          <w:bCs/>
          <w:i/>
          <w:iCs/>
        </w:rPr>
        <w:t>Praca z trudnym klientem oraz psychologiczne koszty pomagania</w:t>
      </w:r>
      <w:r w:rsidRPr="007D0B9F">
        <w:rPr>
          <w:rFonts w:ascii="Times New Roman" w:eastAsiaTheme="minorHAnsi" w:hAnsi="Times New Roman"/>
          <w:i/>
          <w:iCs/>
        </w:rPr>
        <w:t xml:space="preserve"> - </w:t>
      </w:r>
      <w:r w:rsidRPr="007D0B9F">
        <w:rPr>
          <w:rFonts w:ascii="Times New Roman" w:eastAsiaTheme="minorHAnsi" w:hAnsi="Times New Roman"/>
        </w:rPr>
        <w:t xml:space="preserve">szkolenia realizowane w formie stacjonarnej, w miejscu zapewnionym przez Wykonawcę na terenie miasta Katowice, </w:t>
      </w:r>
      <w:r w:rsidRPr="007D0B9F">
        <w:rPr>
          <w:rFonts w:ascii="Times New Roman" w:eastAsiaTheme="minorHAnsi" w:hAnsi="Times New Roman"/>
        </w:rPr>
        <w:br/>
        <w:t>w wymiarze 8 godzin dydaktycznych dla każdej z grup, maksymalna liczba grup: 6, liczba osób w każdej grupie: około 15 osób, zatem maksymalna liczba godzin dydaktycznych do realizacji z ww. tematu: 48,</w:t>
      </w:r>
    </w:p>
    <w:p w14:paraId="545297F9" w14:textId="1874CE58" w:rsidR="00AA78CA" w:rsidRPr="007D0B9F" w:rsidRDefault="00AA78CA" w:rsidP="004D75D1">
      <w:pPr>
        <w:pStyle w:val="Akapitzlist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Theme="minorHAnsi" w:hAnsi="Times New Roman"/>
        </w:rPr>
      </w:pPr>
      <w:bookmarkStart w:id="16" w:name="_Hlk212539330"/>
      <w:r w:rsidRPr="007D0B9F">
        <w:rPr>
          <w:rFonts w:ascii="Times New Roman" w:eastAsiaTheme="minorHAnsi" w:hAnsi="Times New Roman"/>
          <w:b/>
          <w:bCs/>
          <w:i/>
          <w:iCs/>
        </w:rPr>
        <w:t>Konstruktywne metody redukcji stresu i obciążenia psychicznego pracowników służb społecznych</w:t>
      </w:r>
      <w:bookmarkEnd w:id="16"/>
      <w:r w:rsidRPr="007D0B9F">
        <w:rPr>
          <w:rFonts w:ascii="Times New Roman" w:eastAsiaTheme="minorHAnsi" w:hAnsi="Times New Roman"/>
          <w:b/>
          <w:bCs/>
          <w:i/>
          <w:iCs/>
        </w:rPr>
        <w:t xml:space="preserve"> -</w:t>
      </w:r>
      <w:r w:rsidRPr="007D0B9F">
        <w:rPr>
          <w:rFonts w:ascii="Times New Roman" w:eastAsiaTheme="minorHAnsi" w:hAnsi="Times New Roman"/>
          <w:b/>
          <w:bCs/>
        </w:rPr>
        <w:t xml:space="preserve"> </w:t>
      </w:r>
      <w:r w:rsidRPr="007D0B9F">
        <w:rPr>
          <w:rFonts w:ascii="Times New Roman" w:eastAsiaTheme="minorHAnsi" w:hAnsi="Times New Roman"/>
        </w:rPr>
        <w:t>szkolenia realizowane w formie stacjonarnej, w miejscu zapewnionym przez Wykonawcę na terenie miasta Katowice, w wymiarze 8 godzin dydaktycznych dla każdej z grup, maksymalna liczba grup: 6, liczba osób  w każdej grupie: około 15 osób, zatem maksymalna liczba godzin dydaktycznych do realizacji z ww. tematu: 48,</w:t>
      </w:r>
    </w:p>
    <w:p w14:paraId="4A59AEED" w14:textId="21645FEA" w:rsidR="00AA78CA" w:rsidRPr="007D0B9F" w:rsidRDefault="00AA78CA" w:rsidP="004D75D1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kern w:val="0"/>
          <w:sz w:val="22"/>
          <w:szCs w:val="22"/>
        </w:rPr>
      </w:pPr>
      <w:r w:rsidRPr="007D0B9F">
        <w:rPr>
          <w:rFonts w:eastAsiaTheme="minorHAnsi"/>
          <w:kern w:val="0"/>
          <w:sz w:val="22"/>
          <w:szCs w:val="22"/>
        </w:rPr>
        <w:t>Uczestnikami szkoleń będą</w:t>
      </w:r>
      <w:r w:rsidR="00015812" w:rsidRPr="007D0B9F">
        <w:rPr>
          <w:rFonts w:eastAsiaTheme="minorHAnsi"/>
          <w:kern w:val="0"/>
          <w:sz w:val="22"/>
          <w:szCs w:val="22"/>
        </w:rPr>
        <w:t xml:space="preserve"> </w:t>
      </w:r>
      <w:r w:rsidR="00015812" w:rsidRPr="007D0B9F">
        <w:rPr>
          <w:rFonts w:eastAsia="Calibri"/>
          <w:iCs/>
          <w:kern w:val="0"/>
          <w:sz w:val="22"/>
          <w:szCs w:val="22"/>
        </w:rPr>
        <w:t>przede wszystkim</w:t>
      </w:r>
      <w:r w:rsidRPr="007D0B9F">
        <w:rPr>
          <w:rFonts w:eastAsiaTheme="minorHAnsi"/>
          <w:kern w:val="0"/>
          <w:sz w:val="22"/>
          <w:szCs w:val="22"/>
        </w:rPr>
        <w:t xml:space="preserve"> pracownicy jednostek organizacyjnych pomocy społecznej (zarówno kadry zarządzającej jak i pozostałych szczebli) z terenu województwa śląskiego. </w:t>
      </w:r>
    </w:p>
    <w:p w14:paraId="41331B01" w14:textId="77777777" w:rsidR="007D0B9F" w:rsidRDefault="007D0B9F" w:rsidP="004D75D1">
      <w:pPr>
        <w:widowControl/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iCs/>
          <w:kern w:val="0"/>
          <w:sz w:val="22"/>
          <w:szCs w:val="22"/>
        </w:rPr>
      </w:pPr>
    </w:p>
    <w:p w14:paraId="6578A513" w14:textId="77777777" w:rsidR="00AE7453" w:rsidRDefault="00AE7453" w:rsidP="004D75D1">
      <w:pPr>
        <w:widowControl/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iCs/>
          <w:kern w:val="0"/>
          <w:sz w:val="22"/>
          <w:szCs w:val="22"/>
        </w:rPr>
      </w:pPr>
    </w:p>
    <w:p w14:paraId="24CEE9B2" w14:textId="19E354A6" w:rsidR="00AA78CA" w:rsidRPr="007D0B9F" w:rsidRDefault="00AA78CA" w:rsidP="004D75D1">
      <w:pPr>
        <w:widowControl/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iCs/>
          <w:kern w:val="0"/>
          <w:sz w:val="22"/>
          <w:szCs w:val="22"/>
        </w:rPr>
      </w:pPr>
      <w:r w:rsidRPr="007D0B9F">
        <w:rPr>
          <w:rFonts w:eastAsia="Calibri"/>
          <w:iCs/>
          <w:kern w:val="0"/>
          <w:sz w:val="22"/>
          <w:szCs w:val="22"/>
        </w:rPr>
        <w:lastRenderedPageBreak/>
        <w:t>Szczegółowe informacje w zakresie realizowanych szkoleń:</w:t>
      </w:r>
    </w:p>
    <w:p w14:paraId="4F3B936E" w14:textId="58D110E2" w:rsidR="00087267" w:rsidRPr="007D0B9F" w:rsidRDefault="00087267" w:rsidP="004D75D1">
      <w:pPr>
        <w:pStyle w:val="Legenda"/>
        <w:keepNext/>
        <w:spacing w:after="0" w:line="276" w:lineRule="auto"/>
        <w:rPr>
          <w:b/>
          <w:bCs/>
          <w:i w:val="0"/>
          <w:iCs w:val="0"/>
          <w:color w:val="7030A0"/>
          <w:sz w:val="22"/>
          <w:szCs w:val="22"/>
        </w:rPr>
      </w:pPr>
      <w:r w:rsidRPr="007D0B9F">
        <w:rPr>
          <w:b/>
          <w:bCs/>
          <w:i w:val="0"/>
          <w:iCs w:val="0"/>
          <w:color w:val="7030A0"/>
          <w:sz w:val="22"/>
          <w:szCs w:val="22"/>
        </w:rPr>
        <w:t xml:space="preserve">Tabela </w:t>
      </w:r>
      <w:r w:rsidRPr="007D0B9F">
        <w:rPr>
          <w:b/>
          <w:bCs/>
          <w:i w:val="0"/>
          <w:iCs w:val="0"/>
          <w:color w:val="7030A0"/>
          <w:sz w:val="22"/>
          <w:szCs w:val="22"/>
        </w:rPr>
        <w:fldChar w:fldCharType="begin"/>
      </w:r>
      <w:r w:rsidRPr="007D0B9F">
        <w:rPr>
          <w:b/>
          <w:bCs/>
          <w:i w:val="0"/>
          <w:iCs w:val="0"/>
          <w:color w:val="7030A0"/>
          <w:sz w:val="22"/>
          <w:szCs w:val="22"/>
        </w:rPr>
        <w:instrText xml:space="preserve"> SEQ Tabela \* ARABIC </w:instrText>
      </w:r>
      <w:r w:rsidRPr="007D0B9F">
        <w:rPr>
          <w:b/>
          <w:bCs/>
          <w:i w:val="0"/>
          <w:iCs w:val="0"/>
          <w:color w:val="7030A0"/>
          <w:sz w:val="22"/>
          <w:szCs w:val="22"/>
        </w:rPr>
        <w:fldChar w:fldCharType="separate"/>
      </w:r>
      <w:r w:rsidR="00543168">
        <w:rPr>
          <w:b/>
          <w:bCs/>
          <w:i w:val="0"/>
          <w:iCs w:val="0"/>
          <w:noProof/>
          <w:color w:val="7030A0"/>
          <w:sz w:val="22"/>
          <w:szCs w:val="22"/>
        </w:rPr>
        <w:t>3</w:t>
      </w:r>
      <w:r w:rsidRPr="007D0B9F">
        <w:rPr>
          <w:b/>
          <w:bCs/>
          <w:i w:val="0"/>
          <w:iCs w:val="0"/>
          <w:color w:val="7030A0"/>
          <w:sz w:val="22"/>
          <w:szCs w:val="22"/>
        </w:rPr>
        <w:fldChar w:fldCharType="end"/>
      </w:r>
      <w:r w:rsidRPr="007D0B9F">
        <w:rPr>
          <w:b/>
          <w:bCs/>
          <w:i w:val="0"/>
          <w:iCs w:val="0"/>
          <w:color w:val="7030A0"/>
          <w:sz w:val="22"/>
          <w:szCs w:val="22"/>
        </w:rPr>
        <w:t>- część I</w:t>
      </w:r>
      <w:r w:rsidR="00C01953" w:rsidRPr="007D0B9F">
        <w:rPr>
          <w:b/>
          <w:bCs/>
          <w:i w:val="0"/>
          <w:iCs w:val="0"/>
          <w:color w:val="7030A0"/>
          <w:sz w:val="22"/>
          <w:szCs w:val="22"/>
        </w:rPr>
        <w:t>II zamówienia</w:t>
      </w:r>
    </w:p>
    <w:tbl>
      <w:tblPr>
        <w:tblStyle w:val="Tabela-Siatka2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761"/>
        <w:gridCol w:w="2571"/>
        <w:gridCol w:w="2563"/>
        <w:gridCol w:w="894"/>
        <w:gridCol w:w="821"/>
        <w:gridCol w:w="1279"/>
        <w:gridCol w:w="1023"/>
      </w:tblGrid>
      <w:tr w:rsidR="00A30D6B" w:rsidRPr="007D0B9F" w14:paraId="50DF30FC" w14:textId="77777777" w:rsidTr="007D0B9F">
        <w:trPr>
          <w:trHeight w:val="20"/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CB76074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Lp.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1FC1C81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TEMAT SZKOLENIA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FDE5CF4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Minimum programowe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0A0B930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bCs/>
                <w:kern w:val="2"/>
                <w:sz w:val="16"/>
                <w:szCs w:val="16"/>
              </w:rPr>
            </w:pPr>
            <w:r w:rsidRPr="007D0B9F">
              <w:rPr>
                <w:rFonts w:cs="Times New Roman"/>
                <w:b/>
                <w:bCs/>
                <w:sz w:val="16"/>
                <w:szCs w:val="16"/>
              </w:rPr>
              <w:t xml:space="preserve">LICZBA GODZ. </w:t>
            </w:r>
            <w:r w:rsidRPr="007D0B9F">
              <w:rPr>
                <w:rFonts w:cs="Times New Roman"/>
                <w:b/>
                <w:bCs/>
                <w:sz w:val="16"/>
                <w:szCs w:val="16"/>
              </w:rPr>
              <w:br/>
              <w:t>( na jedną  grupę)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0ED10EC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 xml:space="preserve">LICZBA GRUP 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1AF0734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LICZBA OSÓB</w:t>
            </w: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br/>
              <w:t xml:space="preserve"> w jednej grupie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2B4103A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RAZEM LICZBA GODZIN</w:t>
            </w:r>
          </w:p>
        </w:tc>
      </w:tr>
      <w:tr w:rsidR="00A30D6B" w:rsidRPr="007D0B9F" w14:paraId="30F47C54" w14:textId="77777777" w:rsidTr="007D0B9F">
        <w:trPr>
          <w:trHeight w:val="20"/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26AE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1.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C910" w14:textId="1B4F86D3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i/>
                <w:iCs/>
                <w:kern w:val="2"/>
                <w:sz w:val="16"/>
                <w:szCs w:val="16"/>
              </w:rPr>
            </w:pPr>
            <w:r w:rsidRPr="007D0B9F">
              <w:rPr>
                <w:rFonts w:cs="Times New Roman"/>
                <w:i/>
                <w:iCs/>
                <w:sz w:val="16"/>
                <w:szCs w:val="16"/>
              </w:rPr>
              <w:t>Zarządzanie emocjami oraz funkcjonowanie osób  pomagających w sytuacjach trudnych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5A75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 xml:space="preserve">1.Asertywność </w:t>
            </w:r>
          </w:p>
          <w:p w14:paraId="2DA306B5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 xml:space="preserve">w relacjach zawodowych </w:t>
            </w:r>
          </w:p>
          <w:p w14:paraId="62451D2D" w14:textId="77777777" w:rsidR="00AA78CA" w:rsidRPr="007D0B9F" w:rsidRDefault="00AA78CA" w:rsidP="004D75D1">
            <w:pPr>
              <w:widowControl/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z klientem.</w:t>
            </w:r>
          </w:p>
          <w:p w14:paraId="107D35DF" w14:textId="77777777" w:rsidR="00AA78CA" w:rsidRPr="007D0B9F" w:rsidRDefault="00AA78CA" w:rsidP="004D75D1">
            <w:pPr>
              <w:widowControl/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2. Budowanie profesjonalnej relacji zawodowej.</w:t>
            </w:r>
          </w:p>
          <w:p w14:paraId="2E885C6B" w14:textId="77777777" w:rsidR="00AA78CA" w:rsidRPr="007D0B9F" w:rsidRDefault="00AA78CA" w:rsidP="004D75D1">
            <w:pPr>
              <w:widowControl/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3. Komunikowanie się z odbiorcą wsparcia i jego otoczeniem.</w:t>
            </w:r>
          </w:p>
          <w:p w14:paraId="404E3562" w14:textId="77777777" w:rsidR="00AA78CA" w:rsidRPr="007D0B9F" w:rsidRDefault="00AA78CA" w:rsidP="004D75D1">
            <w:pPr>
              <w:widowControl/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 xml:space="preserve">4. Analiza trudnych sytuacji w obszarze pomoc i integracji społecznej.   </w:t>
            </w:r>
          </w:p>
          <w:p w14:paraId="523EE8BA" w14:textId="54F405F9" w:rsidR="00AA78CA" w:rsidRPr="007D0B9F" w:rsidRDefault="00AA78CA" w:rsidP="004D75D1">
            <w:pPr>
              <w:widowControl/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5. Wsparcie po stracie bliskiej osoby – rola i działania.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109E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8h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7091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2520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15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E3CF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48</w:t>
            </w:r>
          </w:p>
        </w:tc>
      </w:tr>
      <w:tr w:rsidR="00A30D6B" w:rsidRPr="007D0B9F" w14:paraId="463EFC46" w14:textId="77777777" w:rsidTr="007D0B9F">
        <w:trPr>
          <w:trHeight w:val="20"/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6D5F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2.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9A99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i/>
                <w:iCs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i/>
                <w:iCs/>
                <w:kern w:val="2"/>
                <w:sz w:val="16"/>
                <w:szCs w:val="16"/>
              </w:rPr>
              <w:t>Wypalenie zawodowe oraz przeciwdziałanie temu zjawisku w środowisku pracowników pomocy społecznej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A532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1. Charakterystyka zjawiska wypalenia zawodowego. </w:t>
            </w:r>
          </w:p>
          <w:p w14:paraId="5E5318D3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2. Czynniki wpływające na wypalenie zawodowe. </w:t>
            </w:r>
          </w:p>
          <w:p w14:paraId="34EC3032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3. Analiza sposobów przeciwdziałania wypaleniu zawodowemu. </w:t>
            </w:r>
          </w:p>
          <w:p w14:paraId="6401BAF7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4. Rozwój osobisty i zawodowy – planowanie celów i ich operacjonalizacja. </w:t>
            </w:r>
          </w:p>
          <w:p w14:paraId="316E768A" w14:textId="06F5C632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5. Ćwiczenia relaksacyjne. Praca z oddechem, wizualizacja</w:t>
            </w:r>
            <w:r w:rsidR="00FF3D33"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.</w:t>
            </w:r>
          </w:p>
          <w:p w14:paraId="75C659AE" w14:textId="1B33B203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6. </w:t>
            </w:r>
            <w:r w:rsidR="00FF3D33"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Utrzymywanie z</w:t>
            </w: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aangażowani</w:t>
            </w:r>
            <w:r w:rsidR="00FF3D33"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a</w:t>
            </w: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 i motywacj</w:t>
            </w:r>
            <w:r w:rsidR="00FF3D33"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i</w:t>
            </w: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 xml:space="preserve"> do pracy w kontekście niesienia pomocy drugiemu człowiekowi.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6856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8h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9C76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1FF4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15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9940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48</w:t>
            </w:r>
          </w:p>
        </w:tc>
      </w:tr>
      <w:tr w:rsidR="00A30D6B" w:rsidRPr="007D0B9F" w14:paraId="7A98FA7F" w14:textId="77777777" w:rsidTr="007D0B9F">
        <w:trPr>
          <w:trHeight w:val="20"/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E2F7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3.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2042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bCs/>
                <w:i/>
                <w:iCs/>
                <w:kern w:val="2"/>
                <w:sz w:val="16"/>
                <w:szCs w:val="16"/>
              </w:rPr>
            </w:pPr>
            <w:r w:rsidRPr="007D0B9F">
              <w:rPr>
                <w:rFonts w:cs="Times New Roman"/>
                <w:i/>
                <w:iCs/>
                <w:sz w:val="16"/>
                <w:szCs w:val="16"/>
              </w:rPr>
              <w:t>Praca z trudnym klientem oraz psychologiczne koszty pomagania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47A3" w14:textId="77777777" w:rsidR="00AA78CA" w:rsidRPr="007D0B9F" w:rsidRDefault="00AA78CA" w:rsidP="004D75D1">
            <w:pPr>
              <w:tabs>
                <w:tab w:val="left" w:pos="567"/>
                <w:tab w:val="left" w:pos="1134"/>
              </w:tabs>
              <w:spacing w:line="276" w:lineRule="auto"/>
              <w:rPr>
                <w:rFonts w:cs="Times New Roman"/>
                <w:bCs/>
                <w:sz w:val="16"/>
                <w:szCs w:val="16"/>
              </w:rPr>
            </w:pPr>
            <w:r w:rsidRPr="007D0B9F">
              <w:rPr>
                <w:rFonts w:cs="Times New Roman"/>
                <w:bCs/>
                <w:sz w:val="16"/>
                <w:szCs w:val="16"/>
              </w:rPr>
              <w:t>1.Typologia trudnych klientów.</w:t>
            </w:r>
          </w:p>
          <w:p w14:paraId="675312E0" w14:textId="77777777" w:rsidR="00AA78CA" w:rsidRPr="007D0B9F" w:rsidRDefault="00AA78CA" w:rsidP="004D75D1">
            <w:pPr>
              <w:tabs>
                <w:tab w:val="left" w:pos="567"/>
                <w:tab w:val="left" w:pos="1134"/>
              </w:tabs>
              <w:spacing w:line="276" w:lineRule="auto"/>
              <w:rPr>
                <w:rFonts w:cs="Times New Roman"/>
                <w:bCs/>
                <w:sz w:val="16"/>
                <w:szCs w:val="16"/>
              </w:rPr>
            </w:pPr>
            <w:r w:rsidRPr="007D0B9F">
              <w:rPr>
                <w:rFonts w:cs="Times New Roman"/>
                <w:bCs/>
                <w:sz w:val="16"/>
                <w:szCs w:val="16"/>
              </w:rPr>
              <w:t>2. Typy osobowości i wynikające z nich zaburzenia.</w:t>
            </w:r>
          </w:p>
          <w:p w14:paraId="79081355" w14:textId="77777777" w:rsidR="00AA78CA" w:rsidRPr="007D0B9F" w:rsidRDefault="00AA78CA" w:rsidP="004D75D1">
            <w:pPr>
              <w:tabs>
                <w:tab w:val="left" w:pos="567"/>
                <w:tab w:val="left" w:pos="1134"/>
              </w:tabs>
              <w:spacing w:line="276" w:lineRule="auto"/>
              <w:rPr>
                <w:rFonts w:cs="Times New Roman"/>
                <w:bCs/>
                <w:sz w:val="16"/>
                <w:szCs w:val="16"/>
              </w:rPr>
            </w:pPr>
            <w:r w:rsidRPr="007D0B9F">
              <w:rPr>
                <w:rFonts w:cs="Times New Roman"/>
                <w:bCs/>
                <w:sz w:val="16"/>
                <w:szCs w:val="16"/>
              </w:rPr>
              <w:t xml:space="preserve">3. Wzorce wychowawcze i ich wpływ na funkcjonowanie człowieka w różnych fazach życia. </w:t>
            </w:r>
          </w:p>
          <w:p w14:paraId="45DA9CAA" w14:textId="77777777" w:rsidR="00AA78CA" w:rsidRPr="007D0B9F" w:rsidRDefault="00AA78CA" w:rsidP="004D75D1">
            <w:pPr>
              <w:tabs>
                <w:tab w:val="left" w:pos="567"/>
                <w:tab w:val="left" w:pos="1134"/>
              </w:tabs>
              <w:spacing w:line="276" w:lineRule="auto"/>
              <w:rPr>
                <w:rFonts w:cs="Times New Roman"/>
                <w:bCs/>
                <w:sz w:val="16"/>
                <w:szCs w:val="16"/>
              </w:rPr>
            </w:pPr>
            <w:r w:rsidRPr="007D0B9F">
              <w:rPr>
                <w:rFonts w:cs="Times New Roman"/>
                <w:bCs/>
                <w:sz w:val="16"/>
                <w:szCs w:val="16"/>
              </w:rPr>
              <w:t>4. Warsztatowe przepracowanie studium przypadku pracy z trudnym klientem.</w:t>
            </w:r>
          </w:p>
          <w:p w14:paraId="6EB8F81A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bCs/>
                <w:sz w:val="16"/>
                <w:szCs w:val="16"/>
              </w:rPr>
            </w:pPr>
            <w:r w:rsidRPr="007D0B9F">
              <w:rPr>
                <w:rFonts w:cs="Times New Roman"/>
                <w:bCs/>
                <w:sz w:val="16"/>
                <w:szCs w:val="16"/>
              </w:rPr>
              <w:t>5. Współpraca i komunikowanie się z osobami z deficytami poznawczymi oraz niepełnosprawnością intelektualną.</w:t>
            </w:r>
          </w:p>
          <w:p w14:paraId="4912EF30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bCs/>
                <w:sz w:val="16"/>
                <w:szCs w:val="16"/>
              </w:rPr>
            </w:pPr>
            <w:r w:rsidRPr="007D0B9F">
              <w:rPr>
                <w:rFonts w:cs="Times New Roman"/>
                <w:bCs/>
                <w:sz w:val="16"/>
                <w:szCs w:val="16"/>
              </w:rPr>
              <w:t>6. Kontakt i sposób radzenia sobie z osobami agresywnymi, roszczeniowymi, naruszającymi zasady i granice.</w:t>
            </w:r>
          </w:p>
          <w:p w14:paraId="766ED415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bCs/>
                <w:sz w:val="16"/>
                <w:szCs w:val="16"/>
              </w:rPr>
            </w:pPr>
            <w:r w:rsidRPr="007D0B9F">
              <w:rPr>
                <w:rFonts w:cs="Times New Roman"/>
                <w:bCs/>
                <w:sz w:val="16"/>
                <w:szCs w:val="16"/>
              </w:rPr>
              <w:t>7. Analiza transakcyjna w kontekście relacji zawodowej.</w:t>
            </w:r>
          </w:p>
          <w:p w14:paraId="14CB2D0E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bCs/>
                <w:sz w:val="16"/>
                <w:szCs w:val="16"/>
              </w:rPr>
            </w:pPr>
            <w:r w:rsidRPr="007D0B9F">
              <w:rPr>
                <w:rFonts w:cs="Times New Roman"/>
                <w:bCs/>
                <w:sz w:val="16"/>
                <w:szCs w:val="16"/>
              </w:rPr>
              <w:t xml:space="preserve">8. Motywacja i zaangażowanie w procesie niesienia pomocy i </w:t>
            </w:r>
            <w:r w:rsidRPr="007D0B9F">
              <w:rPr>
                <w:rFonts w:cs="Times New Roman"/>
                <w:bCs/>
                <w:sz w:val="16"/>
                <w:szCs w:val="16"/>
              </w:rPr>
              <w:lastRenderedPageBreak/>
              <w:t>wsparcia a wypalenie zawodowe i jego destruktywne skutki.</w:t>
            </w:r>
          </w:p>
          <w:p w14:paraId="518C3CA4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bCs/>
                <w:sz w:val="16"/>
                <w:szCs w:val="16"/>
              </w:rPr>
            </w:pPr>
            <w:r w:rsidRPr="007D0B9F">
              <w:rPr>
                <w:rFonts w:cs="Times New Roman"/>
                <w:bCs/>
                <w:sz w:val="16"/>
                <w:szCs w:val="16"/>
              </w:rPr>
              <w:t xml:space="preserve">9. Dbanie o dobrostan osoby świadczącej pomoc.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2F28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lastRenderedPageBreak/>
              <w:t>8h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C142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F5DE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15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06EA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48</w:t>
            </w:r>
          </w:p>
        </w:tc>
      </w:tr>
      <w:tr w:rsidR="00AA78CA" w:rsidRPr="007D0B9F" w14:paraId="60FE8A67" w14:textId="77777777" w:rsidTr="007D0B9F">
        <w:trPr>
          <w:trHeight w:val="20"/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E2E1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4.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BE9B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i/>
                <w:iCs/>
                <w:sz w:val="16"/>
                <w:szCs w:val="16"/>
              </w:rPr>
            </w:pPr>
            <w:r w:rsidRPr="007D0B9F">
              <w:rPr>
                <w:rFonts w:cs="Times New Roman"/>
                <w:i/>
                <w:iCs/>
                <w:sz w:val="16"/>
                <w:szCs w:val="16"/>
              </w:rPr>
              <w:t>Konstruktywne metody redukcji stresu i obciążenia psychicznego pracowników służb społecznych.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3D97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 xml:space="preserve">1. Stres w miejscu pracy oraz jego wpływ na funkcjonowanie pracownika. </w:t>
            </w:r>
          </w:p>
          <w:p w14:paraId="21C2984F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2. Czynniki zwiększające poziom stresu w pracy pracownika pomocy i integracji społecznej.</w:t>
            </w:r>
          </w:p>
          <w:p w14:paraId="4159C8FE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 xml:space="preserve">3. Zachowanie w sytuacjach stresogennych, analiza przebiegu zdarzeń i komunikacji z partnerami współpracy (klientami, współpracownikami, przełożonymi itp.)  </w:t>
            </w:r>
          </w:p>
          <w:p w14:paraId="2C809E41" w14:textId="2940D8A9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4</w:t>
            </w:r>
            <w:r w:rsidR="00FF3D33" w:rsidRPr="007D0B9F">
              <w:rPr>
                <w:rFonts w:cs="Times New Roman"/>
                <w:sz w:val="16"/>
                <w:szCs w:val="16"/>
              </w:rPr>
              <w:t>.</w:t>
            </w:r>
            <w:r w:rsidRPr="007D0B9F">
              <w:rPr>
                <w:rFonts w:cs="Times New Roman"/>
                <w:sz w:val="16"/>
                <w:szCs w:val="16"/>
              </w:rPr>
              <w:t xml:space="preserve">Trening autogenny – ćwiczenia praktyczne. </w:t>
            </w:r>
          </w:p>
          <w:p w14:paraId="5D43DF41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 xml:space="preserve">5. </w:t>
            </w:r>
            <w:proofErr w:type="spellStart"/>
            <w:r w:rsidRPr="007D0B9F">
              <w:rPr>
                <w:rFonts w:cs="Times New Roman"/>
                <w:sz w:val="16"/>
                <w:szCs w:val="16"/>
              </w:rPr>
              <w:t>Work</w:t>
            </w:r>
            <w:proofErr w:type="spellEnd"/>
            <w:r w:rsidRPr="007D0B9F">
              <w:rPr>
                <w:rFonts w:cs="Times New Roman"/>
                <w:sz w:val="16"/>
                <w:szCs w:val="16"/>
              </w:rPr>
              <w:t xml:space="preserve">-life </w:t>
            </w:r>
            <w:proofErr w:type="spellStart"/>
            <w:r w:rsidRPr="007D0B9F">
              <w:rPr>
                <w:rFonts w:cs="Times New Roman"/>
                <w:sz w:val="16"/>
                <w:szCs w:val="16"/>
              </w:rPr>
              <w:t>balance</w:t>
            </w:r>
            <w:proofErr w:type="spellEnd"/>
            <w:r w:rsidRPr="007D0B9F">
              <w:rPr>
                <w:rFonts w:cs="Times New Roman"/>
                <w:sz w:val="16"/>
                <w:szCs w:val="16"/>
              </w:rPr>
              <w:t xml:space="preserve"> a stres</w:t>
            </w:r>
          </w:p>
          <w:p w14:paraId="0FD8B0EF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  <w:shd w:val="clear" w:color="auto" w:fill="FFFFFF"/>
              </w:rPr>
              <w:t xml:space="preserve">6. Stres zawodowy w zawodach pomocowych. 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7F05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8h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8D26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DCB1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15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7619" w14:textId="77777777" w:rsidR="00AA78CA" w:rsidRPr="007D0B9F" w:rsidRDefault="00AA78CA" w:rsidP="004D75D1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48</w:t>
            </w:r>
          </w:p>
        </w:tc>
      </w:tr>
    </w:tbl>
    <w:p w14:paraId="6466898A" w14:textId="2C33F1EC" w:rsidR="001F46F4" w:rsidRPr="00B372B6" w:rsidRDefault="001F46F4" w:rsidP="004D75D1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bCs/>
          <w:kern w:val="0"/>
          <w:sz w:val="22"/>
          <w:szCs w:val="22"/>
        </w:rPr>
      </w:pPr>
    </w:p>
    <w:p w14:paraId="4926EC84" w14:textId="3AC01D83" w:rsidR="007D0B9F" w:rsidRDefault="00A8551E" w:rsidP="004D75D1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bCs/>
          <w:i/>
          <w:iCs/>
          <w:color w:val="CC00CC"/>
          <w:kern w:val="0"/>
          <w:sz w:val="22"/>
          <w:szCs w:val="22"/>
        </w:rPr>
      </w:pPr>
      <w:bookmarkStart w:id="17" w:name="_Hlk201925501"/>
      <w:r w:rsidRPr="007D0B9F">
        <w:rPr>
          <w:rFonts w:eastAsiaTheme="minorHAnsi"/>
          <w:b/>
          <w:bCs/>
          <w:color w:val="CC00CC"/>
          <w:kern w:val="0"/>
          <w:sz w:val="22"/>
          <w:szCs w:val="22"/>
        </w:rPr>
        <w:t>Część IV</w:t>
      </w:r>
      <w:r w:rsidRPr="007D0B9F">
        <w:rPr>
          <w:rFonts w:eastAsiaTheme="minorHAnsi"/>
          <w:b/>
          <w:bCs/>
          <w:i/>
          <w:iCs/>
          <w:color w:val="CC00CC"/>
          <w:kern w:val="0"/>
          <w:sz w:val="22"/>
          <w:szCs w:val="22"/>
        </w:rPr>
        <w:t xml:space="preserve">: </w:t>
      </w:r>
      <w:bookmarkStart w:id="18" w:name="_Hlk212536762"/>
      <w:r w:rsidRPr="007D0B9F">
        <w:rPr>
          <w:rFonts w:eastAsiaTheme="minorHAnsi"/>
          <w:b/>
          <w:bCs/>
          <w:color w:val="CC00CC"/>
          <w:kern w:val="0"/>
          <w:sz w:val="22"/>
          <w:szCs w:val="22"/>
        </w:rPr>
        <w:t xml:space="preserve">Realizacja </w:t>
      </w:r>
      <w:bookmarkStart w:id="19" w:name="_Hlk212536661"/>
      <w:r w:rsidRPr="007D0B9F">
        <w:rPr>
          <w:rFonts w:eastAsiaTheme="minorHAnsi"/>
          <w:b/>
          <w:bCs/>
          <w:color w:val="CC00CC"/>
          <w:kern w:val="0"/>
          <w:sz w:val="22"/>
          <w:szCs w:val="22"/>
        </w:rPr>
        <w:t>szkoleń w obszarze</w:t>
      </w:r>
      <w:r w:rsidR="005222F3">
        <w:rPr>
          <w:rFonts w:eastAsiaTheme="minorHAnsi"/>
          <w:b/>
          <w:bCs/>
          <w:color w:val="CC00CC"/>
          <w:kern w:val="0"/>
          <w:sz w:val="22"/>
          <w:szCs w:val="22"/>
        </w:rPr>
        <w:t xml:space="preserve"> pn.</w:t>
      </w:r>
      <w:r w:rsidRPr="007D0B9F">
        <w:rPr>
          <w:rFonts w:eastAsiaTheme="minorHAnsi"/>
          <w:b/>
          <w:bCs/>
          <w:i/>
          <w:iCs/>
          <w:color w:val="CC00CC"/>
          <w:kern w:val="0"/>
          <w:sz w:val="22"/>
          <w:szCs w:val="22"/>
        </w:rPr>
        <w:t xml:space="preserve"> Rozwijanie usług społecznych i </w:t>
      </w:r>
      <w:proofErr w:type="spellStart"/>
      <w:r w:rsidRPr="007D0B9F">
        <w:rPr>
          <w:rFonts w:eastAsiaTheme="minorHAnsi"/>
          <w:b/>
          <w:bCs/>
          <w:i/>
          <w:iCs/>
          <w:color w:val="CC00CC"/>
          <w:kern w:val="0"/>
          <w:sz w:val="22"/>
          <w:szCs w:val="22"/>
        </w:rPr>
        <w:t>deinstytucjonalizacja</w:t>
      </w:r>
      <w:bookmarkEnd w:id="19"/>
      <w:bookmarkEnd w:id="18"/>
      <w:proofErr w:type="spellEnd"/>
      <w:r w:rsidR="007D0B9F">
        <w:rPr>
          <w:rFonts w:eastAsiaTheme="minorHAnsi"/>
          <w:b/>
          <w:bCs/>
          <w:i/>
          <w:iCs/>
          <w:color w:val="CC00CC"/>
          <w:kern w:val="0"/>
          <w:sz w:val="22"/>
          <w:szCs w:val="22"/>
        </w:rPr>
        <w:t xml:space="preserve">: </w:t>
      </w:r>
      <w:bookmarkEnd w:id="17"/>
    </w:p>
    <w:p w14:paraId="3F10C789" w14:textId="0D46EB77" w:rsidR="00A8551E" w:rsidRPr="00B372B6" w:rsidRDefault="00A8551E" w:rsidP="004D75D1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kern w:val="0"/>
          <w:sz w:val="22"/>
          <w:szCs w:val="22"/>
        </w:rPr>
      </w:pPr>
      <w:r w:rsidRPr="00B372B6">
        <w:rPr>
          <w:rFonts w:eastAsiaTheme="minorHAnsi"/>
          <w:kern w:val="0"/>
          <w:sz w:val="22"/>
          <w:szCs w:val="22"/>
        </w:rPr>
        <w:t>Przedmiotem zamówienia jest wybór trenerów prowadzących szkolenia</w:t>
      </w:r>
      <w:r w:rsidR="008106BC" w:rsidRPr="00B372B6">
        <w:rPr>
          <w:rFonts w:eastAsiaTheme="minorHAnsi"/>
          <w:kern w:val="0"/>
          <w:sz w:val="22"/>
          <w:szCs w:val="22"/>
        </w:rPr>
        <w:t xml:space="preserve"> online</w:t>
      </w:r>
      <w:r w:rsidRPr="00B372B6">
        <w:rPr>
          <w:rFonts w:eastAsiaTheme="minorHAnsi"/>
          <w:kern w:val="0"/>
          <w:sz w:val="22"/>
          <w:szCs w:val="22"/>
        </w:rPr>
        <w:t xml:space="preserve"> w obszarze pn. </w:t>
      </w:r>
      <w:r w:rsidRPr="00B372B6">
        <w:rPr>
          <w:rFonts w:eastAsiaTheme="minorHAnsi"/>
          <w:i/>
          <w:iCs/>
          <w:kern w:val="0"/>
          <w:sz w:val="22"/>
          <w:szCs w:val="22"/>
        </w:rPr>
        <w:t xml:space="preserve">Rozwijanie usług społecznych i </w:t>
      </w:r>
      <w:proofErr w:type="spellStart"/>
      <w:r w:rsidRPr="00B372B6">
        <w:rPr>
          <w:rFonts w:eastAsiaTheme="minorHAnsi"/>
          <w:i/>
          <w:iCs/>
          <w:kern w:val="0"/>
          <w:sz w:val="22"/>
          <w:szCs w:val="22"/>
        </w:rPr>
        <w:t>deinstytucjonalizacja</w:t>
      </w:r>
      <w:proofErr w:type="spellEnd"/>
      <w:r w:rsidR="008708FA" w:rsidRPr="00B372B6">
        <w:rPr>
          <w:rFonts w:eastAsiaTheme="minorHAnsi"/>
          <w:i/>
          <w:iCs/>
          <w:kern w:val="0"/>
          <w:sz w:val="22"/>
          <w:szCs w:val="22"/>
        </w:rPr>
        <w:t xml:space="preserve"> </w:t>
      </w:r>
      <w:r w:rsidRPr="00B372B6">
        <w:rPr>
          <w:rFonts w:eastAsiaTheme="minorHAnsi"/>
          <w:kern w:val="0"/>
          <w:sz w:val="22"/>
          <w:szCs w:val="22"/>
        </w:rPr>
        <w:t xml:space="preserve">w łącznym wymiarze </w:t>
      </w:r>
      <w:r w:rsidR="001A32AB" w:rsidRPr="00B372B6">
        <w:rPr>
          <w:rFonts w:eastAsia="Times New Roman"/>
          <w:kern w:val="0"/>
          <w:sz w:val="21"/>
          <w:szCs w:val="21"/>
          <w:lang w:eastAsia="pl-PL"/>
        </w:rPr>
        <w:t xml:space="preserve">maksymalnie </w:t>
      </w:r>
      <w:r w:rsidRPr="00B372B6">
        <w:rPr>
          <w:rFonts w:eastAsiaTheme="minorHAnsi"/>
          <w:kern w:val="0"/>
          <w:sz w:val="22"/>
          <w:szCs w:val="22"/>
        </w:rPr>
        <w:t xml:space="preserve">96 godzin dydaktycznych </w:t>
      </w:r>
      <w:r w:rsidR="008708FA" w:rsidRPr="00B372B6">
        <w:rPr>
          <w:rFonts w:eastAsiaTheme="minorHAnsi"/>
          <w:kern w:val="0"/>
          <w:sz w:val="22"/>
          <w:szCs w:val="22"/>
        </w:rPr>
        <w:t xml:space="preserve">w związku </w:t>
      </w:r>
      <w:r w:rsidR="007D0B9F">
        <w:rPr>
          <w:rFonts w:eastAsiaTheme="minorHAnsi"/>
          <w:kern w:val="0"/>
          <w:sz w:val="22"/>
          <w:szCs w:val="22"/>
        </w:rPr>
        <w:br/>
      </w:r>
      <w:r w:rsidR="008708FA" w:rsidRPr="00B372B6">
        <w:rPr>
          <w:rFonts w:eastAsiaTheme="minorHAnsi"/>
          <w:kern w:val="0"/>
          <w:sz w:val="22"/>
          <w:szCs w:val="22"/>
        </w:rPr>
        <w:t xml:space="preserve">z realizacją projektu pn.: Koordynacja działań w zakresie polityki społecznej - ROPS WSL, realizowanego przez Regionalny Ośrodek Polityki Społecznej Województwa Śląskiego </w:t>
      </w:r>
      <w:r w:rsidRPr="00B372B6">
        <w:rPr>
          <w:rFonts w:eastAsiaTheme="minorHAnsi"/>
          <w:kern w:val="0"/>
          <w:sz w:val="22"/>
          <w:szCs w:val="22"/>
        </w:rPr>
        <w:t xml:space="preserve">z następujących tematów: </w:t>
      </w:r>
    </w:p>
    <w:p w14:paraId="01C3A3C5" w14:textId="7CF15AF1" w:rsidR="00A8551E" w:rsidRPr="007D0B9F" w:rsidRDefault="00443261" w:rsidP="007D0B9F">
      <w:pPr>
        <w:pStyle w:val="Akapitzlist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jc w:val="both"/>
        <w:rPr>
          <w:rFonts w:ascii="Times New Roman" w:eastAsiaTheme="minorHAnsi" w:hAnsi="Times New Roman"/>
          <w:i/>
          <w:iCs/>
        </w:rPr>
      </w:pPr>
      <w:r w:rsidRPr="007D0B9F">
        <w:rPr>
          <w:rFonts w:ascii="Times New Roman" w:eastAsiaTheme="minorHAnsi" w:hAnsi="Times New Roman"/>
          <w:b/>
          <w:bCs/>
          <w:i/>
          <w:iCs/>
        </w:rPr>
        <w:t>Rozw</w:t>
      </w:r>
      <w:r w:rsidR="003E0C16" w:rsidRPr="007D0B9F">
        <w:rPr>
          <w:rFonts w:ascii="Times New Roman" w:eastAsiaTheme="minorHAnsi" w:hAnsi="Times New Roman"/>
          <w:b/>
          <w:bCs/>
          <w:i/>
          <w:iCs/>
        </w:rPr>
        <w:t>ó</w:t>
      </w:r>
      <w:r w:rsidRPr="007D0B9F">
        <w:rPr>
          <w:rFonts w:ascii="Times New Roman" w:eastAsiaTheme="minorHAnsi" w:hAnsi="Times New Roman"/>
          <w:b/>
          <w:bCs/>
          <w:i/>
          <w:iCs/>
        </w:rPr>
        <w:t xml:space="preserve">j Usług Społecznych i </w:t>
      </w:r>
      <w:proofErr w:type="spellStart"/>
      <w:r w:rsidRPr="007D0B9F">
        <w:rPr>
          <w:rFonts w:ascii="Times New Roman" w:eastAsiaTheme="minorHAnsi" w:hAnsi="Times New Roman"/>
          <w:b/>
          <w:bCs/>
          <w:i/>
          <w:iCs/>
        </w:rPr>
        <w:t>Deinstytucjonalizacj</w:t>
      </w:r>
      <w:r w:rsidR="003E0C16" w:rsidRPr="007D0B9F">
        <w:rPr>
          <w:rFonts w:ascii="Times New Roman" w:eastAsiaTheme="minorHAnsi" w:hAnsi="Times New Roman"/>
          <w:b/>
          <w:bCs/>
          <w:i/>
          <w:iCs/>
        </w:rPr>
        <w:t>a</w:t>
      </w:r>
      <w:proofErr w:type="spellEnd"/>
      <w:r w:rsidRPr="007D0B9F">
        <w:rPr>
          <w:rFonts w:ascii="Times New Roman" w:eastAsiaTheme="minorHAnsi" w:hAnsi="Times New Roman"/>
          <w:i/>
          <w:iCs/>
        </w:rPr>
        <w:t xml:space="preserve"> </w:t>
      </w:r>
      <w:r w:rsidR="00A8551E" w:rsidRPr="007D0B9F">
        <w:rPr>
          <w:rFonts w:ascii="Times New Roman" w:eastAsiaTheme="minorHAnsi" w:hAnsi="Times New Roman"/>
          <w:i/>
          <w:iCs/>
        </w:rPr>
        <w:t xml:space="preserve">- </w:t>
      </w:r>
      <w:r w:rsidR="00A8551E" w:rsidRPr="007D0B9F">
        <w:rPr>
          <w:rFonts w:ascii="Times New Roman" w:eastAsiaTheme="minorHAnsi" w:hAnsi="Times New Roman"/>
        </w:rPr>
        <w:t>szkolenia realizowane w formie on-line, w wymiarze 8 godzin dydaktycznych dla każdej z grup, maksymalna liczba grup: 6, liczba osób w każdej grupie: około 20 osób, zatem maksymalna liczba godzin dydaktycznych do realizacji z ww. tematu: 48,</w:t>
      </w:r>
    </w:p>
    <w:p w14:paraId="496E7D9B" w14:textId="3DDEE946" w:rsidR="00A8551E" w:rsidRPr="007D0B9F" w:rsidRDefault="00A8551E" w:rsidP="007D0B9F">
      <w:pPr>
        <w:pStyle w:val="Akapitzlist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/>
        <w:ind w:left="493" w:hanging="493"/>
        <w:contextualSpacing w:val="0"/>
        <w:jc w:val="both"/>
        <w:rPr>
          <w:rFonts w:ascii="Times New Roman" w:eastAsiaTheme="minorHAnsi" w:hAnsi="Times New Roman"/>
        </w:rPr>
      </w:pPr>
      <w:proofErr w:type="spellStart"/>
      <w:r w:rsidRPr="007D0B9F">
        <w:rPr>
          <w:rFonts w:ascii="Times New Roman" w:eastAsiaTheme="minorHAnsi" w:hAnsi="Times New Roman"/>
          <w:b/>
          <w:bCs/>
          <w:i/>
          <w:iCs/>
        </w:rPr>
        <w:t>Deinstytucjonalizacja</w:t>
      </w:r>
      <w:proofErr w:type="spellEnd"/>
      <w:r w:rsidRPr="007D0B9F">
        <w:rPr>
          <w:rFonts w:ascii="Times New Roman" w:eastAsiaTheme="minorHAnsi" w:hAnsi="Times New Roman"/>
          <w:b/>
          <w:bCs/>
          <w:i/>
          <w:iCs/>
        </w:rPr>
        <w:t xml:space="preserve"> w praktyce</w:t>
      </w:r>
      <w:r w:rsidRPr="007D0B9F">
        <w:rPr>
          <w:rFonts w:ascii="Times New Roman" w:eastAsiaTheme="minorHAnsi" w:hAnsi="Times New Roman"/>
          <w:i/>
          <w:iCs/>
        </w:rPr>
        <w:t xml:space="preserve"> - </w:t>
      </w:r>
      <w:r w:rsidRPr="007D0B9F">
        <w:rPr>
          <w:rFonts w:ascii="Times New Roman" w:eastAsiaTheme="minorHAnsi" w:hAnsi="Times New Roman"/>
        </w:rPr>
        <w:t xml:space="preserve">szkolenia realizowane w formie on-line, w wymiarze 8 godzin dydaktycznych dla każdej z grup, maksymalna liczba grup: 6, liczba osób w każdej grupie: około </w:t>
      </w:r>
      <w:r w:rsidRPr="007D0B9F">
        <w:rPr>
          <w:rFonts w:ascii="Times New Roman" w:eastAsiaTheme="minorHAnsi" w:hAnsi="Times New Roman"/>
        </w:rPr>
        <w:br/>
        <w:t>20 osób, zatem maksymalna liczba godzin dydaktycznych do realizacji z ww. tematu: 48</w:t>
      </w:r>
      <w:r w:rsidR="007D0B9F">
        <w:rPr>
          <w:rFonts w:ascii="Times New Roman" w:eastAsiaTheme="minorHAnsi" w:hAnsi="Times New Roman"/>
        </w:rPr>
        <w:t>.</w:t>
      </w:r>
    </w:p>
    <w:p w14:paraId="32D99E4C" w14:textId="253E14DD" w:rsidR="0052353C" w:rsidRPr="00B372B6" w:rsidRDefault="0052353C" w:rsidP="007D0B9F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kern w:val="0"/>
          <w:sz w:val="22"/>
          <w:szCs w:val="22"/>
          <w:lang w:val="x-none"/>
        </w:rPr>
      </w:pPr>
      <w:r w:rsidRPr="00B372B6">
        <w:rPr>
          <w:rFonts w:eastAsiaTheme="minorHAnsi"/>
          <w:kern w:val="0"/>
          <w:sz w:val="22"/>
          <w:szCs w:val="22"/>
          <w:lang w:val="x-none"/>
        </w:rPr>
        <w:t>Uczestnikami szkoleń będą pracownicy jednostek organizacyjnych pomocy społecznej (zarówno kadry zarządzającej jak i pozostałych szczebli) z terenu województwa śląskiego.</w:t>
      </w:r>
    </w:p>
    <w:p w14:paraId="4CDF7FED" w14:textId="77777777" w:rsidR="0052353C" w:rsidRPr="00B372B6" w:rsidRDefault="0052353C" w:rsidP="007D0B9F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kern w:val="0"/>
          <w:sz w:val="22"/>
          <w:szCs w:val="22"/>
          <w:lang w:val="x-none"/>
        </w:rPr>
      </w:pPr>
    </w:p>
    <w:p w14:paraId="687401FB" w14:textId="2A30B4EF" w:rsidR="00A8551E" w:rsidRPr="00B372B6" w:rsidRDefault="0052353C" w:rsidP="004D75D1">
      <w:pPr>
        <w:widowControl/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eastAsia="Calibri"/>
          <w:iCs/>
          <w:kern w:val="0"/>
          <w:sz w:val="22"/>
          <w:szCs w:val="22"/>
        </w:rPr>
      </w:pPr>
      <w:r w:rsidRPr="00B372B6">
        <w:rPr>
          <w:rFonts w:eastAsia="Calibri"/>
          <w:iCs/>
          <w:kern w:val="0"/>
          <w:sz w:val="22"/>
          <w:szCs w:val="22"/>
        </w:rPr>
        <w:t>Szczegółowe informacje w zakresie realizowanych szkoleń:</w:t>
      </w:r>
    </w:p>
    <w:p w14:paraId="06F27233" w14:textId="788A9C19" w:rsidR="00087267" w:rsidRPr="007D0B9F" w:rsidRDefault="00087267" w:rsidP="004D75D1">
      <w:pPr>
        <w:pStyle w:val="Legenda"/>
        <w:keepNext/>
        <w:spacing w:after="0" w:line="276" w:lineRule="auto"/>
        <w:rPr>
          <w:b/>
          <w:bCs/>
          <w:i w:val="0"/>
          <w:iCs w:val="0"/>
          <w:color w:val="CC00CC"/>
          <w:sz w:val="20"/>
          <w:szCs w:val="20"/>
        </w:rPr>
      </w:pPr>
      <w:r w:rsidRPr="007D0B9F">
        <w:rPr>
          <w:b/>
          <w:bCs/>
          <w:i w:val="0"/>
          <w:iCs w:val="0"/>
          <w:color w:val="CC00CC"/>
          <w:sz w:val="20"/>
          <w:szCs w:val="20"/>
        </w:rPr>
        <w:t xml:space="preserve">Tabela </w:t>
      </w:r>
      <w:r w:rsidRPr="007D0B9F">
        <w:rPr>
          <w:b/>
          <w:bCs/>
          <w:i w:val="0"/>
          <w:iCs w:val="0"/>
          <w:color w:val="CC00CC"/>
          <w:sz w:val="20"/>
          <w:szCs w:val="20"/>
        </w:rPr>
        <w:fldChar w:fldCharType="begin"/>
      </w:r>
      <w:r w:rsidRPr="007D0B9F">
        <w:rPr>
          <w:b/>
          <w:bCs/>
          <w:i w:val="0"/>
          <w:iCs w:val="0"/>
          <w:color w:val="CC00CC"/>
          <w:sz w:val="20"/>
          <w:szCs w:val="20"/>
        </w:rPr>
        <w:instrText xml:space="preserve"> SEQ Tabela \* ARABIC </w:instrText>
      </w:r>
      <w:r w:rsidRPr="007D0B9F">
        <w:rPr>
          <w:b/>
          <w:bCs/>
          <w:i w:val="0"/>
          <w:iCs w:val="0"/>
          <w:color w:val="CC00CC"/>
          <w:sz w:val="20"/>
          <w:szCs w:val="20"/>
        </w:rPr>
        <w:fldChar w:fldCharType="separate"/>
      </w:r>
      <w:r w:rsidR="00543168">
        <w:rPr>
          <w:b/>
          <w:bCs/>
          <w:i w:val="0"/>
          <w:iCs w:val="0"/>
          <w:noProof/>
          <w:color w:val="CC00CC"/>
          <w:sz w:val="20"/>
          <w:szCs w:val="20"/>
        </w:rPr>
        <w:t>4</w:t>
      </w:r>
      <w:r w:rsidRPr="007D0B9F">
        <w:rPr>
          <w:b/>
          <w:bCs/>
          <w:i w:val="0"/>
          <w:iCs w:val="0"/>
          <w:color w:val="CC00CC"/>
          <w:sz w:val="20"/>
          <w:szCs w:val="20"/>
        </w:rPr>
        <w:fldChar w:fldCharType="end"/>
      </w:r>
      <w:r w:rsidRPr="007D0B9F">
        <w:rPr>
          <w:b/>
          <w:bCs/>
          <w:i w:val="0"/>
          <w:iCs w:val="0"/>
          <w:color w:val="CC00CC"/>
          <w:sz w:val="20"/>
          <w:szCs w:val="20"/>
        </w:rPr>
        <w:t xml:space="preserve"> - część IV</w:t>
      </w:r>
      <w:r w:rsidR="00C01953" w:rsidRPr="007D0B9F">
        <w:rPr>
          <w:b/>
          <w:bCs/>
          <w:i w:val="0"/>
          <w:iCs w:val="0"/>
          <w:color w:val="CC00CC"/>
          <w:sz w:val="20"/>
          <w:szCs w:val="20"/>
        </w:rPr>
        <w:t xml:space="preserve"> zamówienia</w:t>
      </w:r>
    </w:p>
    <w:tbl>
      <w:tblPr>
        <w:tblStyle w:val="Tabela-Siatka2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666"/>
        <w:gridCol w:w="2406"/>
        <w:gridCol w:w="2949"/>
        <w:gridCol w:w="937"/>
        <w:gridCol w:w="821"/>
        <w:gridCol w:w="1202"/>
        <w:gridCol w:w="931"/>
      </w:tblGrid>
      <w:tr w:rsidR="00A30D6B" w:rsidRPr="007D0B9F" w14:paraId="4B68581C" w14:textId="77777777" w:rsidTr="007D0B9F">
        <w:trPr>
          <w:trHeight w:val="618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1FCB861" w14:textId="77777777" w:rsidR="0052353C" w:rsidRPr="007D0B9F" w:rsidRDefault="0052353C" w:rsidP="007D0B9F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Lp.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73A15FC" w14:textId="77777777" w:rsidR="0052353C" w:rsidRPr="007D0B9F" w:rsidRDefault="0052353C" w:rsidP="007D0B9F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TEMAT SZKOLENIA</w:t>
            </w:r>
          </w:p>
        </w:tc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A6A5FF5" w14:textId="77777777" w:rsidR="0052353C" w:rsidRPr="007D0B9F" w:rsidRDefault="0052353C" w:rsidP="007D0B9F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Minimum programowe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DEFF3C6" w14:textId="77777777" w:rsidR="0052353C" w:rsidRPr="007D0B9F" w:rsidRDefault="0052353C" w:rsidP="007D0B9F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bCs/>
                <w:kern w:val="2"/>
                <w:sz w:val="16"/>
                <w:szCs w:val="16"/>
              </w:rPr>
            </w:pPr>
            <w:r w:rsidRPr="007D0B9F">
              <w:rPr>
                <w:rFonts w:cs="Times New Roman"/>
                <w:b/>
                <w:bCs/>
                <w:sz w:val="16"/>
                <w:szCs w:val="16"/>
              </w:rPr>
              <w:t xml:space="preserve">LICZBA GODZ. </w:t>
            </w:r>
            <w:r w:rsidRPr="007D0B9F">
              <w:rPr>
                <w:rFonts w:cs="Times New Roman"/>
                <w:b/>
                <w:bCs/>
                <w:sz w:val="16"/>
                <w:szCs w:val="16"/>
              </w:rPr>
              <w:br/>
              <w:t>( na jedną  grupę)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967CE7D" w14:textId="77777777" w:rsidR="0052353C" w:rsidRPr="007D0B9F" w:rsidRDefault="0052353C" w:rsidP="007D0B9F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 xml:space="preserve">LICZBA GRUP 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E699043" w14:textId="77777777" w:rsidR="0052353C" w:rsidRPr="007D0B9F" w:rsidRDefault="0052353C" w:rsidP="007D0B9F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LICZBA OSÓB</w:t>
            </w: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br/>
              <w:t xml:space="preserve"> w jednej grupie 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2D04809" w14:textId="77777777" w:rsidR="0052353C" w:rsidRPr="007D0B9F" w:rsidRDefault="0052353C" w:rsidP="007D0B9F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RAZEM LICZBA GODZIN</w:t>
            </w:r>
          </w:p>
        </w:tc>
      </w:tr>
      <w:tr w:rsidR="00A30D6B" w:rsidRPr="007D0B9F" w14:paraId="26EFBCAD" w14:textId="77777777" w:rsidTr="007D0B9F">
        <w:trPr>
          <w:trHeight w:val="608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1803" w14:textId="77777777" w:rsidR="0052353C" w:rsidRPr="007D0B9F" w:rsidRDefault="0052353C" w:rsidP="007D0B9F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1.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363B" w14:textId="62A7C479" w:rsidR="0052353C" w:rsidRPr="007D0B9F" w:rsidRDefault="003E0C16" w:rsidP="007D0B9F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eastAsia="Times New Roman" w:cs="Times New Roman"/>
                <w:i/>
                <w:iCs/>
                <w:kern w:val="2"/>
                <w:sz w:val="16"/>
                <w:szCs w:val="16"/>
              </w:rPr>
            </w:pPr>
            <w:r w:rsidRPr="007D0B9F">
              <w:rPr>
                <w:rFonts w:eastAsiaTheme="minorHAnsi" w:cs="Times New Roman"/>
                <w:i/>
                <w:iCs/>
                <w:sz w:val="16"/>
                <w:szCs w:val="16"/>
              </w:rPr>
              <w:t xml:space="preserve">Rozwój Usług Społecznych i </w:t>
            </w:r>
            <w:proofErr w:type="spellStart"/>
            <w:r w:rsidRPr="007D0B9F">
              <w:rPr>
                <w:rFonts w:eastAsiaTheme="minorHAnsi" w:cs="Times New Roman"/>
                <w:i/>
                <w:iCs/>
                <w:sz w:val="16"/>
                <w:szCs w:val="16"/>
              </w:rPr>
              <w:t>Deinstytucjonalizacja</w:t>
            </w:r>
            <w:proofErr w:type="spellEnd"/>
          </w:p>
        </w:tc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D4F4" w14:textId="77777777" w:rsidR="0062507A" w:rsidRPr="007D0B9F" w:rsidRDefault="0052353C" w:rsidP="007D0B9F">
            <w:pPr>
              <w:pStyle w:val="Akapitzlist"/>
              <w:numPr>
                <w:ilvl w:val="0"/>
                <w:numId w:val="35"/>
              </w:numPr>
              <w:spacing w:after="0"/>
              <w:contextualSpacing w:val="0"/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t>Usługi społeczne i ich charakterystyka.</w:t>
            </w:r>
          </w:p>
          <w:p w14:paraId="50A92D0D" w14:textId="77777777" w:rsidR="0062507A" w:rsidRPr="007D0B9F" w:rsidRDefault="0052353C" w:rsidP="007D0B9F">
            <w:pPr>
              <w:pStyle w:val="Akapitzlist"/>
              <w:numPr>
                <w:ilvl w:val="0"/>
                <w:numId w:val="35"/>
              </w:numPr>
              <w:spacing w:after="0"/>
              <w:contextualSpacing w:val="0"/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t xml:space="preserve">Diagnozowanie potrzeb w obszarze wsparcia osób starszych, osób </w:t>
            </w:r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br/>
              <w:t xml:space="preserve">z niepełnosprawnościami, osób </w:t>
            </w:r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br/>
              <w:t>w kryzysie bezdomności</w:t>
            </w:r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br/>
              <w:t xml:space="preserve"> i zagrożonych bezdomnością, osób </w:t>
            </w:r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lastRenderedPageBreak/>
              <w:t>w kryzysie zdrowia psychicznego, wsparcia  dziecka i rodziny.</w:t>
            </w:r>
          </w:p>
          <w:p w14:paraId="6AE0BC20" w14:textId="77777777" w:rsidR="0062507A" w:rsidRPr="007D0B9F" w:rsidRDefault="0052353C" w:rsidP="007D0B9F">
            <w:pPr>
              <w:pStyle w:val="Akapitzlist"/>
              <w:numPr>
                <w:ilvl w:val="0"/>
                <w:numId w:val="35"/>
              </w:numPr>
              <w:spacing w:after="0"/>
              <w:contextualSpacing w:val="0"/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t xml:space="preserve">Wytyczne w zakresie tworzenia lokalnych planów </w:t>
            </w:r>
            <w:proofErr w:type="spellStart"/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t>deinstytucjonalizacji</w:t>
            </w:r>
            <w:proofErr w:type="spellEnd"/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t xml:space="preserve"> usług społecznych.</w:t>
            </w:r>
          </w:p>
          <w:p w14:paraId="4F736F2E" w14:textId="77777777" w:rsidR="0062507A" w:rsidRPr="007D0B9F" w:rsidRDefault="0052353C" w:rsidP="007D0B9F">
            <w:pPr>
              <w:pStyle w:val="Akapitzlist"/>
              <w:numPr>
                <w:ilvl w:val="0"/>
                <w:numId w:val="35"/>
              </w:numPr>
              <w:spacing w:after="0"/>
              <w:contextualSpacing w:val="0"/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t>Struktura lokalnych planów rozwoju usług społecznych</w:t>
            </w:r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br/>
              <w:t xml:space="preserve">i </w:t>
            </w:r>
            <w:proofErr w:type="spellStart"/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t>deinstytucjonalizacji</w:t>
            </w:r>
            <w:proofErr w:type="spellEnd"/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t>.</w:t>
            </w:r>
          </w:p>
          <w:p w14:paraId="13CB1D4D" w14:textId="52F9AD1F" w:rsidR="0052353C" w:rsidRPr="007D0B9F" w:rsidRDefault="0052353C" w:rsidP="007D0B9F">
            <w:pPr>
              <w:pStyle w:val="Akapitzlist"/>
              <w:numPr>
                <w:ilvl w:val="0"/>
                <w:numId w:val="35"/>
              </w:numPr>
              <w:spacing w:after="0"/>
              <w:contextualSpacing w:val="0"/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t xml:space="preserve">Programowanie rozwoju usług społecznych i  </w:t>
            </w:r>
            <w:proofErr w:type="spellStart"/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t>deinstytucjonalizacji</w:t>
            </w:r>
            <w:proofErr w:type="spellEnd"/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CBC4" w14:textId="77777777" w:rsidR="0052353C" w:rsidRPr="007D0B9F" w:rsidRDefault="0052353C" w:rsidP="007D0B9F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lastRenderedPageBreak/>
              <w:t>8h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1245" w14:textId="77777777" w:rsidR="0052353C" w:rsidRPr="007D0B9F" w:rsidRDefault="0052353C" w:rsidP="007D0B9F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A27B" w14:textId="1C56F19E" w:rsidR="0052353C" w:rsidRPr="007D0B9F" w:rsidRDefault="0052353C" w:rsidP="007D0B9F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2</w:t>
            </w:r>
            <w:r w:rsidR="008E31FA"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5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121D" w14:textId="77777777" w:rsidR="0052353C" w:rsidRPr="007D0B9F" w:rsidRDefault="0052353C" w:rsidP="007D0B9F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48</w:t>
            </w:r>
          </w:p>
        </w:tc>
      </w:tr>
      <w:tr w:rsidR="0052353C" w:rsidRPr="007D0B9F" w14:paraId="50E2CC12" w14:textId="77777777" w:rsidTr="007D0B9F">
        <w:trPr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0007" w14:textId="77777777" w:rsidR="0052353C" w:rsidRPr="007D0B9F" w:rsidRDefault="0052353C" w:rsidP="007D0B9F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/>
                <w:kern w:val="2"/>
                <w:sz w:val="16"/>
                <w:szCs w:val="16"/>
              </w:rPr>
              <w:t>2.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FBD1" w14:textId="77777777" w:rsidR="0052353C" w:rsidRPr="007D0B9F" w:rsidRDefault="0052353C" w:rsidP="007D0B9F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rPr>
                <w:rFonts w:cs="Times New Roman"/>
                <w:bCs/>
                <w:i/>
                <w:iCs/>
                <w:sz w:val="16"/>
                <w:szCs w:val="16"/>
              </w:rPr>
            </w:pPr>
            <w:proofErr w:type="spellStart"/>
            <w:r w:rsidRPr="007D0B9F">
              <w:rPr>
                <w:rFonts w:eastAsiaTheme="minorHAnsi" w:cs="Times New Roman"/>
                <w:bCs/>
                <w:i/>
                <w:iCs/>
                <w:sz w:val="16"/>
                <w:szCs w:val="16"/>
              </w:rPr>
              <w:t>Deinstytucjonalizacja</w:t>
            </w:r>
            <w:proofErr w:type="spellEnd"/>
            <w:r w:rsidRPr="007D0B9F">
              <w:rPr>
                <w:rFonts w:eastAsiaTheme="minorHAnsi" w:cs="Times New Roman"/>
                <w:bCs/>
                <w:i/>
                <w:iCs/>
                <w:sz w:val="16"/>
                <w:szCs w:val="16"/>
              </w:rPr>
              <w:t xml:space="preserve"> </w:t>
            </w:r>
            <w:r w:rsidRPr="007D0B9F">
              <w:rPr>
                <w:rFonts w:eastAsiaTheme="minorHAnsi" w:cs="Times New Roman"/>
                <w:bCs/>
                <w:i/>
                <w:iCs/>
                <w:sz w:val="16"/>
                <w:szCs w:val="16"/>
              </w:rPr>
              <w:br/>
              <w:t>w praktyce</w:t>
            </w:r>
          </w:p>
        </w:tc>
        <w:tc>
          <w:tcPr>
            <w:tcW w:w="1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0ADA" w14:textId="77777777" w:rsidR="0062507A" w:rsidRPr="007D0B9F" w:rsidRDefault="0052353C" w:rsidP="007D0B9F">
            <w:pPr>
              <w:pStyle w:val="Akapitzlist"/>
              <w:numPr>
                <w:ilvl w:val="0"/>
                <w:numId w:val="34"/>
              </w:numPr>
              <w:tabs>
                <w:tab w:val="left" w:pos="567"/>
                <w:tab w:val="left" w:pos="1134"/>
              </w:tabs>
              <w:spacing w:after="0"/>
              <w:contextualSpacing w:val="0"/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t>Uwarunkowania prawne w zakresie funkcjonowania Centrum Usług Społecznych.</w:t>
            </w:r>
          </w:p>
          <w:p w14:paraId="3F94EEA8" w14:textId="77777777" w:rsidR="0062507A" w:rsidRPr="007D0B9F" w:rsidRDefault="0052353C" w:rsidP="007D0B9F">
            <w:pPr>
              <w:pStyle w:val="Akapitzlist"/>
              <w:numPr>
                <w:ilvl w:val="0"/>
                <w:numId w:val="34"/>
              </w:numPr>
              <w:tabs>
                <w:tab w:val="left" w:pos="567"/>
                <w:tab w:val="left" w:pos="1134"/>
              </w:tabs>
              <w:spacing w:after="0"/>
              <w:contextualSpacing w:val="0"/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t>Proces transformacji jednostki pomocy społecznej w centrum usług społecznych.</w:t>
            </w:r>
          </w:p>
          <w:p w14:paraId="5410D579" w14:textId="77777777" w:rsidR="0062507A" w:rsidRPr="007D0B9F" w:rsidRDefault="0052353C" w:rsidP="007D0B9F">
            <w:pPr>
              <w:pStyle w:val="Akapitzlist"/>
              <w:numPr>
                <w:ilvl w:val="0"/>
                <w:numId w:val="34"/>
              </w:numPr>
              <w:tabs>
                <w:tab w:val="left" w:pos="567"/>
                <w:tab w:val="left" w:pos="1134"/>
              </w:tabs>
              <w:spacing w:after="0"/>
              <w:contextualSpacing w:val="0"/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t xml:space="preserve">Dobre praktyki w zakresie </w:t>
            </w:r>
            <w:proofErr w:type="spellStart"/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t>deinstytucjonalizacji</w:t>
            </w:r>
            <w:proofErr w:type="spellEnd"/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t xml:space="preserve"> na terenie kraju.</w:t>
            </w:r>
          </w:p>
          <w:p w14:paraId="2E43CDDD" w14:textId="77777777" w:rsidR="0062507A" w:rsidRPr="007D0B9F" w:rsidRDefault="0052353C" w:rsidP="007D0B9F">
            <w:pPr>
              <w:pStyle w:val="Akapitzlist"/>
              <w:numPr>
                <w:ilvl w:val="0"/>
                <w:numId w:val="34"/>
              </w:numPr>
              <w:tabs>
                <w:tab w:val="left" w:pos="567"/>
                <w:tab w:val="left" w:pos="1134"/>
              </w:tabs>
              <w:spacing w:after="0"/>
              <w:contextualSpacing w:val="0"/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t xml:space="preserve">Opracowywanie </w:t>
            </w:r>
            <w:r w:rsidRPr="007D0B9F">
              <w:rPr>
                <w:rFonts w:ascii="Times New Roman" w:eastAsiaTheme="minorHAnsi" w:hAnsi="Times New Roman" w:cs="Times New Roman"/>
                <w:bCs/>
                <w:sz w:val="16"/>
                <w:szCs w:val="16"/>
              </w:rPr>
              <w:t xml:space="preserve">Lokalnych Planów Rozwoju Usług Społecznych i </w:t>
            </w:r>
            <w:proofErr w:type="spellStart"/>
            <w:r w:rsidRPr="007D0B9F">
              <w:rPr>
                <w:rFonts w:ascii="Times New Roman" w:eastAsiaTheme="minorHAnsi" w:hAnsi="Times New Roman" w:cs="Times New Roman"/>
                <w:bCs/>
                <w:sz w:val="16"/>
                <w:szCs w:val="16"/>
              </w:rPr>
              <w:t>Deinstytucjonalizacji</w:t>
            </w:r>
            <w:proofErr w:type="spellEnd"/>
          </w:p>
          <w:p w14:paraId="42FAF4FA" w14:textId="69D512EC" w:rsidR="0052353C" w:rsidRPr="007D0B9F" w:rsidRDefault="0052353C" w:rsidP="007D0B9F">
            <w:pPr>
              <w:pStyle w:val="Akapitzlist"/>
              <w:numPr>
                <w:ilvl w:val="0"/>
                <w:numId w:val="34"/>
              </w:numPr>
              <w:tabs>
                <w:tab w:val="left" w:pos="567"/>
                <w:tab w:val="left" w:pos="1134"/>
              </w:tabs>
              <w:spacing w:after="0"/>
              <w:contextualSpacing w:val="0"/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ascii="Times New Roman" w:eastAsiaTheme="minorHAnsi" w:hAnsi="Times New Roman" w:cs="Times New Roman"/>
                <w:bCs/>
                <w:sz w:val="16"/>
                <w:szCs w:val="16"/>
              </w:rPr>
              <w:t>R</w:t>
            </w:r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t>ozwój mieszkań treningowych/ wspomaganych dla osób z niepełnosprawnościami, wychowanków pieczy zastępczej czy osób w kryzysie bezdomności,</w:t>
            </w:r>
            <w:r w:rsidRPr="007D0B9F">
              <w:rPr>
                <w:rFonts w:ascii="Times New Roman" w:eastAsiaTheme="minorHAnsi" w:hAnsi="Times New Roman" w:cs="Times New Roman"/>
                <w:bCs/>
                <w:sz w:val="16"/>
                <w:szCs w:val="16"/>
              </w:rPr>
              <w:t xml:space="preserve"> </w:t>
            </w:r>
            <w:r w:rsidRPr="007D0B9F">
              <w:rPr>
                <w:rFonts w:ascii="Times New Roman" w:eastAsia="Times New Roman" w:hAnsi="Times New Roman" w:cs="Times New Roman"/>
                <w:bCs/>
                <w:kern w:val="2"/>
                <w:sz w:val="16"/>
                <w:szCs w:val="16"/>
              </w:rPr>
              <w:t xml:space="preserve">usług opiekuńczych w formie usług sąsiedzkich. 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EAFC" w14:textId="77777777" w:rsidR="0052353C" w:rsidRPr="007D0B9F" w:rsidRDefault="0052353C" w:rsidP="007D0B9F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cs="Times New Roman"/>
                <w:sz w:val="16"/>
                <w:szCs w:val="16"/>
              </w:rPr>
              <w:t>8h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9DBC" w14:textId="77777777" w:rsidR="0052353C" w:rsidRPr="007D0B9F" w:rsidRDefault="0052353C" w:rsidP="007D0B9F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2D7C" w14:textId="38D9E520" w:rsidR="0052353C" w:rsidRPr="007D0B9F" w:rsidRDefault="008E31FA" w:rsidP="007D0B9F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25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AF03" w14:textId="77777777" w:rsidR="0052353C" w:rsidRPr="007D0B9F" w:rsidRDefault="0052353C" w:rsidP="007D0B9F">
            <w:pPr>
              <w:widowControl/>
              <w:tabs>
                <w:tab w:val="left" w:pos="567"/>
                <w:tab w:val="left" w:pos="1134"/>
              </w:tabs>
              <w:suppressAutoHyphens w:val="0"/>
              <w:spacing w:line="276" w:lineRule="auto"/>
              <w:jc w:val="center"/>
              <w:rPr>
                <w:rFonts w:eastAsia="Times New Roman" w:cs="Times New Roman"/>
                <w:bCs/>
                <w:kern w:val="2"/>
                <w:sz w:val="16"/>
                <w:szCs w:val="16"/>
              </w:rPr>
            </w:pPr>
            <w:r w:rsidRPr="007D0B9F">
              <w:rPr>
                <w:rFonts w:eastAsia="Times New Roman" w:cs="Times New Roman"/>
                <w:bCs/>
                <w:kern w:val="2"/>
                <w:sz w:val="16"/>
                <w:szCs w:val="16"/>
              </w:rPr>
              <w:t>48</w:t>
            </w:r>
          </w:p>
        </w:tc>
      </w:tr>
    </w:tbl>
    <w:p w14:paraId="06B9D3BD" w14:textId="77777777" w:rsidR="0052353C" w:rsidRPr="00B372B6" w:rsidRDefault="0052353C" w:rsidP="004D75D1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kern w:val="0"/>
          <w:sz w:val="22"/>
          <w:szCs w:val="22"/>
          <w:lang w:val="x-none"/>
        </w:rPr>
      </w:pPr>
    </w:p>
    <w:p w14:paraId="23CAA604" w14:textId="7AEBBFF2" w:rsidR="0052353C" w:rsidRPr="00B372B6" w:rsidRDefault="0052353C" w:rsidP="004D75D1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kern w:val="0"/>
          <w:sz w:val="22"/>
          <w:szCs w:val="22"/>
          <w:lang w:val="x-none"/>
        </w:rPr>
      </w:pPr>
      <w:r w:rsidRPr="00B372B6">
        <w:rPr>
          <w:rFonts w:eastAsiaTheme="minorHAnsi"/>
          <w:kern w:val="0"/>
          <w:sz w:val="22"/>
          <w:szCs w:val="22"/>
          <w:lang w:val="x-none"/>
        </w:rPr>
        <w:t xml:space="preserve">Uczestnikami szkoleń będą </w:t>
      </w:r>
      <w:r w:rsidR="00DE4D50" w:rsidRPr="00B372B6">
        <w:rPr>
          <w:rFonts w:eastAsia="Calibri"/>
          <w:iCs/>
          <w:kern w:val="0"/>
          <w:sz w:val="22"/>
          <w:szCs w:val="22"/>
        </w:rPr>
        <w:t xml:space="preserve">przede wszystkim </w:t>
      </w:r>
      <w:r w:rsidRPr="00B372B6">
        <w:rPr>
          <w:rFonts w:eastAsiaTheme="minorHAnsi"/>
          <w:kern w:val="0"/>
          <w:sz w:val="22"/>
          <w:szCs w:val="22"/>
          <w:lang w:val="x-none"/>
        </w:rPr>
        <w:t>pracownicy jednostek organizacyjnych pomocy społecznej (zarówno kadry zarządzającej jak i pozostałych szczebli) z terenu województwa śląskiego.</w:t>
      </w:r>
    </w:p>
    <w:p w14:paraId="2FF88E59" w14:textId="77777777" w:rsidR="00CA2FD9" w:rsidRDefault="00CA2FD9" w:rsidP="004D75D1">
      <w:pPr>
        <w:widowControl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bCs/>
          <w:kern w:val="0"/>
          <w:sz w:val="22"/>
          <w:szCs w:val="22"/>
          <w:lang w:val="x-none"/>
        </w:rPr>
      </w:pPr>
    </w:p>
    <w:p w14:paraId="5878C473" w14:textId="77777777" w:rsidR="007D0B9F" w:rsidRPr="004D75D1" w:rsidRDefault="00CD7F9C" w:rsidP="007D0B9F">
      <w:pPr>
        <w:spacing w:line="276" w:lineRule="auto"/>
        <w:ind w:right="-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pict w14:anchorId="14557577">
          <v:rect id="_x0000_i1033" style="width:0;height:1.5pt" o:hralign="center" o:bullet="t" o:hrstd="t" o:hr="t" fillcolor="#a0a0a0" stroked="f"/>
        </w:pict>
      </w:r>
    </w:p>
    <w:p w14:paraId="48096052" w14:textId="5C3CF33C" w:rsidR="007D0B9F" w:rsidRDefault="007D0B9F" w:rsidP="007D0B9F">
      <w:pPr>
        <w:spacing w:line="276" w:lineRule="auto"/>
        <w:ind w:firstLine="142"/>
        <w:jc w:val="center"/>
        <w:rPr>
          <w:bCs/>
          <w:color w:val="C45911" w:themeColor="accent2" w:themeShade="BF"/>
          <w:sz w:val="22"/>
          <w:szCs w:val="22"/>
        </w:rPr>
      </w:pPr>
      <w:r>
        <w:rPr>
          <w:b/>
          <w:color w:val="C45911" w:themeColor="accent2" w:themeShade="BF"/>
          <w:sz w:val="22"/>
          <w:szCs w:val="22"/>
        </w:rPr>
        <w:t>INFORMACJE DODATKOWE, WSPÓLNE D</w:t>
      </w:r>
      <w:r w:rsidR="0037630A">
        <w:rPr>
          <w:b/>
          <w:color w:val="C45911" w:themeColor="accent2" w:themeShade="BF"/>
          <w:sz w:val="22"/>
          <w:szCs w:val="22"/>
        </w:rPr>
        <w:t>O</w:t>
      </w:r>
      <w:r>
        <w:rPr>
          <w:b/>
          <w:color w:val="C45911" w:themeColor="accent2" w:themeShade="BF"/>
          <w:sz w:val="22"/>
          <w:szCs w:val="22"/>
        </w:rPr>
        <w:t xml:space="preserve"> CZĘŚCI I-III ZAMÓWIENIA</w:t>
      </w:r>
      <w:r w:rsidR="00CD7F9C">
        <w:rPr>
          <w:bCs/>
          <w:color w:val="C45911" w:themeColor="accent2" w:themeShade="BF"/>
          <w:sz w:val="22"/>
          <w:szCs w:val="22"/>
        </w:rPr>
        <w:pict w14:anchorId="2D88141F">
          <v:rect id="_x0000_i1034" style="width:0;height:1.5pt" o:hralign="center" o:bullet="t" o:hrstd="t" o:hr="t" fillcolor="#a0a0a0" stroked="f"/>
        </w:pict>
      </w:r>
    </w:p>
    <w:p w14:paraId="736CD64F" w14:textId="77777777" w:rsidR="007D0B9F" w:rsidRPr="00C123ED" w:rsidRDefault="007D0B9F" w:rsidP="007D0B9F">
      <w:pPr>
        <w:spacing w:line="276" w:lineRule="auto"/>
        <w:ind w:firstLine="142"/>
        <w:jc w:val="center"/>
        <w:rPr>
          <w:rFonts w:eastAsia="Times New Roman"/>
          <w:b/>
          <w:bCs/>
          <w:iCs/>
          <w:color w:val="C45911" w:themeColor="accent2" w:themeShade="BF"/>
          <w:kern w:val="0"/>
          <w:sz w:val="22"/>
          <w:szCs w:val="22"/>
          <w:lang w:eastAsia="pl-PL"/>
        </w:rPr>
      </w:pPr>
    </w:p>
    <w:p w14:paraId="610A93CF" w14:textId="6DD5515A" w:rsidR="00D70148" w:rsidRPr="00B372B6" w:rsidRDefault="00B100C6" w:rsidP="004D75D1">
      <w:pPr>
        <w:pStyle w:val="Akapitzlist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ind w:hanging="786"/>
        <w:contextualSpacing w:val="0"/>
        <w:jc w:val="both"/>
        <w:rPr>
          <w:rFonts w:ascii="Times New Roman" w:eastAsia="Times New Roman" w:hAnsi="Times New Roman"/>
          <w:iCs/>
          <w:u w:val="single"/>
          <w:lang w:eastAsia="pl-PL"/>
        </w:rPr>
      </w:pPr>
      <w:r w:rsidRPr="00B372B6">
        <w:rPr>
          <w:rFonts w:ascii="Times New Roman" w:eastAsia="Times New Roman" w:hAnsi="Times New Roman"/>
          <w:b/>
          <w:bCs/>
          <w:iCs/>
          <w:u w:val="single"/>
          <w:lang w:eastAsia="pl-PL"/>
        </w:rPr>
        <w:t>Termin realizacji</w:t>
      </w:r>
    </w:p>
    <w:p w14:paraId="0C621E84" w14:textId="77777777" w:rsidR="007D0B9F" w:rsidRPr="007D0B9F" w:rsidRDefault="00D70148" w:rsidP="007D0B9F">
      <w:pPr>
        <w:pStyle w:val="Akapitzlist"/>
        <w:numPr>
          <w:ilvl w:val="1"/>
          <w:numId w:val="9"/>
        </w:numPr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="Times New Roman" w:hAnsi="Times New Roman"/>
          <w:iCs/>
          <w:lang w:eastAsia="pl-PL"/>
        </w:rPr>
      </w:pPr>
      <w:r w:rsidRPr="007D0B9F">
        <w:rPr>
          <w:rFonts w:ascii="Times New Roman" w:eastAsia="Times New Roman" w:hAnsi="Times New Roman"/>
          <w:iCs/>
          <w:lang w:eastAsia="pl-PL"/>
        </w:rPr>
        <w:t>U</w:t>
      </w:r>
      <w:r w:rsidR="00B100C6" w:rsidRPr="007D0B9F">
        <w:rPr>
          <w:rFonts w:ascii="Times New Roman" w:eastAsia="Times New Roman" w:hAnsi="Times New Roman"/>
          <w:iCs/>
          <w:lang w:eastAsia="pl-PL"/>
        </w:rPr>
        <w:t>sługa zostanie wykonana w terminie</w:t>
      </w:r>
      <w:r w:rsidR="001244F7" w:rsidRPr="007D0B9F">
        <w:rPr>
          <w:rFonts w:ascii="Times New Roman" w:eastAsia="Times New Roman" w:hAnsi="Times New Roman"/>
          <w:iCs/>
          <w:lang w:eastAsia="pl-PL"/>
        </w:rPr>
        <w:t xml:space="preserve">: </w:t>
      </w:r>
      <w:bookmarkStart w:id="20" w:name="_Hlk193445640"/>
      <w:r w:rsidR="00F650CD" w:rsidRPr="007D0B9F">
        <w:rPr>
          <w:rFonts w:ascii="Times New Roman" w:eastAsia="Times New Roman" w:hAnsi="Times New Roman"/>
          <w:b/>
          <w:bCs/>
          <w:iCs/>
          <w:lang w:eastAsia="pl-PL"/>
        </w:rPr>
        <w:t>1</w:t>
      </w:r>
      <w:r w:rsidR="00312A14" w:rsidRPr="007D0B9F">
        <w:rPr>
          <w:rFonts w:ascii="Times New Roman" w:eastAsia="Times New Roman" w:hAnsi="Times New Roman"/>
          <w:b/>
          <w:bCs/>
          <w:iCs/>
          <w:lang w:eastAsia="pl-PL"/>
        </w:rPr>
        <w:t>6</w:t>
      </w:r>
      <w:r w:rsidR="00F650CD" w:rsidRPr="007D0B9F">
        <w:rPr>
          <w:rFonts w:ascii="Times New Roman" w:eastAsia="Times New Roman" w:hAnsi="Times New Roman"/>
          <w:b/>
          <w:bCs/>
          <w:iCs/>
          <w:lang w:eastAsia="pl-PL"/>
        </w:rPr>
        <w:t xml:space="preserve"> miesięcy </w:t>
      </w:r>
      <w:r w:rsidR="00B100C6" w:rsidRPr="007D0B9F">
        <w:rPr>
          <w:rFonts w:ascii="Times New Roman" w:eastAsia="Times New Roman" w:hAnsi="Times New Roman"/>
          <w:b/>
          <w:bCs/>
          <w:iCs/>
          <w:lang w:eastAsia="pl-PL"/>
        </w:rPr>
        <w:t>od dnia podpisania umowy</w:t>
      </w:r>
      <w:bookmarkEnd w:id="20"/>
      <w:r w:rsidR="00D7770E" w:rsidRPr="007D0B9F">
        <w:rPr>
          <w:rFonts w:ascii="Times New Roman" w:eastAsia="Times New Roman" w:hAnsi="Times New Roman"/>
          <w:iCs/>
          <w:lang w:eastAsia="pl-PL"/>
        </w:rPr>
        <w:t xml:space="preserve"> (w przypadku zamówienia podstawowego).</w:t>
      </w:r>
      <w:bookmarkStart w:id="21" w:name="_Hlk193444577"/>
      <w:bookmarkStart w:id="22" w:name="_Hlk193445663"/>
    </w:p>
    <w:p w14:paraId="033B9FA0" w14:textId="55508098" w:rsidR="00CA2FD9" w:rsidRPr="007D0B9F" w:rsidRDefault="00CA2FD9" w:rsidP="007D0B9F">
      <w:pPr>
        <w:pStyle w:val="Akapitzlist"/>
        <w:numPr>
          <w:ilvl w:val="1"/>
          <w:numId w:val="9"/>
        </w:numPr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="Times New Roman" w:hAnsi="Times New Roman"/>
          <w:iCs/>
          <w:lang w:eastAsia="pl-PL"/>
        </w:rPr>
      </w:pPr>
      <w:r w:rsidRPr="007D0B9F">
        <w:rPr>
          <w:rFonts w:ascii="Times New Roman" w:eastAsia="Times New Roman" w:hAnsi="Times New Roman"/>
          <w:iCs/>
          <w:lang w:eastAsia="pl-PL"/>
        </w:rPr>
        <w:t xml:space="preserve">W przypadku skorzystania z prawa opcji realizacja umowy zakończy się w </w:t>
      </w:r>
      <w:r w:rsidRPr="007D0B9F">
        <w:rPr>
          <w:rFonts w:ascii="Times New Roman" w:eastAsia="Times New Roman" w:hAnsi="Times New Roman"/>
          <w:b/>
          <w:bCs/>
          <w:iCs/>
          <w:lang w:eastAsia="pl-PL"/>
        </w:rPr>
        <w:t xml:space="preserve">terminie </w:t>
      </w:r>
      <w:r w:rsidR="00312A14" w:rsidRPr="007D0B9F">
        <w:rPr>
          <w:rFonts w:ascii="Times New Roman" w:eastAsia="Times New Roman" w:hAnsi="Times New Roman"/>
          <w:b/>
          <w:bCs/>
          <w:iCs/>
          <w:lang w:eastAsia="pl-PL"/>
        </w:rPr>
        <w:t>32</w:t>
      </w:r>
      <w:r w:rsidRPr="007D0B9F">
        <w:rPr>
          <w:rFonts w:ascii="Times New Roman" w:eastAsia="Times New Roman" w:hAnsi="Times New Roman"/>
          <w:b/>
          <w:bCs/>
          <w:iCs/>
          <w:lang w:eastAsia="pl-PL"/>
        </w:rPr>
        <w:t xml:space="preserve"> miesi</w:t>
      </w:r>
      <w:r w:rsidR="00934377" w:rsidRPr="007D0B9F">
        <w:rPr>
          <w:rFonts w:ascii="Times New Roman" w:eastAsia="Times New Roman" w:hAnsi="Times New Roman"/>
          <w:b/>
          <w:bCs/>
          <w:iCs/>
          <w:lang w:eastAsia="pl-PL"/>
        </w:rPr>
        <w:t xml:space="preserve">ęcy </w:t>
      </w:r>
      <w:r w:rsidRPr="007D0B9F">
        <w:rPr>
          <w:rFonts w:ascii="Times New Roman" w:eastAsia="Times New Roman" w:hAnsi="Times New Roman"/>
          <w:b/>
          <w:bCs/>
          <w:iCs/>
          <w:lang w:eastAsia="pl-PL"/>
        </w:rPr>
        <w:t xml:space="preserve">od dnia jej podpisania. </w:t>
      </w:r>
    </w:p>
    <w:p w14:paraId="32956F07" w14:textId="29432752" w:rsidR="00575A21" w:rsidRPr="00B372B6" w:rsidRDefault="00CA2FD9" w:rsidP="004D75D1">
      <w:pPr>
        <w:pStyle w:val="Akapitzlist"/>
        <w:numPr>
          <w:ilvl w:val="1"/>
          <w:numId w:val="9"/>
        </w:numPr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="Times New Roman" w:hAnsi="Times New Roman"/>
          <w:iCs/>
          <w:lang w:eastAsia="pl-PL"/>
        </w:rPr>
      </w:pPr>
      <w:r w:rsidRPr="007D0B9F">
        <w:rPr>
          <w:rFonts w:ascii="Times New Roman" w:eastAsia="Times New Roman" w:hAnsi="Times New Roman"/>
          <w:iCs/>
          <w:lang w:eastAsia="pl-PL"/>
        </w:rPr>
        <w:t>Zamawiający wymaga aby szkoleni</w:t>
      </w:r>
      <w:r w:rsidR="00575A21" w:rsidRPr="007D0B9F">
        <w:rPr>
          <w:rFonts w:ascii="Times New Roman" w:eastAsia="Times New Roman" w:hAnsi="Times New Roman"/>
          <w:iCs/>
          <w:lang w:eastAsia="pl-PL"/>
        </w:rPr>
        <w:t>a</w:t>
      </w:r>
      <w:r w:rsidRPr="007D0B9F">
        <w:rPr>
          <w:rFonts w:ascii="Times New Roman" w:eastAsia="Times New Roman" w:hAnsi="Times New Roman"/>
          <w:iCs/>
          <w:lang w:eastAsia="pl-PL"/>
        </w:rPr>
        <w:t xml:space="preserve"> </w:t>
      </w:r>
      <w:r w:rsidR="00575A21" w:rsidRPr="007D0B9F">
        <w:rPr>
          <w:rFonts w:ascii="Times New Roman" w:eastAsia="Times New Roman" w:hAnsi="Times New Roman"/>
          <w:iCs/>
          <w:lang w:eastAsia="pl-PL"/>
        </w:rPr>
        <w:t>wskazane w pierwszym harmonogramie</w:t>
      </w:r>
      <w:r w:rsidRPr="007D0B9F">
        <w:rPr>
          <w:rFonts w:ascii="Times New Roman" w:eastAsia="Times New Roman" w:hAnsi="Times New Roman"/>
          <w:iCs/>
          <w:lang w:eastAsia="pl-PL"/>
        </w:rPr>
        <w:t xml:space="preserve"> został</w:t>
      </w:r>
      <w:r w:rsidR="00575A21" w:rsidRPr="007D0B9F">
        <w:rPr>
          <w:rFonts w:ascii="Times New Roman" w:eastAsia="Times New Roman" w:hAnsi="Times New Roman"/>
          <w:iCs/>
          <w:lang w:eastAsia="pl-PL"/>
        </w:rPr>
        <w:t>y</w:t>
      </w:r>
      <w:r w:rsidRPr="007D0B9F">
        <w:rPr>
          <w:rFonts w:ascii="Times New Roman" w:eastAsia="Times New Roman" w:hAnsi="Times New Roman"/>
          <w:iCs/>
          <w:lang w:eastAsia="pl-PL"/>
        </w:rPr>
        <w:t xml:space="preserve"> zrealizowane nie </w:t>
      </w:r>
      <w:r w:rsidRPr="00B372B6">
        <w:rPr>
          <w:rFonts w:ascii="Times New Roman" w:eastAsia="Times New Roman" w:hAnsi="Times New Roman"/>
          <w:iCs/>
          <w:lang w:eastAsia="pl-PL"/>
        </w:rPr>
        <w:t xml:space="preserve">później niż w ciągu </w:t>
      </w:r>
      <w:r w:rsidR="00575A21" w:rsidRPr="00B372B6">
        <w:rPr>
          <w:rFonts w:ascii="Times New Roman" w:eastAsia="Times New Roman" w:hAnsi="Times New Roman"/>
          <w:iCs/>
          <w:lang w:eastAsia="pl-PL"/>
        </w:rPr>
        <w:t>6</w:t>
      </w:r>
      <w:r w:rsidRPr="00B372B6">
        <w:rPr>
          <w:rFonts w:ascii="Times New Roman" w:eastAsia="Times New Roman" w:hAnsi="Times New Roman"/>
          <w:iCs/>
          <w:lang w:eastAsia="pl-PL"/>
        </w:rPr>
        <w:t xml:space="preserve">0 dni od dnia </w:t>
      </w:r>
      <w:r w:rsidR="00575A21" w:rsidRPr="00B372B6">
        <w:rPr>
          <w:rFonts w:ascii="Times New Roman" w:eastAsia="Times New Roman" w:hAnsi="Times New Roman"/>
          <w:iCs/>
          <w:lang w:eastAsia="pl-PL"/>
        </w:rPr>
        <w:t>podpisania umowy.</w:t>
      </w:r>
      <w:r w:rsidRPr="00B372B6">
        <w:rPr>
          <w:rFonts w:ascii="Times New Roman" w:eastAsia="Times New Roman" w:hAnsi="Times New Roman"/>
          <w:iCs/>
          <w:lang w:eastAsia="pl-PL"/>
        </w:rPr>
        <w:t xml:space="preserve"> Pierwszy harmonogram powinien być ustalony do 7 dni od podpisania umowy. </w:t>
      </w:r>
    </w:p>
    <w:p w14:paraId="2A813BE6" w14:textId="2FD8B47C" w:rsidR="00CA2FD9" w:rsidRPr="00B372B6" w:rsidRDefault="00CA2FD9" w:rsidP="004D75D1">
      <w:pPr>
        <w:pStyle w:val="Akapitzlist"/>
        <w:numPr>
          <w:ilvl w:val="1"/>
          <w:numId w:val="9"/>
        </w:numPr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="Times New Roman" w:hAnsi="Times New Roman"/>
          <w:iCs/>
          <w:lang w:eastAsia="pl-PL"/>
        </w:rPr>
      </w:pPr>
      <w:r w:rsidRPr="00B372B6">
        <w:rPr>
          <w:rFonts w:ascii="Times New Roman" w:eastAsia="Times New Roman" w:hAnsi="Times New Roman"/>
          <w:iCs/>
          <w:lang w:eastAsia="pl-PL"/>
        </w:rPr>
        <w:t>Kolejne harmonogram</w:t>
      </w:r>
      <w:r w:rsidR="00575A21" w:rsidRPr="00B372B6">
        <w:rPr>
          <w:rFonts w:ascii="Times New Roman" w:eastAsia="Times New Roman" w:hAnsi="Times New Roman"/>
          <w:iCs/>
          <w:lang w:eastAsia="pl-PL"/>
        </w:rPr>
        <w:t>y</w:t>
      </w:r>
      <w:r w:rsidRPr="00B372B6">
        <w:rPr>
          <w:rFonts w:ascii="Times New Roman" w:eastAsia="Times New Roman" w:hAnsi="Times New Roman"/>
          <w:iCs/>
          <w:lang w:eastAsia="pl-PL"/>
        </w:rPr>
        <w:t xml:space="preserve"> </w:t>
      </w:r>
      <w:r w:rsidR="00575A21" w:rsidRPr="00B372B6">
        <w:rPr>
          <w:rFonts w:ascii="Times New Roman" w:eastAsia="Times New Roman" w:hAnsi="Times New Roman"/>
          <w:iCs/>
          <w:lang w:eastAsia="pl-PL"/>
        </w:rPr>
        <w:t>będą ustalane na okres maksymalnie 3 miesięcy</w:t>
      </w:r>
      <w:bookmarkEnd w:id="21"/>
      <w:bookmarkEnd w:id="22"/>
      <w:r w:rsidR="00DE6A2A" w:rsidRPr="00B372B6">
        <w:rPr>
          <w:rFonts w:ascii="Times New Roman" w:eastAsia="Times New Roman" w:hAnsi="Times New Roman"/>
          <w:iCs/>
          <w:lang w:eastAsia="pl-PL"/>
        </w:rPr>
        <w:t xml:space="preserve">. Zamawiający wymaga, żeby harmonogram został uzgodniony nie później niż na 45 dni przed pierwszym szkoleniem wynikającym </w:t>
      </w:r>
      <w:r w:rsidR="007D0B9F">
        <w:rPr>
          <w:rFonts w:ascii="Times New Roman" w:eastAsia="Times New Roman" w:hAnsi="Times New Roman"/>
          <w:iCs/>
          <w:lang w:eastAsia="pl-PL"/>
        </w:rPr>
        <w:br/>
      </w:r>
      <w:r w:rsidR="00DE6A2A" w:rsidRPr="00B372B6">
        <w:rPr>
          <w:rFonts w:ascii="Times New Roman" w:eastAsia="Times New Roman" w:hAnsi="Times New Roman"/>
          <w:iCs/>
          <w:lang w:eastAsia="pl-PL"/>
        </w:rPr>
        <w:t>z danego harmonogramu.</w:t>
      </w:r>
    </w:p>
    <w:p w14:paraId="24903EB2" w14:textId="2272F6C2" w:rsidR="00B100C6" w:rsidRPr="00B372B6" w:rsidRDefault="006A1E00" w:rsidP="004D75D1">
      <w:pPr>
        <w:pStyle w:val="Akapitzlist"/>
        <w:numPr>
          <w:ilvl w:val="1"/>
          <w:numId w:val="9"/>
        </w:numPr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="Times New Roman" w:hAnsi="Times New Roman"/>
          <w:iCs/>
          <w:lang w:eastAsia="pl-PL"/>
        </w:rPr>
      </w:pPr>
      <w:r w:rsidRPr="00B372B6">
        <w:rPr>
          <w:rFonts w:ascii="Times New Roman" w:eastAsia="Times New Roman" w:hAnsi="Times New Roman"/>
          <w:iCs/>
          <w:lang w:eastAsia="pl-PL"/>
        </w:rPr>
        <w:lastRenderedPageBreak/>
        <w:t xml:space="preserve">W każdym miesiącu </w:t>
      </w:r>
      <w:r w:rsidR="00C77F32" w:rsidRPr="00B372B6">
        <w:rPr>
          <w:rFonts w:ascii="Times New Roman" w:eastAsia="Times New Roman" w:hAnsi="Times New Roman"/>
          <w:iCs/>
          <w:lang w:eastAsia="pl-PL"/>
        </w:rPr>
        <w:t xml:space="preserve">musi zostać przeprowadzone </w:t>
      </w:r>
      <w:r w:rsidRPr="00B372B6">
        <w:rPr>
          <w:rFonts w:ascii="Times New Roman" w:eastAsia="Times New Roman" w:hAnsi="Times New Roman"/>
          <w:iCs/>
          <w:lang w:eastAsia="pl-PL"/>
        </w:rPr>
        <w:t xml:space="preserve">co najmniej </w:t>
      </w:r>
      <w:r w:rsidR="00C77F32" w:rsidRPr="00B372B6">
        <w:rPr>
          <w:rFonts w:ascii="Times New Roman" w:eastAsia="Times New Roman" w:hAnsi="Times New Roman"/>
          <w:iCs/>
          <w:lang w:eastAsia="pl-PL"/>
        </w:rPr>
        <w:t>jedno szkolenie</w:t>
      </w:r>
      <w:r w:rsidR="0063163C" w:rsidRPr="00B372B6">
        <w:rPr>
          <w:rFonts w:ascii="Times New Roman" w:eastAsia="Times New Roman" w:hAnsi="Times New Roman"/>
          <w:iCs/>
          <w:lang w:eastAsia="pl-PL"/>
        </w:rPr>
        <w:t>.</w:t>
      </w:r>
    </w:p>
    <w:p w14:paraId="53A304D5" w14:textId="1547CD2F" w:rsidR="00D70148" w:rsidRPr="00B372B6" w:rsidRDefault="00B100C6" w:rsidP="004D75D1">
      <w:pPr>
        <w:pStyle w:val="Akapitzlist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="Times New Roman" w:hAnsi="Times New Roman"/>
          <w:iCs/>
          <w:lang w:eastAsia="pl-PL"/>
        </w:rPr>
      </w:pPr>
      <w:r w:rsidRPr="00B372B6">
        <w:rPr>
          <w:rFonts w:ascii="Times New Roman" w:eastAsia="Times New Roman" w:hAnsi="Times New Roman"/>
          <w:b/>
          <w:bCs/>
          <w:iCs/>
          <w:u w:val="single"/>
          <w:lang w:eastAsia="pl-PL"/>
        </w:rPr>
        <w:t>Miejsce realizacji zamówienia</w:t>
      </w:r>
    </w:p>
    <w:p w14:paraId="47BA8CD3" w14:textId="4FD3BF45" w:rsidR="00B100C6" w:rsidRPr="00B372B6" w:rsidRDefault="008D1BFF" w:rsidP="004D75D1">
      <w:pPr>
        <w:pStyle w:val="Akapitzlist"/>
        <w:tabs>
          <w:tab w:val="left" w:pos="426"/>
        </w:tabs>
        <w:autoSpaceDE w:val="0"/>
        <w:autoSpaceDN w:val="0"/>
        <w:adjustRightInd w:val="0"/>
        <w:spacing w:after="0"/>
        <w:ind w:left="284"/>
        <w:contextualSpacing w:val="0"/>
        <w:jc w:val="both"/>
        <w:rPr>
          <w:rFonts w:ascii="Times New Roman" w:eastAsia="Times New Roman" w:hAnsi="Times New Roman"/>
          <w:iCs/>
          <w:u w:val="single"/>
          <w:lang w:eastAsia="pl-PL"/>
        </w:rPr>
      </w:pPr>
      <w:r w:rsidRPr="00B372B6">
        <w:rPr>
          <w:rFonts w:ascii="Times New Roman" w:eastAsia="Times New Roman" w:hAnsi="Times New Roman"/>
          <w:iCs/>
          <w:lang w:eastAsia="pl-PL"/>
        </w:rPr>
        <w:t xml:space="preserve">Obowiązkiem Wykonawcy jest zapewnienie sali szkoleniowej </w:t>
      </w:r>
      <w:r w:rsidR="00B100C6" w:rsidRPr="00B372B6">
        <w:rPr>
          <w:rFonts w:ascii="Times New Roman" w:eastAsia="Times New Roman" w:hAnsi="Times New Roman"/>
          <w:iCs/>
          <w:lang w:eastAsia="pl-PL"/>
        </w:rPr>
        <w:t>na terenie</w:t>
      </w:r>
      <w:r w:rsidR="002514E1" w:rsidRPr="00B372B6">
        <w:rPr>
          <w:rFonts w:ascii="Times New Roman" w:eastAsia="Times New Roman" w:hAnsi="Times New Roman"/>
          <w:iCs/>
          <w:lang w:eastAsia="pl-PL"/>
        </w:rPr>
        <w:t xml:space="preserve"> </w:t>
      </w:r>
      <w:r w:rsidR="00177CEA" w:rsidRPr="00B372B6">
        <w:rPr>
          <w:rFonts w:ascii="Times New Roman" w:eastAsia="Times New Roman" w:hAnsi="Times New Roman"/>
          <w:iCs/>
          <w:lang w:eastAsia="pl-PL"/>
        </w:rPr>
        <w:t>miasta</w:t>
      </w:r>
      <w:r w:rsidR="00B100C6" w:rsidRPr="00B372B6">
        <w:rPr>
          <w:rFonts w:ascii="Times New Roman" w:eastAsia="Times New Roman" w:hAnsi="Times New Roman"/>
          <w:iCs/>
          <w:lang w:eastAsia="pl-PL"/>
        </w:rPr>
        <w:t xml:space="preserve"> </w:t>
      </w:r>
      <w:r w:rsidR="002514E1" w:rsidRPr="00B372B6">
        <w:rPr>
          <w:rFonts w:ascii="Times New Roman" w:eastAsia="Times New Roman" w:hAnsi="Times New Roman"/>
          <w:iCs/>
          <w:lang w:eastAsia="pl-PL"/>
        </w:rPr>
        <w:t xml:space="preserve">Katowice, </w:t>
      </w:r>
      <w:r w:rsidRPr="00B372B6">
        <w:rPr>
          <w:rFonts w:ascii="Times New Roman" w:eastAsia="Times New Roman" w:hAnsi="Times New Roman"/>
          <w:iCs/>
          <w:lang w:eastAsia="pl-PL"/>
        </w:rPr>
        <w:t>w której zostanie zrealizowane zamówienie</w:t>
      </w:r>
      <w:r w:rsidR="002514E1" w:rsidRPr="00B372B6">
        <w:rPr>
          <w:rFonts w:ascii="Times New Roman" w:eastAsia="Times New Roman" w:hAnsi="Times New Roman"/>
          <w:iCs/>
          <w:lang w:eastAsia="pl-PL"/>
        </w:rPr>
        <w:t xml:space="preserve">. </w:t>
      </w:r>
      <w:r w:rsidR="00EF525E" w:rsidRPr="00B372B6">
        <w:rPr>
          <w:rFonts w:ascii="Times New Roman" w:eastAsia="Times New Roman" w:hAnsi="Times New Roman"/>
          <w:iCs/>
          <w:lang w:eastAsia="pl-PL"/>
        </w:rPr>
        <w:t xml:space="preserve">Zamawiający wymaga aby sala, w której będzie realizowane zamówienie znajdowała się w odległości umożliwiającej swobodne dotarcie uczestników środkami komunikacji miejskiej, nie większej niż 10 km od dworca PKP.  Przystanek komunikacji miejskiej musi znajdować się nie dalej niż 1 km od miejsca prowadzenia zajęć. Zamawiający zweryfikuje czy obiekt spełnia powyższy warunek przy użyciu serwisu internetowego Google </w:t>
      </w:r>
      <w:proofErr w:type="spellStart"/>
      <w:r w:rsidR="00EF525E" w:rsidRPr="00B372B6">
        <w:rPr>
          <w:rFonts w:ascii="Times New Roman" w:eastAsia="Times New Roman" w:hAnsi="Times New Roman"/>
          <w:iCs/>
          <w:lang w:eastAsia="pl-PL"/>
        </w:rPr>
        <w:t>Maps</w:t>
      </w:r>
      <w:proofErr w:type="spellEnd"/>
      <w:r w:rsidR="00EF525E" w:rsidRPr="00B372B6">
        <w:rPr>
          <w:rFonts w:ascii="Times New Roman" w:eastAsia="Times New Roman" w:hAnsi="Times New Roman"/>
          <w:iCs/>
          <w:lang w:eastAsia="pl-PL"/>
        </w:rPr>
        <w:t xml:space="preserve">, wyznaczając trasę transportem publicznym. Sala/sale winny być zapewnione przez Wykonawcę. Wykonawca wskaże miejsce realizacji szkolenia (podając konkretny adres) </w:t>
      </w:r>
      <w:r w:rsidR="007E4B72" w:rsidRPr="00B372B6">
        <w:rPr>
          <w:rFonts w:ascii="Times New Roman" w:eastAsia="Times New Roman" w:hAnsi="Times New Roman"/>
          <w:iCs/>
          <w:lang w:eastAsia="pl-PL"/>
        </w:rPr>
        <w:t>przed podpisaniem umowy.</w:t>
      </w:r>
    </w:p>
    <w:p w14:paraId="5AB958E9" w14:textId="3406E19F" w:rsidR="00B100C6" w:rsidRPr="00B372B6" w:rsidRDefault="00B100C6" w:rsidP="004D75D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b/>
          <w:bCs/>
          <w:iCs/>
        </w:rPr>
      </w:pPr>
      <w:r w:rsidRPr="00B372B6">
        <w:rPr>
          <w:rFonts w:ascii="Times New Roman" w:hAnsi="Times New Roman"/>
          <w:b/>
          <w:bCs/>
          <w:iCs/>
          <w:u w:val="single"/>
        </w:rPr>
        <w:t>Szczegółowe informacje dotyczące realizacji usługi:</w:t>
      </w:r>
    </w:p>
    <w:p w14:paraId="6518C18B" w14:textId="583F6C48" w:rsidR="00651DFE" w:rsidRPr="004510F4" w:rsidRDefault="00B100C6" w:rsidP="004D75D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ind w:left="851" w:hanging="567"/>
        <w:contextualSpacing w:val="0"/>
        <w:jc w:val="both"/>
        <w:rPr>
          <w:rFonts w:ascii="Times New Roman" w:hAnsi="Times New Roman"/>
          <w:b/>
          <w:u w:val="single"/>
        </w:rPr>
      </w:pPr>
      <w:r w:rsidRPr="00B372B6">
        <w:rPr>
          <w:rFonts w:ascii="Times New Roman" w:eastAsia="Times New Roman" w:hAnsi="Times New Roman"/>
          <w:bCs/>
          <w:lang w:eastAsia="pl-PL"/>
        </w:rPr>
        <w:t xml:space="preserve">Wykonawca jest zobowiązany zapewnić do realizacji zamówienia </w:t>
      </w:r>
      <w:r w:rsidR="00EB7AF6" w:rsidRPr="00B372B6">
        <w:rPr>
          <w:rFonts w:ascii="Times New Roman" w:eastAsia="Times New Roman" w:hAnsi="Times New Roman"/>
          <w:bCs/>
          <w:lang w:eastAsia="pl-PL"/>
        </w:rPr>
        <w:t xml:space="preserve">co najmniej </w:t>
      </w:r>
      <w:r w:rsidR="00CF7D41" w:rsidRPr="00B372B6">
        <w:rPr>
          <w:rFonts w:ascii="Times New Roman" w:eastAsia="Times New Roman" w:hAnsi="Times New Roman"/>
          <w:b/>
          <w:lang w:eastAsia="pl-PL"/>
        </w:rPr>
        <w:t>dwóch</w:t>
      </w:r>
      <w:r w:rsidR="00CF7D41" w:rsidRPr="00B372B6">
        <w:rPr>
          <w:rFonts w:ascii="Times New Roman" w:eastAsia="Times New Roman" w:hAnsi="Times New Roman"/>
          <w:bCs/>
          <w:lang w:eastAsia="pl-PL"/>
        </w:rPr>
        <w:t xml:space="preserve"> </w:t>
      </w:r>
      <w:r w:rsidR="00CF7D41" w:rsidRPr="00B372B6">
        <w:rPr>
          <w:rFonts w:ascii="Times New Roman" w:eastAsia="Times New Roman" w:hAnsi="Times New Roman"/>
          <w:b/>
          <w:lang w:eastAsia="pl-PL"/>
        </w:rPr>
        <w:t>trenerów</w:t>
      </w:r>
      <w:r w:rsidR="00D70148" w:rsidRPr="00B372B6">
        <w:rPr>
          <w:rFonts w:ascii="Times New Roman" w:eastAsia="Times New Roman" w:hAnsi="Times New Roman"/>
          <w:b/>
          <w:lang w:eastAsia="pl-PL"/>
        </w:rPr>
        <w:t>,</w:t>
      </w:r>
      <w:r w:rsidR="00CF7D41" w:rsidRPr="00B372B6">
        <w:rPr>
          <w:rFonts w:ascii="Times New Roman" w:eastAsia="Times New Roman" w:hAnsi="Times New Roman"/>
          <w:bCs/>
          <w:lang w:eastAsia="pl-PL"/>
        </w:rPr>
        <w:t xml:space="preserve"> </w:t>
      </w:r>
      <w:r w:rsidR="00F35085" w:rsidRPr="00B372B6">
        <w:rPr>
          <w:rFonts w:ascii="Times New Roman" w:eastAsia="Times New Roman" w:hAnsi="Times New Roman"/>
          <w:bCs/>
          <w:lang w:eastAsia="pl-PL"/>
        </w:rPr>
        <w:t xml:space="preserve">którzy będą </w:t>
      </w:r>
      <w:r w:rsidRPr="00B372B6">
        <w:rPr>
          <w:rFonts w:ascii="Times New Roman" w:eastAsia="Times New Roman" w:hAnsi="Times New Roman"/>
          <w:bCs/>
          <w:lang w:eastAsia="pl-PL"/>
        </w:rPr>
        <w:t>podlega</w:t>
      </w:r>
      <w:r w:rsidR="00F35085" w:rsidRPr="00B372B6">
        <w:rPr>
          <w:rFonts w:ascii="Times New Roman" w:eastAsia="Times New Roman" w:hAnsi="Times New Roman"/>
          <w:bCs/>
          <w:lang w:eastAsia="pl-PL"/>
        </w:rPr>
        <w:t>ć</w:t>
      </w:r>
      <w:r w:rsidRPr="00B372B6">
        <w:rPr>
          <w:rFonts w:ascii="Times New Roman" w:eastAsia="Times New Roman" w:hAnsi="Times New Roman"/>
          <w:bCs/>
          <w:lang w:eastAsia="pl-PL"/>
        </w:rPr>
        <w:t xml:space="preserve"> ocenie w kryterium oceny ofert. W przypadku zaistnienia okoliczności, z powodu których trener wskazany do przeprowadzenia usługi nie będzie mógł uczestniczyć w realizacji </w:t>
      </w:r>
      <w:r w:rsidRPr="004510F4">
        <w:rPr>
          <w:rFonts w:ascii="Times New Roman" w:eastAsia="Times New Roman" w:hAnsi="Times New Roman"/>
          <w:bCs/>
          <w:lang w:eastAsia="pl-PL"/>
        </w:rPr>
        <w:t xml:space="preserve">zamówienia, Wykonawca może powierzyć wykonanie przedmiotu umowy innemu trenerowi o doświadczeniu i kwalifikacjach odpowiadających i nie gorszych od trenera zastępowanego. Zmiana trenera nie może powodować zmiany Wykonawcy. Wszelkie zamiany </w:t>
      </w:r>
      <w:r w:rsidR="00C55E21" w:rsidRPr="004510F4">
        <w:rPr>
          <w:rFonts w:ascii="Times New Roman" w:eastAsia="Times New Roman" w:hAnsi="Times New Roman"/>
          <w:bCs/>
          <w:lang w:eastAsia="pl-PL"/>
        </w:rPr>
        <w:t xml:space="preserve">w powyższym zakresie </w:t>
      </w:r>
      <w:r w:rsidRPr="004510F4">
        <w:rPr>
          <w:rFonts w:ascii="Times New Roman" w:eastAsia="Times New Roman" w:hAnsi="Times New Roman"/>
          <w:bCs/>
          <w:lang w:eastAsia="pl-PL"/>
        </w:rPr>
        <w:t>wymagają formy pisemnej.</w:t>
      </w:r>
    </w:p>
    <w:p w14:paraId="0A91D04C" w14:textId="1429F833" w:rsidR="00651DFE" w:rsidRPr="004510F4" w:rsidRDefault="00FE37D3" w:rsidP="004D75D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ind w:left="851" w:hanging="567"/>
        <w:contextualSpacing w:val="0"/>
        <w:jc w:val="both"/>
        <w:rPr>
          <w:rFonts w:ascii="Times New Roman" w:hAnsi="Times New Roman"/>
          <w:b/>
          <w:u w:val="single"/>
        </w:rPr>
      </w:pPr>
      <w:r w:rsidRPr="004510F4">
        <w:rPr>
          <w:rFonts w:ascii="Times New Roman" w:eastAsia="Times New Roman" w:hAnsi="Times New Roman"/>
          <w:lang w:eastAsia="pl-PL"/>
        </w:rPr>
        <w:t xml:space="preserve">Szkolenia </w:t>
      </w:r>
      <w:r w:rsidR="009060C4" w:rsidRPr="004510F4">
        <w:rPr>
          <w:rFonts w:ascii="Times New Roman" w:eastAsia="Times New Roman" w:hAnsi="Times New Roman"/>
          <w:lang w:eastAsia="pl-PL"/>
        </w:rPr>
        <w:t xml:space="preserve">zostaną przeprowadzone </w:t>
      </w:r>
      <w:r w:rsidRPr="004510F4">
        <w:rPr>
          <w:rFonts w:ascii="Times New Roman" w:eastAsia="Times New Roman" w:hAnsi="Times New Roman"/>
          <w:lang w:eastAsia="pl-PL"/>
        </w:rPr>
        <w:t>w formie stacjonarnej</w:t>
      </w:r>
      <w:bookmarkStart w:id="23" w:name="_Hlk184128146"/>
      <w:r w:rsidRPr="004510F4">
        <w:rPr>
          <w:rFonts w:ascii="Times New Roman" w:eastAsia="Times New Roman" w:hAnsi="Times New Roman"/>
          <w:lang w:eastAsia="pl-PL"/>
        </w:rPr>
        <w:t>, w dni robocze od poniedziałku do piątku</w:t>
      </w:r>
      <w:bookmarkEnd w:id="23"/>
      <w:r w:rsidRPr="004510F4">
        <w:rPr>
          <w:rFonts w:ascii="Times New Roman" w:eastAsia="Times New Roman" w:hAnsi="Times New Roman"/>
          <w:lang w:eastAsia="pl-PL"/>
        </w:rPr>
        <w:t xml:space="preserve">, </w:t>
      </w:r>
      <w:bookmarkStart w:id="24" w:name="_Hlk184191453"/>
      <w:r w:rsidR="007D0B9F" w:rsidRPr="004510F4">
        <w:rPr>
          <w:rFonts w:ascii="Times New Roman" w:eastAsia="Times New Roman" w:hAnsi="Times New Roman"/>
          <w:lang w:eastAsia="pl-PL"/>
        </w:rPr>
        <w:br/>
      </w:r>
      <w:r w:rsidRPr="004510F4">
        <w:rPr>
          <w:rFonts w:ascii="Times New Roman" w:eastAsia="Times New Roman" w:hAnsi="Times New Roman"/>
          <w:lang w:eastAsia="pl-PL"/>
        </w:rPr>
        <w:t>w godzinach pomiędzy 8:00  a 16:00</w:t>
      </w:r>
      <w:bookmarkEnd w:id="24"/>
      <w:r w:rsidRPr="004510F4">
        <w:rPr>
          <w:rFonts w:ascii="Times New Roman" w:eastAsia="Times New Roman" w:hAnsi="Times New Roman"/>
          <w:lang w:eastAsia="pl-PL"/>
        </w:rPr>
        <w:t>.</w:t>
      </w:r>
      <w:r w:rsidR="008D1BFF" w:rsidRPr="004510F4">
        <w:rPr>
          <w:rFonts w:ascii="Times New Roman" w:eastAsia="Times New Roman" w:hAnsi="Times New Roman"/>
          <w:lang w:eastAsia="pl-PL"/>
        </w:rPr>
        <w:t xml:space="preserve"> </w:t>
      </w:r>
    </w:p>
    <w:p w14:paraId="4C1F8DB0" w14:textId="33F38311" w:rsidR="00651DFE" w:rsidRPr="004510F4" w:rsidRDefault="001D0F22" w:rsidP="004D75D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ind w:left="851" w:hanging="567"/>
        <w:contextualSpacing w:val="0"/>
        <w:jc w:val="both"/>
        <w:rPr>
          <w:rFonts w:ascii="Times New Roman" w:hAnsi="Times New Roman"/>
          <w:b/>
          <w:u w:val="single"/>
        </w:rPr>
      </w:pPr>
      <w:r w:rsidRPr="004510F4">
        <w:rPr>
          <w:rFonts w:ascii="Times New Roman" w:eastAsia="Times New Roman" w:hAnsi="Times New Roman"/>
          <w:lang w:eastAsia="pl-PL"/>
        </w:rPr>
        <w:t>W każdym dniu szkolenia zostanie zrealizowanych 8 godzin dydaktycznych</w:t>
      </w:r>
      <w:r w:rsidR="0017582E" w:rsidRPr="004510F4">
        <w:rPr>
          <w:rFonts w:ascii="Times New Roman" w:eastAsia="Times New Roman" w:hAnsi="Times New Roman"/>
          <w:lang w:eastAsia="pl-PL"/>
        </w:rPr>
        <w:t xml:space="preserve"> szkolenia</w:t>
      </w:r>
      <w:r w:rsidR="007D0B9F" w:rsidRPr="004510F4">
        <w:rPr>
          <w:rFonts w:ascii="Times New Roman" w:eastAsia="Times New Roman" w:hAnsi="Times New Roman"/>
          <w:lang w:eastAsia="pl-PL"/>
        </w:rPr>
        <w:t>.</w:t>
      </w:r>
    </w:p>
    <w:p w14:paraId="734DE2D8" w14:textId="77777777" w:rsidR="004510F4" w:rsidRPr="004510F4" w:rsidRDefault="00866CD3" w:rsidP="004510F4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ind w:left="851" w:hanging="567"/>
        <w:contextualSpacing w:val="0"/>
        <w:jc w:val="both"/>
        <w:rPr>
          <w:rFonts w:ascii="Times New Roman" w:hAnsi="Times New Roman"/>
          <w:b/>
          <w:u w:val="single"/>
        </w:rPr>
      </w:pPr>
      <w:r w:rsidRPr="004510F4">
        <w:rPr>
          <w:rFonts w:ascii="Times New Roman" w:eastAsia="Times New Roman" w:hAnsi="Times New Roman"/>
          <w:lang w:eastAsia="pl-PL"/>
        </w:rPr>
        <w:t xml:space="preserve">Wykonawca zapewni uczestnikom 2 przerwy 15 minutowe w trakcie każdego </w:t>
      </w:r>
      <w:r w:rsidR="00CB058C" w:rsidRPr="004510F4">
        <w:rPr>
          <w:rFonts w:ascii="Times New Roman" w:eastAsia="Times New Roman" w:hAnsi="Times New Roman"/>
          <w:lang w:eastAsia="pl-PL"/>
        </w:rPr>
        <w:t xml:space="preserve">dnia </w:t>
      </w:r>
      <w:r w:rsidRPr="004510F4">
        <w:rPr>
          <w:rFonts w:ascii="Times New Roman" w:eastAsia="Times New Roman" w:hAnsi="Times New Roman"/>
          <w:lang w:eastAsia="pl-PL"/>
        </w:rPr>
        <w:t>szkolenia</w:t>
      </w:r>
      <w:r w:rsidR="004E64C9" w:rsidRPr="004510F4">
        <w:rPr>
          <w:rFonts w:ascii="Times New Roman" w:eastAsia="Times New Roman" w:hAnsi="Times New Roman"/>
          <w:lang w:eastAsia="pl-PL"/>
        </w:rPr>
        <w:t xml:space="preserve">. </w:t>
      </w:r>
    </w:p>
    <w:p w14:paraId="56C14715" w14:textId="574A8FC7" w:rsidR="0007731A" w:rsidRPr="004510F4" w:rsidRDefault="00F245CB" w:rsidP="004510F4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/>
        <w:ind w:left="851" w:hanging="567"/>
        <w:contextualSpacing w:val="0"/>
        <w:jc w:val="both"/>
        <w:rPr>
          <w:rFonts w:ascii="Times New Roman" w:hAnsi="Times New Roman"/>
          <w:b/>
          <w:u w:val="single"/>
        </w:rPr>
      </w:pPr>
      <w:r w:rsidRPr="004510F4">
        <w:rPr>
          <w:rFonts w:ascii="Times New Roman" w:eastAsia="Times New Roman" w:hAnsi="Times New Roman"/>
          <w:lang w:eastAsia="pl-PL"/>
        </w:rPr>
        <w:t xml:space="preserve">Zamawiający gwarantuje realizację co najmniej </w:t>
      </w:r>
      <w:r w:rsidR="002F0883" w:rsidRPr="004510F4">
        <w:rPr>
          <w:rFonts w:ascii="Times New Roman" w:eastAsia="Times New Roman" w:hAnsi="Times New Roman"/>
          <w:lang w:eastAsia="pl-PL"/>
        </w:rPr>
        <w:t>3</w:t>
      </w:r>
      <w:r w:rsidRPr="004510F4">
        <w:rPr>
          <w:rFonts w:ascii="Times New Roman" w:eastAsia="Times New Roman" w:hAnsi="Times New Roman"/>
          <w:lang w:eastAsia="pl-PL"/>
        </w:rPr>
        <w:t>0%</w:t>
      </w:r>
      <w:r w:rsidR="004510F4" w:rsidRPr="004510F4">
        <w:rPr>
          <w:rFonts w:ascii="Times New Roman" w:hAnsi="Times New Roman"/>
        </w:rPr>
        <w:t xml:space="preserve"> </w:t>
      </w:r>
      <w:r w:rsidR="004510F4" w:rsidRPr="004510F4">
        <w:rPr>
          <w:rFonts w:ascii="Times New Roman" w:eastAsia="Times New Roman" w:hAnsi="Times New Roman"/>
          <w:lang w:eastAsia="pl-PL"/>
        </w:rPr>
        <w:t xml:space="preserve">liczby godzin z łącznej liczby określonej </w:t>
      </w:r>
      <w:r w:rsidR="004510F4">
        <w:rPr>
          <w:rFonts w:ascii="Times New Roman" w:eastAsia="Times New Roman" w:hAnsi="Times New Roman"/>
          <w:lang w:eastAsia="pl-PL"/>
        </w:rPr>
        <w:br/>
      </w:r>
      <w:r w:rsidR="004510F4" w:rsidRPr="004510F4">
        <w:rPr>
          <w:rFonts w:ascii="Times New Roman" w:eastAsia="Times New Roman" w:hAnsi="Times New Roman"/>
          <w:lang w:eastAsia="pl-PL"/>
        </w:rPr>
        <w:t>w poszczególnych części zamówienia bez prawa opcji (</w:t>
      </w:r>
      <w:r w:rsidR="004510F4" w:rsidRPr="004510F4">
        <w:rPr>
          <w:rFonts w:ascii="Times New Roman" w:hAnsi="Times New Roman"/>
        </w:rPr>
        <w:t>niepełne godziny dydaktyczne należy zaokrąglić każdorazowo w dół)</w:t>
      </w:r>
      <w:r w:rsidR="007D0B9F" w:rsidRPr="004510F4">
        <w:rPr>
          <w:rFonts w:ascii="Times New Roman" w:hAnsi="Times New Roman"/>
          <w:bCs/>
        </w:rPr>
        <w:t>.</w:t>
      </w:r>
    </w:p>
    <w:p w14:paraId="4E43FDB9" w14:textId="4D036511" w:rsidR="00B100C6" w:rsidRPr="00B372B6" w:rsidRDefault="00B100C6" w:rsidP="004D75D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b/>
          <w:u w:val="single"/>
        </w:rPr>
      </w:pPr>
      <w:r w:rsidRPr="00B372B6">
        <w:rPr>
          <w:rFonts w:ascii="Times New Roman" w:eastAsia="Times New Roman" w:hAnsi="Times New Roman"/>
          <w:b/>
          <w:bCs/>
          <w:u w:val="single"/>
          <w:lang w:eastAsia="pl-PL"/>
        </w:rPr>
        <w:t xml:space="preserve">Główny zakres obowiązków </w:t>
      </w:r>
      <w:r w:rsidR="00C55E21" w:rsidRPr="00B372B6">
        <w:rPr>
          <w:rFonts w:ascii="Times New Roman" w:eastAsia="Times New Roman" w:hAnsi="Times New Roman"/>
          <w:b/>
          <w:bCs/>
          <w:u w:val="single"/>
          <w:lang w:eastAsia="pl-PL"/>
        </w:rPr>
        <w:t>Wykonawcy</w:t>
      </w:r>
      <w:r w:rsidR="004E64C9" w:rsidRPr="00B372B6">
        <w:rPr>
          <w:rFonts w:ascii="Times New Roman" w:eastAsia="Times New Roman" w:hAnsi="Times New Roman"/>
          <w:b/>
          <w:bCs/>
          <w:u w:val="single"/>
          <w:lang w:eastAsia="pl-PL"/>
        </w:rPr>
        <w:t xml:space="preserve">: </w:t>
      </w:r>
    </w:p>
    <w:p w14:paraId="49360C65" w14:textId="4BFC4D02" w:rsidR="00D123B0" w:rsidRPr="00B372B6" w:rsidRDefault="005C35B8" w:rsidP="004D75D1">
      <w:pPr>
        <w:pStyle w:val="Akapitzlist"/>
        <w:numPr>
          <w:ilvl w:val="1"/>
          <w:numId w:val="10"/>
        </w:numPr>
        <w:spacing w:after="0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bookmarkStart w:id="25" w:name="_Hlk199403262"/>
      <w:r w:rsidRPr="00B372B6">
        <w:rPr>
          <w:rFonts w:ascii="Times New Roman" w:eastAsiaTheme="minorHAnsi" w:hAnsi="Times New Roman"/>
          <w:kern w:val="2"/>
          <w14:ligatures w14:val="standardContextual"/>
        </w:rPr>
        <w:t>O</w:t>
      </w:r>
      <w:r w:rsidR="00401E6C" w:rsidRPr="00B372B6">
        <w:rPr>
          <w:rFonts w:ascii="Times New Roman" w:eastAsiaTheme="minorHAnsi" w:hAnsi="Times New Roman"/>
          <w:kern w:val="2"/>
          <w14:ligatures w14:val="standardContextual"/>
        </w:rPr>
        <w:t>pracowanie program</w:t>
      </w:r>
      <w:r w:rsidR="00707D61" w:rsidRPr="00B372B6">
        <w:rPr>
          <w:rFonts w:ascii="Times New Roman" w:eastAsiaTheme="minorHAnsi" w:hAnsi="Times New Roman"/>
          <w:kern w:val="2"/>
          <w14:ligatures w14:val="standardContextual"/>
        </w:rPr>
        <w:t>ów</w:t>
      </w:r>
      <w:r w:rsidR="00401E6C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poszczególnych </w:t>
      </w:r>
      <w:r w:rsidR="00401E6C" w:rsidRPr="00B372B6">
        <w:rPr>
          <w:rFonts w:ascii="Times New Roman" w:eastAsiaTheme="minorHAnsi" w:hAnsi="Times New Roman"/>
          <w:kern w:val="2"/>
          <w14:ligatures w14:val="standardContextual"/>
        </w:rPr>
        <w:t>szkole</w:t>
      </w:r>
      <w:r w:rsidR="00707D61" w:rsidRPr="00B372B6">
        <w:rPr>
          <w:rFonts w:ascii="Times New Roman" w:eastAsiaTheme="minorHAnsi" w:hAnsi="Times New Roman"/>
          <w:kern w:val="2"/>
          <w14:ligatures w14:val="standardContextual"/>
        </w:rPr>
        <w:t>ń</w:t>
      </w:r>
      <w:r w:rsidR="00D123B0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 xml:space="preserve">. </w:t>
      </w:r>
      <w:r w:rsidR="00367073" w:rsidRPr="00B372B6">
        <w:rPr>
          <w:rFonts w:ascii="Times New Roman" w:eastAsiaTheme="minorHAnsi" w:hAnsi="Times New Roman"/>
          <w:kern w:val="2"/>
          <w14:ligatures w14:val="standardContextual"/>
        </w:rPr>
        <w:t>Każdy program  musi</w:t>
      </w:r>
      <w:r w:rsidR="00D123B0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: </w:t>
      </w:r>
    </w:p>
    <w:p w14:paraId="4117CA1D" w14:textId="2519BF2C" w:rsidR="00D123B0" w:rsidRPr="004510F4" w:rsidRDefault="00D123B0" w:rsidP="004D75D1">
      <w:pPr>
        <w:widowControl/>
        <w:suppressAutoHyphens w:val="0"/>
        <w:spacing w:line="276" w:lineRule="auto"/>
        <w:ind w:left="1069" w:hanging="142"/>
        <w:jc w:val="both"/>
        <w:rPr>
          <w:rFonts w:eastAsiaTheme="minorHAnsi"/>
          <w:kern w:val="2"/>
          <w:sz w:val="22"/>
          <w:szCs w:val="22"/>
          <w14:ligatures w14:val="standardContextual"/>
        </w:rPr>
      </w:pPr>
      <w:r w:rsidRPr="00B372B6">
        <w:rPr>
          <w:rFonts w:eastAsiaTheme="minorHAnsi"/>
          <w:kern w:val="2"/>
          <w:sz w:val="22"/>
          <w:szCs w:val="22"/>
          <w14:ligatures w14:val="standardContextual"/>
        </w:rPr>
        <w:t>-</w:t>
      </w:r>
      <w:r w:rsidR="00367073" w:rsidRPr="00B372B6">
        <w:rPr>
          <w:rFonts w:eastAsiaTheme="minorHAnsi"/>
          <w:kern w:val="2"/>
          <w:sz w:val="22"/>
          <w:szCs w:val="22"/>
          <w14:ligatures w14:val="standardContextual"/>
        </w:rPr>
        <w:t xml:space="preserve"> zawierać co najmniej minimum programowe opisane w </w:t>
      </w:r>
      <w:r w:rsidR="000C1EAE" w:rsidRPr="00B372B6">
        <w:rPr>
          <w:rFonts w:eastAsiaTheme="minorHAnsi"/>
          <w:b/>
          <w:bCs/>
          <w:kern w:val="2"/>
          <w:sz w:val="22"/>
          <w:szCs w:val="22"/>
          <w14:ligatures w14:val="standardContextual"/>
        </w:rPr>
        <w:t>tabeli 1, 2</w:t>
      </w:r>
      <w:r w:rsidR="007D0B9F">
        <w:rPr>
          <w:rFonts w:eastAsiaTheme="minorHAnsi"/>
          <w:b/>
          <w:bCs/>
          <w:kern w:val="2"/>
          <w:sz w:val="22"/>
          <w:szCs w:val="22"/>
          <w14:ligatures w14:val="standardContextual"/>
        </w:rPr>
        <w:t xml:space="preserve"> </w:t>
      </w:r>
      <w:r w:rsidR="000C1EAE" w:rsidRPr="00B372B6">
        <w:rPr>
          <w:rFonts w:eastAsiaTheme="minorHAnsi"/>
          <w:b/>
          <w:bCs/>
          <w:kern w:val="2"/>
          <w:sz w:val="22"/>
          <w:szCs w:val="22"/>
          <w14:ligatures w14:val="standardContextual"/>
        </w:rPr>
        <w:t xml:space="preserve">lub </w:t>
      </w:r>
      <w:r w:rsidR="007D0B9F">
        <w:rPr>
          <w:rFonts w:eastAsiaTheme="minorHAnsi"/>
          <w:b/>
          <w:bCs/>
          <w:kern w:val="2"/>
          <w:sz w:val="22"/>
          <w:szCs w:val="22"/>
          <w14:ligatures w14:val="standardContextual"/>
        </w:rPr>
        <w:t>3</w:t>
      </w:r>
      <w:r w:rsidR="000C1EAE" w:rsidRPr="00B372B6">
        <w:rPr>
          <w:rFonts w:eastAsiaTheme="minorHAnsi"/>
          <w:b/>
          <w:bCs/>
          <w:kern w:val="2"/>
          <w:sz w:val="22"/>
          <w:szCs w:val="22"/>
          <w14:ligatures w14:val="standardContextual"/>
        </w:rPr>
        <w:t xml:space="preserve"> (zależnie od części zamówienia, której dotyczy)</w:t>
      </w:r>
      <w:r w:rsidR="00E61465" w:rsidRPr="00B372B6">
        <w:rPr>
          <w:rFonts w:eastAsiaTheme="minorHAnsi"/>
          <w:kern w:val="2"/>
          <w:sz w:val="22"/>
          <w:szCs w:val="22"/>
          <w14:ligatures w14:val="standardContextual"/>
        </w:rPr>
        <w:t xml:space="preserve"> oraz inne dodatkowe zagadnienia, które</w:t>
      </w:r>
      <w:r w:rsidR="00C7700D" w:rsidRPr="00B372B6">
        <w:rPr>
          <w:rFonts w:eastAsiaTheme="minorHAnsi"/>
          <w:kern w:val="2"/>
          <w:sz w:val="22"/>
          <w:szCs w:val="22"/>
          <w14:ligatures w14:val="standardContextual"/>
        </w:rPr>
        <w:t xml:space="preserve"> </w:t>
      </w:r>
      <w:r w:rsidR="00E61465" w:rsidRPr="00B372B6">
        <w:rPr>
          <w:rFonts w:eastAsiaTheme="minorHAnsi"/>
          <w:kern w:val="2"/>
          <w:sz w:val="22"/>
          <w:szCs w:val="22"/>
          <w14:ligatures w14:val="standardContextual"/>
        </w:rPr>
        <w:t xml:space="preserve">zdaniem Wykonawcy są </w:t>
      </w:r>
      <w:r w:rsidR="00E61465" w:rsidRPr="004510F4">
        <w:rPr>
          <w:rFonts w:eastAsiaTheme="minorHAnsi"/>
          <w:kern w:val="2"/>
          <w:sz w:val="22"/>
          <w:szCs w:val="22"/>
          <w14:ligatures w14:val="standardContextual"/>
        </w:rPr>
        <w:t xml:space="preserve">niezbędne do prawidłowej realizacji tematu szkolenia, </w:t>
      </w:r>
    </w:p>
    <w:p w14:paraId="6C4FA1CA" w14:textId="2A1C327A" w:rsidR="00D123B0" w:rsidRPr="004510F4" w:rsidRDefault="00D123B0" w:rsidP="004D75D1">
      <w:pPr>
        <w:widowControl/>
        <w:suppressAutoHyphens w:val="0"/>
        <w:spacing w:line="276" w:lineRule="auto"/>
        <w:ind w:left="1069" w:hanging="142"/>
        <w:jc w:val="both"/>
        <w:rPr>
          <w:rFonts w:eastAsiaTheme="minorHAnsi"/>
          <w:kern w:val="2"/>
          <w:sz w:val="22"/>
          <w:szCs w:val="22"/>
          <w14:ligatures w14:val="standardContextual"/>
        </w:rPr>
      </w:pPr>
      <w:r w:rsidRPr="004510F4">
        <w:rPr>
          <w:rFonts w:eastAsiaTheme="minorHAnsi"/>
          <w:kern w:val="2"/>
          <w:sz w:val="22"/>
          <w:szCs w:val="22"/>
          <w14:ligatures w14:val="standardContextual"/>
        </w:rPr>
        <w:t>- przewidywany czas realizacji poszczególnych tematów,</w:t>
      </w:r>
    </w:p>
    <w:p w14:paraId="75255091" w14:textId="41031CEA" w:rsidR="005D6DD3" w:rsidRPr="004510F4" w:rsidRDefault="00003277" w:rsidP="004D75D1">
      <w:pPr>
        <w:widowControl/>
        <w:suppressAutoHyphens w:val="0"/>
        <w:spacing w:line="276" w:lineRule="auto"/>
        <w:ind w:left="1069" w:hanging="142"/>
        <w:jc w:val="both"/>
        <w:rPr>
          <w:rFonts w:eastAsiaTheme="minorHAnsi"/>
          <w:kern w:val="2"/>
          <w:sz w:val="22"/>
          <w:szCs w:val="22"/>
          <w14:ligatures w14:val="standardContextual"/>
        </w:rPr>
      </w:pPr>
      <w:r w:rsidRPr="004510F4">
        <w:rPr>
          <w:rFonts w:eastAsiaTheme="minorHAnsi"/>
          <w:kern w:val="2"/>
          <w:sz w:val="22"/>
          <w:szCs w:val="22"/>
          <w14:ligatures w14:val="standardContextual"/>
        </w:rPr>
        <w:t>- podział zagadnień szkoleniowych na wykłady, ćwiczenia, warsztaty</w:t>
      </w:r>
    </w:p>
    <w:p w14:paraId="1038B8D2" w14:textId="4D024620" w:rsidR="00304921" w:rsidRPr="004510F4" w:rsidRDefault="00D123B0" w:rsidP="004D75D1">
      <w:pPr>
        <w:widowControl/>
        <w:suppressAutoHyphens w:val="0"/>
        <w:spacing w:line="276" w:lineRule="auto"/>
        <w:ind w:left="1069" w:hanging="142"/>
        <w:jc w:val="both"/>
        <w:rPr>
          <w:rFonts w:eastAsiaTheme="minorHAnsi"/>
          <w:kern w:val="2"/>
          <w:sz w:val="22"/>
          <w:szCs w:val="22"/>
          <w14:ligatures w14:val="standardContextual"/>
        </w:rPr>
      </w:pPr>
      <w:r w:rsidRPr="004510F4">
        <w:rPr>
          <w:rFonts w:eastAsiaTheme="minorHAnsi"/>
          <w:kern w:val="2"/>
          <w:sz w:val="22"/>
          <w:szCs w:val="22"/>
          <w14:ligatures w14:val="standardContextual"/>
        </w:rPr>
        <w:t xml:space="preserve">- </w:t>
      </w:r>
      <w:r w:rsidR="00C7700D" w:rsidRPr="004510F4">
        <w:rPr>
          <w:rFonts w:eastAsiaTheme="minorHAnsi"/>
          <w:kern w:val="2"/>
          <w:sz w:val="22"/>
          <w:szCs w:val="22"/>
          <w14:ligatures w14:val="standardContextual"/>
        </w:rPr>
        <w:t>W</w:t>
      </w:r>
      <w:r w:rsidRPr="004510F4">
        <w:rPr>
          <w:rFonts w:eastAsiaTheme="minorHAnsi"/>
          <w:kern w:val="2"/>
          <w:sz w:val="22"/>
          <w:szCs w:val="22"/>
          <w14:ligatures w14:val="standardContextual"/>
        </w:rPr>
        <w:t>ykonawca</w:t>
      </w:r>
      <w:r w:rsidR="00041686" w:rsidRPr="004510F4">
        <w:rPr>
          <w:rFonts w:eastAsiaTheme="minorHAnsi"/>
          <w:kern w:val="2"/>
          <w:sz w:val="22"/>
          <w:szCs w:val="22"/>
          <w14:ligatures w14:val="standardContextual"/>
        </w:rPr>
        <w:t xml:space="preserve"> w ciągu 7 dni od podpisania umowy </w:t>
      </w:r>
      <w:r w:rsidRPr="004510F4">
        <w:rPr>
          <w:rFonts w:eastAsiaTheme="minorHAnsi"/>
          <w:kern w:val="2"/>
          <w:sz w:val="22"/>
          <w:szCs w:val="22"/>
          <w14:ligatures w14:val="standardContextual"/>
        </w:rPr>
        <w:t xml:space="preserve"> </w:t>
      </w:r>
      <w:r w:rsidR="00041686" w:rsidRPr="004510F4">
        <w:rPr>
          <w:rFonts w:eastAsiaTheme="minorHAnsi"/>
          <w:kern w:val="2"/>
          <w:sz w:val="22"/>
          <w:szCs w:val="22"/>
          <w14:ligatures w14:val="standardContextual"/>
        </w:rPr>
        <w:t>prześle Zamawiającemu</w:t>
      </w:r>
      <w:r w:rsidRPr="004510F4">
        <w:rPr>
          <w:rFonts w:eastAsiaTheme="minorHAnsi"/>
          <w:kern w:val="2"/>
          <w:sz w:val="22"/>
          <w:szCs w:val="22"/>
          <w14:ligatures w14:val="standardContextual"/>
        </w:rPr>
        <w:t xml:space="preserve"> program</w:t>
      </w:r>
      <w:r w:rsidR="00376532" w:rsidRPr="004510F4">
        <w:rPr>
          <w:rFonts w:eastAsiaTheme="minorHAnsi"/>
          <w:kern w:val="2"/>
          <w:sz w:val="22"/>
          <w:szCs w:val="22"/>
          <w14:ligatures w14:val="standardContextual"/>
        </w:rPr>
        <w:t>y poszczególnych szkoleń</w:t>
      </w:r>
      <w:r w:rsidRPr="004510F4">
        <w:rPr>
          <w:rFonts w:eastAsiaTheme="minorHAnsi"/>
          <w:kern w:val="2"/>
          <w:sz w:val="22"/>
          <w:szCs w:val="22"/>
          <w14:ligatures w14:val="standardContextual"/>
        </w:rPr>
        <w:t xml:space="preserve"> (</w:t>
      </w:r>
      <w:r w:rsidR="002F0883" w:rsidRPr="004510F4">
        <w:rPr>
          <w:rFonts w:eastAsiaTheme="minorHAnsi"/>
          <w:kern w:val="2"/>
          <w:sz w:val="22"/>
          <w:szCs w:val="22"/>
          <w14:ligatures w14:val="standardContextual"/>
        </w:rPr>
        <w:t xml:space="preserve">dla </w:t>
      </w:r>
      <w:r w:rsidRPr="004510F4">
        <w:rPr>
          <w:rFonts w:eastAsiaTheme="minorHAnsi"/>
          <w:kern w:val="2"/>
          <w:sz w:val="22"/>
          <w:szCs w:val="22"/>
          <w14:ligatures w14:val="standardContextual"/>
        </w:rPr>
        <w:t xml:space="preserve">każdego szkolenia </w:t>
      </w:r>
      <w:r w:rsidR="002F0883" w:rsidRPr="004510F4">
        <w:rPr>
          <w:rFonts w:eastAsiaTheme="minorHAnsi"/>
          <w:kern w:val="2"/>
          <w:sz w:val="22"/>
          <w:szCs w:val="22"/>
          <w14:ligatures w14:val="standardContextual"/>
        </w:rPr>
        <w:t xml:space="preserve">odrębny </w:t>
      </w:r>
      <w:r w:rsidRPr="004510F4">
        <w:rPr>
          <w:rFonts w:eastAsiaTheme="minorHAnsi"/>
          <w:kern w:val="2"/>
          <w:sz w:val="22"/>
          <w:szCs w:val="22"/>
          <w14:ligatures w14:val="standardContextual"/>
        </w:rPr>
        <w:t>program).</w:t>
      </w:r>
    </w:p>
    <w:p w14:paraId="3B3EF730" w14:textId="70187556" w:rsidR="00304921" w:rsidRPr="004510F4" w:rsidRDefault="00304921" w:rsidP="004D75D1">
      <w:pPr>
        <w:widowControl/>
        <w:suppressAutoHyphens w:val="0"/>
        <w:spacing w:line="276" w:lineRule="auto"/>
        <w:ind w:left="1069" w:hanging="142"/>
        <w:jc w:val="both"/>
        <w:rPr>
          <w:rFonts w:eastAsiaTheme="minorHAnsi"/>
          <w:kern w:val="2"/>
          <w:sz w:val="22"/>
          <w:szCs w:val="22"/>
          <w14:ligatures w14:val="standardContextual"/>
        </w:rPr>
      </w:pPr>
      <w:r w:rsidRPr="004510F4">
        <w:rPr>
          <w:rFonts w:eastAsiaTheme="minorHAnsi"/>
          <w:kern w:val="2"/>
          <w:sz w:val="22"/>
          <w:szCs w:val="22"/>
          <w14:ligatures w14:val="standardContextual"/>
        </w:rPr>
        <w:t xml:space="preserve">- </w:t>
      </w:r>
      <w:r w:rsidR="00C7700D" w:rsidRPr="004510F4">
        <w:rPr>
          <w:rFonts w:eastAsiaTheme="minorHAnsi"/>
          <w:kern w:val="2"/>
          <w:sz w:val="22"/>
          <w:szCs w:val="22"/>
          <w14:ligatures w14:val="standardContextual"/>
        </w:rPr>
        <w:t>w</w:t>
      </w:r>
      <w:r w:rsidRPr="004510F4">
        <w:rPr>
          <w:rFonts w:eastAsiaTheme="minorHAnsi"/>
          <w:kern w:val="2"/>
          <w:sz w:val="22"/>
          <w:szCs w:val="22"/>
          <w14:ligatures w14:val="standardContextual"/>
        </w:rPr>
        <w:t>zór programu zostanie przekazany przez Zamawiającego.</w:t>
      </w:r>
    </w:p>
    <w:p w14:paraId="614CFE52" w14:textId="62D6D230" w:rsidR="001B3F4B" w:rsidRPr="004510F4" w:rsidRDefault="001B3F4B" w:rsidP="004D75D1">
      <w:pPr>
        <w:pStyle w:val="Akapitzlist"/>
        <w:numPr>
          <w:ilvl w:val="1"/>
          <w:numId w:val="10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4510F4">
        <w:rPr>
          <w:rFonts w:ascii="Times New Roman" w:eastAsiaTheme="minorHAnsi" w:hAnsi="Times New Roman"/>
          <w:kern w:val="2"/>
          <w14:ligatures w14:val="standardContextual"/>
        </w:rPr>
        <w:t xml:space="preserve">Wykonawca w terminie, o którym mowa w </w:t>
      </w:r>
      <w:r w:rsidR="00676DEE" w:rsidRPr="004510F4">
        <w:rPr>
          <w:rFonts w:ascii="Times New Roman" w:eastAsiaTheme="minorHAnsi" w:hAnsi="Times New Roman"/>
          <w:kern w:val="2"/>
          <w14:ligatures w14:val="standardContextual"/>
        </w:rPr>
        <w:t xml:space="preserve">punkcie </w:t>
      </w:r>
      <w:r w:rsidR="00E05603" w:rsidRPr="004510F4">
        <w:rPr>
          <w:rFonts w:ascii="Times New Roman" w:eastAsiaTheme="minorHAnsi" w:hAnsi="Times New Roman"/>
          <w:kern w:val="2"/>
          <w14:ligatures w14:val="standardContextual"/>
        </w:rPr>
        <w:t>1</w:t>
      </w:r>
      <w:r w:rsidRPr="004510F4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="00676DEE" w:rsidRPr="004510F4">
        <w:rPr>
          <w:rFonts w:ascii="Times New Roman" w:eastAsiaTheme="minorHAnsi" w:hAnsi="Times New Roman"/>
          <w:kern w:val="2"/>
          <w14:ligatures w14:val="standardContextual"/>
        </w:rPr>
        <w:t xml:space="preserve">podpunkt </w:t>
      </w:r>
      <w:r w:rsidRPr="004510F4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="00E05603" w:rsidRPr="004510F4">
        <w:rPr>
          <w:rFonts w:ascii="Times New Roman" w:eastAsiaTheme="minorHAnsi" w:hAnsi="Times New Roman"/>
          <w:kern w:val="2"/>
          <w14:ligatures w14:val="standardContextual"/>
        </w:rPr>
        <w:t>1</w:t>
      </w:r>
      <w:r w:rsidRPr="004510F4">
        <w:rPr>
          <w:rFonts w:ascii="Times New Roman" w:eastAsiaTheme="minorHAnsi" w:hAnsi="Times New Roman"/>
          <w:kern w:val="2"/>
          <w14:ligatures w14:val="standardContextual"/>
        </w:rPr>
        <w:t>.</w:t>
      </w:r>
      <w:r w:rsidR="00F97F30" w:rsidRPr="004510F4">
        <w:rPr>
          <w:rFonts w:ascii="Times New Roman" w:eastAsiaTheme="minorHAnsi" w:hAnsi="Times New Roman"/>
          <w:kern w:val="2"/>
          <w14:ligatures w14:val="standardContextual"/>
        </w:rPr>
        <w:t>3</w:t>
      </w:r>
      <w:r w:rsidRPr="004510F4">
        <w:rPr>
          <w:rFonts w:ascii="Times New Roman" w:eastAsiaTheme="minorHAnsi" w:hAnsi="Times New Roman"/>
          <w:kern w:val="2"/>
          <w14:ligatures w14:val="standardContextual"/>
        </w:rPr>
        <w:t xml:space="preserve">.  </w:t>
      </w:r>
      <w:r w:rsidR="004E7B4A" w:rsidRPr="004510F4">
        <w:rPr>
          <w:rFonts w:ascii="Times New Roman" w:eastAsiaTheme="minorHAnsi" w:hAnsi="Times New Roman"/>
          <w:kern w:val="2"/>
          <w14:ligatures w14:val="standardContextual"/>
        </w:rPr>
        <w:t>w</w:t>
      </w:r>
      <w:r w:rsidR="00676DEE" w:rsidRPr="004510F4">
        <w:rPr>
          <w:rFonts w:ascii="Times New Roman" w:eastAsiaTheme="minorHAnsi" w:hAnsi="Times New Roman"/>
          <w:kern w:val="2"/>
          <w14:ligatures w14:val="standardContextual"/>
        </w:rPr>
        <w:t xml:space="preserve"> porozumieniu </w:t>
      </w:r>
      <w:r w:rsidR="004E7B4A" w:rsidRPr="004510F4">
        <w:rPr>
          <w:rFonts w:ascii="Times New Roman" w:eastAsiaTheme="minorHAnsi" w:hAnsi="Times New Roman"/>
          <w:kern w:val="2"/>
          <w14:ligatures w14:val="standardContextual"/>
        </w:rPr>
        <w:t xml:space="preserve">z </w:t>
      </w:r>
      <w:r w:rsidRPr="004510F4">
        <w:rPr>
          <w:rFonts w:ascii="Times New Roman" w:eastAsiaTheme="minorHAnsi" w:hAnsi="Times New Roman"/>
          <w:kern w:val="2"/>
          <w14:ligatures w14:val="standardContextual"/>
        </w:rPr>
        <w:t>Zamawiając</w:t>
      </w:r>
      <w:r w:rsidR="004E7B4A" w:rsidRPr="004510F4">
        <w:rPr>
          <w:rFonts w:ascii="Times New Roman" w:eastAsiaTheme="minorHAnsi" w:hAnsi="Times New Roman"/>
          <w:kern w:val="2"/>
          <w14:ligatures w14:val="standardContextual"/>
        </w:rPr>
        <w:t>ym</w:t>
      </w:r>
      <w:r w:rsidRPr="004510F4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="004E7B4A" w:rsidRPr="004510F4">
        <w:rPr>
          <w:rFonts w:ascii="Times New Roman" w:eastAsiaTheme="minorHAnsi" w:hAnsi="Times New Roman"/>
          <w:kern w:val="2"/>
          <w14:ligatures w14:val="standardContextual"/>
        </w:rPr>
        <w:t>ustali</w:t>
      </w:r>
      <w:r w:rsidRPr="004510F4">
        <w:rPr>
          <w:rFonts w:ascii="Times New Roman" w:eastAsiaTheme="minorHAnsi" w:hAnsi="Times New Roman"/>
          <w:kern w:val="2"/>
          <w14:ligatures w14:val="standardContextual"/>
        </w:rPr>
        <w:t xml:space="preserve"> harmonogram szkoleń na miesiąc następny z podaniem: nazwy szkolenia, proponowanej daty</w:t>
      </w:r>
      <w:r w:rsidR="00277AD1" w:rsidRPr="004510F4">
        <w:rPr>
          <w:rFonts w:ascii="Times New Roman" w:eastAsiaTheme="minorHAnsi" w:hAnsi="Times New Roman"/>
          <w:kern w:val="2"/>
          <w14:ligatures w14:val="standardContextual"/>
        </w:rPr>
        <w:t>,</w:t>
      </w:r>
      <w:r w:rsidRPr="004510F4">
        <w:rPr>
          <w:rFonts w:ascii="Times New Roman" w:eastAsiaTheme="minorHAnsi" w:hAnsi="Times New Roman"/>
          <w:kern w:val="2"/>
          <w14:ligatures w14:val="standardContextual"/>
        </w:rPr>
        <w:t xml:space="preserve"> czasu przeprowadzenia</w:t>
      </w:r>
      <w:r w:rsidR="00277AD1" w:rsidRPr="004510F4">
        <w:rPr>
          <w:rFonts w:ascii="Times New Roman" w:eastAsiaTheme="minorHAnsi" w:hAnsi="Times New Roman"/>
          <w:kern w:val="2"/>
          <w14:ligatures w14:val="standardContextual"/>
        </w:rPr>
        <w:t xml:space="preserve"> oraz imienia i nazwiska trenera</w:t>
      </w:r>
      <w:r w:rsidRPr="004510F4">
        <w:rPr>
          <w:rFonts w:ascii="Times New Roman" w:eastAsiaTheme="minorHAnsi" w:hAnsi="Times New Roman"/>
          <w:kern w:val="2"/>
          <w14:ligatures w14:val="standardContextual"/>
        </w:rPr>
        <w:t>.</w:t>
      </w:r>
    </w:p>
    <w:p w14:paraId="79169F1E" w14:textId="7712219F" w:rsidR="00577B28" w:rsidRPr="007D0B9F" w:rsidRDefault="00577B28" w:rsidP="009B73AF">
      <w:pPr>
        <w:pStyle w:val="Akapitzlist"/>
        <w:numPr>
          <w:ilvl w:val="1"/>
          <w:numId w:val="10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7D0B9F">
        <w:rPr>
          <w:rFonts w:ascii="Times New Roman" w:eastAsiaTheme="minorHAnsi" w:hAnsi="Times New Roman"/>
          <w:kern w:val="2"/>
          <w14:ligatures w14:val="standardContextual"/>
        </w:rPr>
        <w:t xml:space="preserve">Opracowanie autorskich materiałów szkoleniowych w  formie skryptów, prezentacji (do każdego ze szkoleń wskazanych </w:t>
      </w:r>
      <w:r w:rsidRPr="007D0B9F">
        <w:rPr>
          <w:rFonts w:ascii="Times New Roman" w:eastAsiaTheme="minorHAnsi" w:hAnsi="Times New Roman"/>
          <w:b/>
          <w:bCs/>
          <w:kern w:val="2"/>
          <w14:ligatures w14:val="standardContextual"/>
        </w:rPr>
        <w:t>w</w:t>
      </w:r>
      <w:r w:rsidR="000C1EAE" w:rsidRPr="007D0B9F">
        <w:rPr>
          <w:rFonts w:ascii="Times New Roman" w:eastAsiaTheme="minorHAnsi" w:hAnsi="Times New Roman"/>
          <w:b/>
          <w:bCs/>
          <w:kern w:val="2"/>
          <w14:ligatures w14:val="standardContextual"/>
        </w:rPr>
        <w:t xml:space="preserve"> tabeli 1, 2 lub </w:t>
      </w:r>
      <w:r w:rsidR="007D0B9F" w:rsidRPr="007D0B9F">
        <w:rPr>
          <w:rFonts w:ascii="Times New Roman" w:eastAsiaTheme="minorHAnsi" w:hAnsi="Times New Roman"/>
          <w:b/>
          <w:bCs/>
          <w:kern w:val="2"/>
          <w14:ligatures w14:val="standardContextual"/>
        </w:rPr>
        <w:t>3</w:t>
      </w:r>
      <w:r w:rsidR="000C1EAE" w:rsidRPr="007D0B9F">
        <w:rPr>
          <w:rFonts w:ascii="Times New Roman" w:eastAsiaTheme="minorHAnsi" w:hAnsi="Times New Roman"/>
          <w:b/>
          <w:bCs/>
          <w:kern w:val="2"/>
          <w14:ligatures w14:val="standardContextual"/>
        </w:rPr>
        <w:t xml:space="preserve"> (zależnie od części zamówienia, której dotyczy)</w:t>
      </w:r>
      <w:r w:rsidR="000C1EAE" w:rsidRPr="007D0B9F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Pr="007D0B9F">
        <w:rPr>
          <w:rFonts w:ascii="Times New Roman" w:eastAsiaTheme="minorHAnsi" w:hAnsi="Times New Roman"/>
          <w:kern w:val="2"/>
          <w14:ligatures w14:val="standardContextual"/>
        </w:rPr>
        <w:t xml:space="preserve">jeden komplet materiałów) w terminie nie później niż 7 dni przed dniem rozpoczęcia pierwszego szkolenia </w:t>
      </w:r>
      <w:r w:rsidR="007D0B9F">
        <w:rPr>
          <w:rFonts w:ascii="Times New Roman" w:eastAsiaTheme="minorHAnsi" w:hAnsi="Times New Roman"/>
          <w:kern w:val="2"/>
          <w14:ligatures w14:val="standardContextual"/>
        </w:rPr>
        <w:br/>
      </w:r>
      <w:r w:rsidRPr="007D0B9F">
        <w:rPr>
          <w:rFonts w:ascii="Times New Roman" w:eastAsiaTheme="minorHAnsi" w:hAnsi="Times New Roman"/>
          <w:kern w:val="2"/>
          <w14:ligatures w14:val="standardContextual"/>
        </w:rPr>
        <w:lastRenderedPageBreak/>
        <w:t>i przedstawienie ich Zamawiającemu do akceptacji w formie elektronicznej. Na materiałach Wykonawca zobowiązany jest umieścić logo ROPS, UE, oraz informację</w:t>
      </w:r>
      <w:r w:rsidR="00E05603" w:rsidRPr="007D0B9F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Pr="007D0B9F">
        <w:rPr>
          <w:rFonts w:ascii="Times New Roman" w:eastAsiaTheme="minorHAnsi" w:hAnsi="Times New Roman"/>
          <w:kern w:val="2"/>
          <w14:ligatures w14:val="standardContextual"/>
        </w:rPr>
        <w:t>o współfinansowaniu szkolenia ze środków Funduszu Europejskiego dla Rozwoju Społecznego</w:t>
      </w:r>
    </w:p>
    <w:p w14:paraId="6BEF719F" w14:textId="6958B545" w:rsidR="008A54BD" w:rsidRPr="00B372B6" w:rsidRDefault="00500449" w:rsidP="004D75D1">
      <w:pPr>
        <w:pStyle w:val="Akapitzlist"/>
        <w:numPr>
          <w:ilvl w:val="1"/>
          <w:numId w:val="10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Z</w:t>
      </w:r>
      <w:r w:rsidR="008A54BD" w:rsidRPr="00B372B6">
        <w:rPr>
          <w:rFonts w:ascii="Times New Roman" w:eastAsiaTheme="minorHAnsi" w:hAnsi="Times New Roman"/>
          <w:kern w:val="2"/>
          <w14:ligatures w14:val="standardContextual"/>
        </w:rPr>
        <w:t>apewnienie</w:t>
      </w:r>
      <w:r w:rsidR="00067725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sali</w:t>
      </w:r>
      <w:r w:rsidR="008A54BD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,  która będzie dostosowana do potrzeb osób z niepełnosprawnością oraz spełniającej wymogi bezpieczeństwa i higieny pracy w odniesieniu do liczby uczestników. Sale muszą być odpowiednio oświetlone, powinny posiadać odpowiednią temperaturę powietrza, dostosowaną </w:t>
      </w:r>
      <w:r w:rsidR="00557B13" w:rsidRPr="00B372B6">
        <w:rPr>
          <w:rFonts w:ascii="Times New Roman" w:eastAsiaTheme="minorHAnsi" w:hAnsi="Times New Roman"/>
          <w:kern w:val="2"/>
          <w14:ligatures w14:val="standardContextual"/>
        </w:rPr>
        <w:br/>
      </w:r>
      <w:r w:rsidR="008A54BD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do warunków atmosferycznych i potrzeb uczestników oraz winny być wyposażone w ekran multimedialny, rzutnik oraz laptop/komputer. </w:t>
      </w:r>
      <w:r w:rsidR="00D81020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Dodatkowo sala powinna zapewniać możliwość dostarczenia cateringu dla uczestników szkoleń.  </w:t>
      </w:r>
      <w:r w:rsidR="008A54BD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Ponadto Wykonawca zobowiązany jest </w:t>
      </w:r>
      <w:r w:rsidR="00557B13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zapewnić salę do przeprowadzenia szkolenia </w:t>
      </w:r>
      <w:r w:rsidR="008A54BD" w:rsidRPr="00B372B6">
        <w:rPr>
          <w:rFonts w:ascii="Times New Roman" w:eastAsiaTheme="minorHAnsi" w:hAnsi="Times New Roman"/>
          <w:kern w:val="2"/>
          <w14:ligatures w14:val="standardContextual"/>
        </w:rPr>
        <w:t>spełni</w:t>
      </w:r>
      <w:r w:rsidR="00557B13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ającą </w:t>
      </w:r>
      <w:r w:rsidR="008A54BD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minimalne wymagania, o których mowa w art. 6 ustawy </w:t>
      </w:r>
      <w:r w:rsidR="007D0B9F">
        <w:rPr>
          <w:rFonts w:ascii="Times New Roman" w:eastAsiaTheme="minorHAnsi" w:hAnsi="Times New Roman"/>
          <w:kern w:val="2"/>
          <w14:ligatures w14:val="standardContextual"/>
        </w:rPr>
        <w:br/>
      </w:r>
      <w:r w:rsidR="008A54BD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o zapewnieniu dostępności osobom ze szczególnymi potrzebami, co oznacza: </w:t>
      </w:r>
    </w:p>
    <w:p w14:paraId="5BE6CB63" w14:textId="77777777" w:rsidR="008A54BD" w:rsidRPr="00B372B6" w:rsidRDefault="008A54BD" w:rsidP="004D75D1">
      <w:pPr>
        <w:widowControl/>
        <w:numPr>
          <w:ilvl w:val="0"/>
          <w:numId w:val="7"/>
        </w:numPr>
        <w:suppressAutoHyphens w:val="0"/>
        <w:spacing w:line="276" w:lineRule="auto"/>
        <w:ind w:left="1276" w:hanging="283"/>
        <w:jc w:val="both"/>
        <w:rPr>
          <w:rFonts w:eastAsiaTheme="minorHAnsi"/>
          <w:kern w:val="2"/>
          <w:sz w:val="22"/>
          <w:szCs w:val="22"/>
          <w14:ligatures w14:val="standardContextual"/>
        </w:rPr>
      </w:pPr>
      <w:r w:rsidRPr="00B372B6">
        <w:rPr>
          <w:rFonts w:eastAsiaTheme="minorHAnsi"/>
          <w:kern w:val="2"/>
          <w:sz w:val="22"/>
          <w:szCs w:val="22"/>
          <w14:ligatures w14:val="standardContextual"/>
        </w:rPr>
        <w:t>zapewnienie wolnych od barier poziomych i pionowych przestrzeni komunikacyjnych w tej części budynku, w której realizowany będzie przedmiot umowy,</w:t>
      </w:r>
    </w:p>
    <w:p w14:paraId="401571A7" w14:textId="77777777" w:rsidR="008A54BD" w:rsidRPr="00B372B6" w:rsidRDefault="008A54BD" w:rsidP="004D75D1">
      <w:pPr>
        <w:widowControl/>
        <w:numPr>
          <w:ilvl w:val="0"/>
          <w:numId w:val="7"/>
        </w:numPr>
        <w:suppressAutoHyphens w:val="0"/>
        <w:spacing w:line="276" w:lineRule="auto"/>
        <w:ind w:left="1276" w:hanging="283"/>
        <w:jc w:val="both"/>
        <w:rPr>
          <w:rFonts w:eastAsiaTheme="minorHAnsi"/>
          <w:kern w:val="2"/>
          <w:sz w:val="22"/>
          <w:szCs w:val="22"/>
          <w14:ligatures w14:val="standardContextual"/>
        </w:rPr>
      </w:pPr>
      <w:r w:rsidRPr="00B372B6">
        <w:rPr>
          <w:rFonts w:eastAsiaTheme="minorHAnsi"/>
          <w:kern w:val="2"/>
          <w:sz w:val="22"/>
          <w:szCs w:val="22"/>
          <w14:ligatures w14:val="standardContextual"/>
        </w:rPr>
        <w:t>wyposażenie budynku w urządzenia lub zastosowanie w nim środków technicznych i rozwiązań architektonicznych, które umożliwiają dostęp do wszystkich pomieszczeń (z wyłączeniem pomieszczeń technicznych) związanych z realizacją przedmiotu umowy, w tym w szczególności pokoi, toalet oraz pomieszczeń socjalnych dla osób objętych przedmiotem umowy będących osobami ze szczególnymi potrzebami,</w:t>
      </w:r>
    </w:p>
    <w:p w14:paraId="11B5E199" w14:textId="633DEA38" w:rsidR="008A54BD" w:rsidRPr="00B372B6" w:rsidRDefault="008A54BD" w:rsidP="004D75D1">
      <w:pPr>
        <w:widowControl/>
        <w:numPr>
          <w:ilvl w:val="0"/>
          <w:numId w:val="7"/>
        </w:numPr>
        <w:suppressAutoHyphens w:val="0"/>
        <w:spacing w:line="276" w:lineRule="auto"/>
        <w:ind w:left="1276" w:hanging="283"/>
        <w:jc w:val="both"/>
        <w:rPr>
          <w:rFonts w:eastAsiaTheme="minorHAnsi"/>
          <w:kern w:val="2"/>
          <w:sz w:val="22"/>
          <w:szCs w:val="22"/>
          <w14:ligatures w14:val="standardContextual"/>
        </w:rPr>
      </w:pPr>
      <w:r w:rsidRPr="00B372B6">
        <w:rPr>
          <w:rFonts w:eastAsiaTheme="minorHAnsi"/>
          <w:kern w:val="2"/>
          <w:sz w:val="22"/>
          <w:szCs w:val="22"/>
          <w14:ligatures w14:val="standardContextual"/>
        </w:rPr>
        <w:t>możliwość ewakuacji osób ze szczególnymi potrzebami lub ich uratowania</w:t>
      </w:r>
      <w:r w:rsidR="002F0883" w:rsidRPr="00B372B6">
        <w:rPr>
          <w:rFonts w:eastAsiaTheme="minorHAnsi"/>
          <w:kern w:val="2"/>
          <w:sz w:val="22"/>
          <w:szCs w:val="22"/>
          <w14:ligatures w14:val="standardContextual"/>
        </w:rPr>
        <w:t xml:space="preserve">; </w:t>
      </w:r>
    </w:p>
    <w:p w14:paraId="099C5A77" w14:textId="77777777" w:rsidR="008A54BD" w:rsidRPr="00B372B6" w:rsidRDefault="008A54BD" w:rsidP="004D75D1">
      <w:pPr>
        <w:widowControl/>
        <w:numPr>
          <w:ilvl w:val="0"/>
          <w:numId w:val="7"/>
        </w:numPr>
        <w:suppressAutoHyphens w:val="0"/>
        <w:spacing w:line="276" w:lineRule="auto"/>
        <w:ind w:left="1276" w:hanging="283"/>
        <w:jc w:val="both"/>
        <w:rPr>
          <w:rFonts w:eastAsiaTheme="minorHAnsi"/>
          <w:kern w:val="2"/>
          <w:sz w:val="22"/>
          <w:szCs w:val="22"/>
          <w14:ligatures w14:val="standardContextual"/>
        </w:rPr>
      </w:pPr>
      <w:r w:rsidRPr="00B372B6">
        <w:rPr>
          <w:rFonts w:eastAsiaTheme="minorHAnsi"/>
          <w:kern w:val="2"/>
          <w:sz w:val="22"/>
          <w:szCs w:val="22"/>
          <w14:ligatures w14:val="standardContextual"/>
        </w:rPr>
        <w:t>w razie zaistnienia konieczności zapewnienie tłumacza języka migowego,</w:t>
      </w:r>
    </w:p>
    <w:p w14:paraId="4E473D54" w14:textId="77777777" w:rsidR="008A54BD" w:rsidRPr="00B372B6" w:rsidRDefault="008A54BD" w:rsidP="004D75D1">
      <w:pPr>
        <w:widowControl/>
        <w:numPr>
          <w:ilvl w:val="0"/>
          <w:numId w:val="7"/>
        </w:numPr>
        <w:suppressAutoHyphens w:val="0"/>
        <w:spacing w:line="276" w:lineRule="auto"/>
        <w:ind w:left="1276" w:hanging="283"/>
        <w:jc w:val="both"/>
        <w:rPr>
          <w:rFonts w:eastAsiaTheme="minorHAnsi"/>
          <w:kern w:val="2"/>
          <w:sz w:val="22"/>
          <w:szCs w:val="22"/>
          <w14:ligatures w14:val="standardContextual"/>
        </w:rPr>
      </w:pPr>
      <w:r w:rsidRPr="00B372B6">
        <w:rPr>
          <w:rFonts w:eastAsiaTheme="minorHAnsi"/>
          <w:kern w:val="2"/>
          <w:sz w:val="22"/>
          <w:szCs w:val="22"/>
          <w14:ligatures w14:val="standardContextual"/>
        </w:rPr>
        <w:t>w razie zaistnienia konieczności zapewnienie druku materiałów dydaktycznych  powiększoną czcionką,</w:t>
      </w:r>
    </w:p>
    <w:p w14:paraId="1E089EE7" w14:textId="77777777" w:rsidR="008A54BD" w:rsidRPr="00B372B6" w:rsidRDefault="008A54BD" w:rsidP="004D75D1">
      <w:pPr>
        <w:widowControl/>
        <w:numPr>
          <w:ilvl w:val="0"/>
          <w:numId w:val="7"/>
        </w:numPr>
        <w:suppressAutoHyphens w:val="0"/>
        <w:spacing w:line="276" w:lineRule="auto"/>
        <w:ind w:left="1276" w:hanging="283"/>
        <w:jc w:val="both"/>
        <w:rPr>
          <w:rFonts w:eastAsiaTheme="minorHAnsi"/>
          <w:kern w:val="2"/>
          <w:sz w:val="22"/>
          <w:szCs w:val="22"/>
          <w14:ligatures w14:val="standardContextual"/>
        </w:rPr>
      </w:pPr>
      <w:r w:rsidRPr="00B372B6">
        <w:rPr>
          <w:rFonts w:eastAsiaTheme="minorHAnsi"/>
          <w:kern w:val="2"/>
          <w:sz w:val="22"/>
          <w:szCs w:val="22"/>
          <w14:ligatures w14:val="standardContextual"/>
        </w:rPr>
        <w:t>Wykonawca zapewni ponadto przynajmniej jedną toaletę dla osób niepełnosprawnych w tej części budynku, w której będą odbywać się zajęcia.</w:t>
      </w:r>
    </w:p>
    <w:p w14:paraId="4BC4C029" w14:textId="0B2F17E6" w:rsidR="008A54BD" w:rsidRPr="00B372B6" w:rsidRDefault="0013251C" w:rsidP="004D75D1">
      <w:pPr>
        <w:pStyle w:val="Akapitzlist"/>
        <w:numPr>
          <w:ilvl w:val="1"/>
          <w:numId w:val="10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Wydrukowanie </w:t>
      </w:r>
      <w:r w:rsidR="00F22A2F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oznakowania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oraz </w:t>
      </w:r>
      <w:r w:rsidR="00153497" w:rsidRPr="00B372B6">
        <w:rPr>
          <w:rFonts w:ascii="Times New Roman" w:eastAsiaTheme="minorHAnsi" w:hAnsi="Times New Roman"/>
          <w:kern w:val="2"/>
          <w14:ligatures w14:val="standardContextual"/>
        </w:rPr>
        <w:t>oznaczenia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="00F22A2F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miejsc realizacji zamówienia zgodnie z wytycznymi Projektu. </w:t>
      </w:r>
      <w:r w:rsidR="008A54BD" w:rsidRPr="00B372B6">
        <w:rPr>
          <w:rFonts w:ascii="Times New Roman" w:eastAsiaTheme="minorHAnsi" w:hAnsi="Times New Roman"/>
          <w:kern w:val="2"/>
          <w14:ligatures w14:val="standardContextual"/>
        </w:rPr>
        <w:t>W sal</w:t>
      </w:r>
      <w:r w:rsidR="00AC3AFC" w:rsidRPr="00B372B6">
        <w:rPr>
          <w:rFonts w:ascii="Times New Roman" w:eastAsiaTheme="minorHAnsi" w:hAnsi="Times New Roman"/>
          <w:kern w:val="2"/>
          <w14:ligatures w14:val="standardContextual"/>
        </w:rPr>
        <w:t>i</w:t>
      </w:r>
      <w:r w:rsidR="008A54BD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dydaktyczn</w:t>
      </w:r>
      <w:r w:rsidR="00557B13" w:rsidRPr="00B372B6">
        <w:rPr>
          <w:rFonts w:ascii="Times New Roman" w:eastAsiaTheme="minorHAnsi" w:hAnsi="Times New Roman"/>
          <w:kern w:val="2"/>
          <w14:ligatures w14:val="standardContextual"/>
        </w:rPr>
        <w:t>ej</w:t>
      </w:r>
      <w:r w:rsidR="008A54BD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Wykonawca zobowiązany jest umieścić logo ROPS, UE, oraz informację o współfinansowaniu szkolenia ze środków Funduszu Europejskiego dla Rozwoju Społecznego. Wzory informacji zostaną przekazane przez Zamawiającego.</w:t>
      </w:r>
    </w:p>
    <w:p w14:paraId="2BDE5C0F" w14:textId="07D0FFFC" w:rsidR="00C7700D" w:rsidRPr="00B372B6" w:rsidRDefault="00500449" w:rsidP="004D75D1">
      <w:pPr>
        <w:pStyle w:val="Akapitzlist"/>
        <w:numPr>
          <w:ilvl w:val="1"/>
          <w:numId w:val="10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W</w:t>
      </w:r>
      <w:r w:rsidR="00B100C6" w:rsidRPr="00B372B6">
        <w:rPr>
          <w:rFonts w:ascii="Times New Roman" w:eastAsiaTheme="minorHAnsi" w:hAnsi="Times New Roman"/>
          <w:kern w:val="2"/>
          <w14:ligatures w14:val="standardContextual"/>
        </w:rPr>
        <w:t>ydruk</w:t>
      </w:r>
      <w:r w:rsidR="00153497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="00B100C6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i przekazanie każdemu uczestnikowi szkolenia zaakceptowanych przez Zamawiającego materiałów szkoleniowych </w:t>
      </w:r>
      <w:r w:rsidR="00153497" w:rsidRPr="00B372B6">
        <w:rPr>
          <w:rFonts w:ascii="Times New Roman" w:eastAsiaTheme="minorHAnsi" w:hAnsi="Times New Roman"/>
          <w:kern w:val="2"/>
          <w14:ligatures w14:val="standardContextual"/>
        </w:rPr>
        <w:t>w dniu</w:t>
      </w:r>
      <w:r w:rsidR="00AC3AFC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szkolenia</w:t>
      </w:r>
      <w:r w:rsidR="005C372E" w:rsidRPr="00B372B6">
        <w:rPr>
          <w:rFonts w:ascii="Times New Roman" w:eastAsiaTheme="minorHAnsi" w:hAnsi="Times New Roman"/>
          <w:kern w:val="2"/>
          <w14:ligatures w14:val="standardContextual"/>
        </w:rPr>
        <w:t>. Jeden egzemplarz papierowej wersji materiałów szkoleniowych Wykonawca przekaże Zamawiającemu wraz z</w:t>
      </w:r>
      <w:r w:rsidR="00714636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pierwszą </w:t>
      </w:r>
      <w:r w:rsidR="005C372E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fakturą.</w:t>
      </w:r>
    </w:p>
    <w:p w14:paraId="2D321992" w14:textId="21E318C0" w:rsidR="002628A9" w:rsidRPr="00B372B6" w:rsidRDefault="002628A9" w:rsidP="004D75D1">
      <w:pPr>
        <w:pStyle w:val="Akapitzlist"/>
        <w:numPr>
          <w:ilvl w:val="1"/>
          <w:numId w:val="10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hAnsi="Times New Roman"/>
        </w:rPr>
        <w:t xml:space="preserve">Wykonawca zapewni </w:t>
      </w:r>
      <w:r w:rsidR="002F0883" w:rsidRPr="00B372B6">
        <w:rPr>
          <w:rFonts w:ascii="Times New Roman" w:hAnsi="Times New Roman"/>
        </w:rPr>
        <w:t xml:space="preserve">dla uczestników szkoleń </w:t>
      </w:r>
      <w:r w:rsidRPr="00B372B6">
        <w:rPr>
          <w:rFonts w:ascii="Times New Roman" w:hAnsi="Times New Roman"/>
        </w:rPr>
        <w:t xml:space="preserve">materiały pomocnicze, tj.: notes </w:t>
      </w:r>
      <w:r w:rsidR="00676DEE" w:rsidRPr="00B372B6">
        <w:rPr>
          <w:rFonts w:ascii="Times New Roman" w:hAnsi="Times New Roman"/>
        </w:rPr>
        <w:t xml:space="preserve">obejmujący </w:t>
      </w:r>
      <w:r w:rsidRPr="00B372B6">
        <w:rPr>
          <w:rFonts w:ascii="Times New Roman" w:hAnsi="Times New Roman"/>
        </w:rPr>
        <w:t xml:space="preserve">co najmniej </w:t>
      </w:r>
      <w:r w:rsidR="00676DEE" w:rsidRPr="00B372B6">
        <w:rPr>
          <w:rFonts w:ascii="Times New Roman" w:hAnsi="Times New Roman"/>
        </w:rPr>
        <w:t xml:space="preserve">50 stron w formacie min. </w:t>
      </w:r>
      <w:r w:rsidRPr="00B372B6">
        <w:rPr>
          <w:rFonts w:ascii="Times New Roman" w:hAnsi="Times New Roman"/>
        </w:rPr>
        <w:t>A5</w:t>
      </w:r>
      <w:r w:rsidR="002F0883" w:rsidRPr="00B372B6">
        <w:rPr>
          <w:rFonts w:ascii="Times New Roman" w:hAnsi="Times New Roman"/>
        </w:rPr>
        <w:t xml:space="preserve"> (z odpowiednim oznakowaniem)</w:t>
      </w:r>
      <w:r w:rsidRPr="00B372B6">
        <w:rPr>
          <w:rFonts w:ascii="Times New Roman" w:hAnsi="Times New Roman"/>
        </w:rPr>
        <w:t>, długopis z wkładem czarnym lub niebieskim – po 1 zestawie dla każdego uczestnika.</w:t>
      </w:r>
    </w:p>
    <w:p w14:paraId="07F6DE10" w14:textId="2FD47A99" w:rsidR="00E05603" w:rsidRDefault="00500449" w:rsidP="004D75D1">
      <w:pPr>
        <w:pStyle w:val="Akapitzlist"/>
        <w:numPr>
          <w:ilvl w:val="1"/>
          <w:numId w:val="10"/>
        </w:numPr>
        <w:tabs>
          <w:tab w:val="left" w:pos="567"/>
        </w:tabs>
        <w:spacing w:after="0"/>
        <w:ind w:left="851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bookmarkStart w:id="26" w:name="_Hlk184294467"/>
      <w:r w:rsidRPr="00B372B6">
        <w:rPr>
          <w:rFonts w:ascii="Times New Roman" w:eastAsiaTheme="minorHAnsi" w:hAnsi="Times New Roman"/>
          <w:kern w:val="2"/>
          <w14:ligatures w14:val="standardContextual"/>
        </w:rPr>
        <w:t>Opracowanie</w:t>
      </w:r>
      <w:r w:rsidR="00636449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narzędzi i procesu walidacji tj.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dokumentów </w:t>
      </w:r>
      <w:r w:rsidR="00115857" w:rsidRPr="00B372B6">
        <w:rPr>
          <w:rFonts w:ascii="Times New Roman" w:eastAsiaTheme="minorHAnsi" w:hAnsi="Times New Roman"/>
          <w:kern w:val="2"/>
          <w14:ligatures w14:val="standardContextual"/>
        </w:rPr>
        <w:t>(</w:t>
      </w:r>
      <w:r w:rsidR="003551AE" w:rsidRPr="00B372B6">
        <w:rPr>
          <w:rFonts w:ascii="Times New Roman" w:eastAsiaTheme="minorHAnsi" w:hAnsi="Times New Roman"/>
          <w:kern w:val="2"/>
          <w14:ligatures w14:val="standardContextual"/>
        </w:rPr>
        <w:t>na podstawie</w:t>
      </w:r>
      <w:r w:rsidR="00115857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wzor</w:t>
      </w:r>
      <w:r w:rsidR="003551AE" w:rsidRPr="00B372B6">
        <w:rPr>
          <w:rFonts w:ascii="Times New Roman" w:eastAsiaTheme="minorHAnsi" w:hAnsi="Times New Roman"/>
          <w:kern w:val="2"/>
          <w14:ligatures w14:val="standardContextual"/>
        </w:rPr>
        <w:t>ów</w:t>
      </w:r>
      <w:r w:rsidR="00115857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przekazany</w:t>
      </w:r>
      <w:r w:rsidR="003551AE" w:rsidRPr="00B372B6">
        <w:rPr>
          <w:rFonts w:ascii="Times New Roman" w:eastAsiaTheme="minorHAnsi" w:hAnsi="Times New Roman"/>
          <w:kern w:val="2"/>
          <w14:ligatures w14:val="standardContextual"/>
        </w:rPr>
        <w:t>ch</w:t>
      </w:r>
      <w:r w:rsidR="00115857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przez Zamawiającego)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potwierdzających 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>nabyci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>e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kompetencji przez uczestnika projektu (uczestników szkoleń) zgodnie z załącznikiem n</w:t>
      </w:r>
      <w:r w:rsidR="00F47D09" w:rsidRPr="00B372B6">
        <w:rPr>
          <w:rFonts w:ascii="Times New Roman" w:eastAsiaTheme="minorHAnsi" w:hAnsi="Times New Roman"/>
          <w:kern w:val="2"/>
          <w14:ligatures w14:val="standardContextual"/>
        </w:rPr>
        <w:t>r 2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- Podstawowe informacje dotyczące uzyskiwania kwalifikacji </w:t>
      </w:r>
      <w:r w:rsidR="007D0B9F">
        <w:rPr>
          <w:rFonts w:ascii="Times New Roman" w:eastAsiaTheme="minorHAnsi" w:hAnsi="Times New Roman"/>
          <w:kern w:val="2"/>
          <w14:ligatures w14:val="standardContextual"/>
        </w:rPr>
        <w:br/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>w ramach projektów współfinansowanych z EFS+ do Wytycznych dotyczących monitorowania postępu rzeczowego realizacji programów na lata 2021-2027. Zgodnie</w:t>
      </w:r>
      <w:r w:rsidR="00C7700D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z w/w załącznikiem, należy przygotować dokumentację potwierdzającą nabycie przez uczestnika kompetencji (m in. </w:t>
      </w:r>
      <w:r w:rsidR="00FC2B0C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cele dydaktyczne, 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opisy efekty uczenia się, </w:t>
      </w:r>
      <w:proofErr w:type="spellStart"/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>pre</w:t>
      </w:r>
      <w:proofErr w:type="spellEnd"/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test, post test), która powinna uwzględniać następujące etapy: ETAP I  - Zakres</w:t>
      </w:r>
      <w:r w:rsidR="00272F6A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; 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lastRenderedPageBreak/>
        <w:t>ETAP II – Wzorzec</w:t>
      </w:r>
      <w:r w:rsidR="00272F6A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; 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>ETAP III – Ocena</w:t>
      </w:r>
      <w:r w:rsidR="00A96C76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, 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ETAP IV </w:t>
      </w:r>
      <w:r w:rsidR="00134F2F" w:rsidRPr="00B372B6">
        <w:rPr>
          <w:rFonts w:ascii="Times New Roman" w:eastAsiaTheme="minorHAnsi" w:hAnsi="Times New Roman"/>
          <w:kern w:val="2"/>
          <w14:ligatures w14:val="standardContextual"/>
        </w:rPr>
        <w:t>–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Porównanie</w:t>
      </w:r>
      <w:r w:rsidR="00134F2F" w:rsidRPr="00B372B6">
        <w:rPr>
          <w:rFonts w:ascii="Times New Roman" w:eastAsiaTheme="minorHAnsi" w:hAnsi="Times New Roman"/>
          <w:kern w:val="2"/>
          <w14:ligatures w14:val="standardContextual"/>
        </w:rPr>
        <w:t>.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="00A96C76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proofErr w:type="spellStart"/>
      <w:r w:rsidR="00A96C76" w:rsidRPr="00B372B6">
        <w:rPr>
          <w:rFonts w:ascii="Times New Roman" w:eastAsiaTheme="minorHAnsi" w:hAnsi="Times New Roman"/>
          <w:kern w:val="2"/>
          <w14:ligatures w14:val="standardContextual"/>
        </w:rPr>
        <w:t>Pre</w:t>
      </w:r>
      <w:proofErr w:type="spellEnd"/>
      <w:r w:rsidR="00A96C76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-test / Post- test winien zawierać nie mniej niż 10 i nie więcej niż 15 pytań jednokrotnego wyboru z czterema propozycjami odpowiedzi (do każdego pytania). 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W/w dokumentacja musi być dostarczona do Zamawiającego </w:t>
      </w:r>
      <w:r w:rsidR="00DF5912" w:rsidRPr="00B372B6">
        <w:rPr>
          <w:rFonts w:ascii="Times New Roman" w:eastAsiaTheme="minorHAnsi" w:hAnsi="Times New Roman"/>
          <w:kern w:val="2"/>
          <w14:ligatures w14:val="standardContextual"/>
        </w:rPr>
        <w:t>nie później niż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7 dni przed rozpoczęciem </w:t>
      </w:r>
      <w:r w:rsidR="005117D1" w:rsidRPr="00B372B6">
        <w:rPr>
          <w:rFonts w:ascii="Times New Roman" w:eastAsiaTheme="minorHAnsi" w:hAnsi="Times New Roman"/>
          <w:kern w:val="2"/>
          <w14:ligatures w14:val="standardContextual"/>
        </w:rPr>
        <w:t>pierwszego szkolenia</w:t>
      </w:r>
      <w:r w:rsidR="009C3469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z danego tematu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>.</w:t>
      </w:r>
    </w:p>
    <w:p w14:paraId="7D98D83F" w14:textId="77777777" w:rsidR="000F4203" w:rsidRPr="00B372B6" w:rsidRDefault="00522931" w:rsidP="004D75D1">
      <w:pPr>
        <w:pStyle w:val="Akapitzlist"/>
        <w:numPr>
          <w:ilvl w:val="1"/>
          <w:numId w:val="10"/>
        </w:numPr>
        <w:spacing w:after="0"/>
        <w:ind w:left="993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Wykonawca zapewni recepcję i obsługę uczestników w trakcie warsztatów polegające na:</w:t>
      </w:r>
    </w:p>
    <w:p w14:paraId="4462946C" w14:textId="58836B9D" w:rsidR="000F4203" w:rsidRPr="00B372B6" w:rsidRDefault="00522931" w:rsidP="004D75D1">
      <w:pPr>
        <w:pStyle w:val="Akapitzlist"/>
        <w:numPr>
          <w:ilvl w:val="2"/>
          <w:numId w:val="10"/>
        </w:numPr>
        <w:spacing w:after="0"/>
        <w:ind w:left="1843" w:hanging="709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rejestracji obecności uczestników i zebraniu ich podpisów na liście obecności</w:t>
      </w:r>
      <w:r w:rsidR="000F4203" w:rsidRPr="00B372B6">
        <w:rPr>
          <w:rFonts w:ascii="Times New Roman" w:eastAsiaTheme="minorHAnsi" w:hAnsi="Times New Roman"/>
          <w:kern w:val="2"/>
          <w14:ligatures w14:val="standardContextual"/>
        </w:rPr>
        <w:t>, liście odebrania materiałów szkoleniowych oraz piśmienniczych (Elektroniczne wzory powyższych dokumentów zostaną przekazane przez Zamawiającego po podpisaniu umowy),</w:t>
      </w:r>
    </w:p>
    <w:p w14:paraId="58B2C30C" w14:textId="77777777" w:rsidR="000F4203" w:rsidRPr="00B372B6" w:rsidRDefault="00522931" w:rsidP="004D75D1">
      <w:pPr>
        <w:pStyle w:val="Akapitzlist"/>
        <w:numPr>
          <w:ilvl w:val="2"/>
          <w:numId w:val="10"/>
        </w:numPr>
        <w:spacing w:after="0"/>
        <w:ind w:left="1843" w:hanging="709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rozdaniu uczestnikom materiałów dydaktycznych i pomocniczych i zebraniu ich podpisów na liście odbioru;</w:t>
      </w:r>
    </w:p>
    <w:p w14:paraId="3E91102F" w14:textId="77777777" w:rsidR="000F4203" w:rsidRPr="00B372B6" w:rsidRDefault="00522931" w:rsidP="004D75D1">
      <w:pPr>
        <w:pStyle w:val="Akapitzlist"/>
        <w:numPr>
          <w:ilvl w:val="2"/>
          <w:numId w:val="10"/>
        </w:numPr>
        <w:spacing w:after="0"/>
        <w:ind w:left="1843" w:hanging="709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rozprowadzeniu i zebraniu wypełnionych przez uczestników formularzy deklaracji uczestnictwa w projekcie;</w:t>
      </w:r>
    </w:p>
    <w:p w14:paraId="6924FF99" w14:textId="0C274ABC" w:rsidR="000F4203" w:rsidRPr="00B372B6" w:rsidRDefault="000F4203" w:rsidP="004D75D1">
      <w:pPr>
        <w:pStyle w:val="Akapitzlist"/>
        <w:numPr>
          <w:ilvl w:val="2"/>
          <w:numId w:val="10"/>
        </w:numPr>
        <w:spacing w:after="0"/>
        <w:ind w:left="1843" w:hanging="709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zebraniu podpisów uczestników na liście skorzystania z cateringu;</w:t>
      </w:r>
    </w:p>
    <w:p w14:paraId="132BA3F4" w14:textId="6ED73ACD" w:rsidR="000F4203" w:rsidRPr="00B372B6" w:rsidRDefault="000F4203" w:rsidP="004D75D1">
      <w:pPr>
        <w:pStyle w:val="Akapitzlist"/>
        <w:numPr>
          <w:ilvl w:val="2"/>
          <w:numId w:val="10"/>
        </w:numPr>
        <w:spacing w:after="0"/>
        <w:ind w:left="1843" w:hanging="709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rozdaniu uczestnikom zaświadczeń udziału w warsztacie i zebraniu potwierdzeń ich odbioru;</w:t>
      </w:r>
    </w:p>
    <w:p w14:paraId="54971C70" w14:textId="1A164EDB" w:rsidR="000F4203" w:rsidRPr="00B372B6" w:rsidRDefault="00522931" w:rsidP="004D75D1">
      <w:pPr>
        <w:pStyle w:val="Akapitzlist"/>
        <w:numPr>
          <w:ilvl w:val="2"/>
          <w:numId w:val="10"/>
        </w:numPr>
        <w:spacing w:after="0"/>
        <w:ind w:left="1843" w:hanging="709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kontakcie z obsługą cateringu na potrzeby realizowanego </w:t>
      </w:r>
      <w:r w:rsidR="00676DEE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szkolenia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w kwestiach związanych z dostawą </w:t>
      </w:r>
      <w:r w:rsidR="002478FB" w:rsidRPr="00B372B6">
        <w:rPr>
          <w:rFonts w:ascii="Times New Roman" w:eastAsiaTheme="minorHAnsi" w:hAnsi="Times New Roman"/>
          <w:kern w:val="2"/>
          <w14:ligatures w14:val="standardContextual"/>
        </w:rPr>
        <w:t>z cateringiem;</w:t>
      </w:r>
    </w:p>
    <w:p w14:paraId="342BF80E" w14:textId="5BC7A4F6" w:rsidR="00C96308" w:rsidRPr="00B372B6" w:rsidRDefault="00500449" w:rsidP="004D75D1">
      <w:pPr>
        <w:pStyle w:val="Akapitzlist"/>
        <w:numPr>
          <w:ilvl w:val="1"/>
          <w:numId w:val="10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P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rzeprowadzenie </w:t>
      </w:r>
      <w:proofErr w:type="spellStart"/>
      <w:r w:rsidR="00BC5380" w:rsidRPr="00B372B6">
        <w:rPr>
          <w:rFonts w:ascii="Times New Roman" w:eastAsiaTheme="minorHAnsi" w:hAnsi="Times New Roman"/>
          <w:kern w:val="2"/>
          <w14:ligatures w14:val="standardContextual"/>
        </w:rPr>
        <w:t>P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>re</w:t>
      </w:r>
      <w:proofErr w:type="spellEnd"/>
      <w:r w:rsidR="00BC5380" w:rsidRPr="00B372B6">
        <w:rPr>
          <w:rFonts w:ascii="Times New Roman" w:eastAsiaTheme="minorHAnsi" w:hAnsi="Times New Roman"/>
          <w:kern w:val="2"/>
          <w14:ligatures w14:val="standardContextual"/>
        </w:rPr>
        <w:t>-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testu  przed rozpoczęciem szkolenia oraz </w:t>
      </w:r>
      <w:r w:rsidR="00BC5380" w:rsidRPr="00B372B6">
        <w:rPr>
          <w:rFonts w:ascii="Times New Roman" w:eastAsiaTheme="minorHAnsi" w:hAnsi="Times New Roman"/>
          <w:kern w:val="2"/>
          <w14:ligatures w14:val="standardContextual"/>
        </w:rPr>
        <w:t>P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>ost</w:t>
      </w:r>
      <w:r w:rsidR="00BC5380" w:rsidRPr="00B372B6">
        <w:rPr>
          <w:rFonts w:ascii="Times New Roman" w:eastAsiaTheme="minorHAnsi" w:hAnsi="Times New Roman"/>
          <w:kern w:val="2"/>
          <w14:ligatures w14:val="standardContextual"/>
        </w:rPr>
        <w:t>-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testu po ukończeniu szkolenia. </w:t>
      </w:r>
    </w:p>
    <w:p w14:paraId="22A18CA0" w14:textId="77777777" w:rsidR="00C7700D" w:rsidRPr="00B372B6" w:rsidRDefault="00C96308" w:rsidP="004D75D1">
      <w:pPr>
        <w:pStyle w:val="Akapitzlist"/>
        <w:numPr>
          <w:ilvl w:val="1"/>
          <w:numId w:val="10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Zamawiający wymaga, aby sprawdzenie </w:t>
      </w:r>
      <w:proofErr w:type="spellStart"/>
      <w:r w:rsidR="00BC5380" w:rsidRPr="00B372B6">
        <w:rPr>
          <w:rFonts w:ascii="Times New Roman" w:eastAsiaTheme="minorHAnsi" w:hAnsi="Times New Roman"/>
          <w:kern w:val="2"/>
          <w14:ligatures w14:val="standardContextual"/>
        </w:rPr>
        <w:t>P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>re</w:t>
      </w:r>
      <w:proofErr w:type="spellEnd"/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-testów oraz sprawdzenie </w:t>
      </w:r>
      <w:r w:rsidR="00BC5380" w:rsidRPr="00B372B6">
        <w:rPr>
          <w:rFonts w:ascii="Times New Roman" w:eastAsiaTheme="minorHAnsi" w:hAnsi="Times New Roman"/>
          <w:kern w:val="2"/>
          <w14:ligatures w14:val="standardContextual"/>
        </w:rPr>
        <w:t>P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ost-testów było realizowane przez inną osobę, aniżeli trener </w:t>
      </w:r>
      <w:r w:rsidR="005117D1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realizujący dane szkolenie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>(innymi słowy</w:t>
      </w:r>
      <w:r w:rsidR="00E0250C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Zamawiający wymaga rozdzielenia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procesów kształcenia i szkolenia od procesu walidacji).</w:t>
      </w:r>
    </w:p>
    <w:p w14:paraId="7B2735B5" w14:textId="4933CC7B" w:rsidR="00C7700D" w:rsidRPr="00B372B6" w:rsidRDefault="00500449" w:rsidP="004D75D1">
      <w:pPr>
        <w:pStyle w:val="Akapitzlist"/>
        <w:numPr>
          <w:ilvl w:val="1"/>
          <w:numId w:val="10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Z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apewnienie uczestnikowi szkolenia, który nie zaliczył </w:t>
      </w:r>
      <w:r w:rsidR="00A96C76" w:rsidRPr="00B372B6">
        <w:rPr>
          <w:rFonts w:ascii="Times New Roman" w:eastAsiaTheme="minorHAnsi" w:hAnsi="Times New Roman"/>
          <w:kern w:val="2"/>
          <w14:ligatures w14:val="standardContextual"/>
        </w:rPr>
        <w:t>P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>ost</w:t>
      </w:r>
      <w:r w:rsidR="00A96C76" w:rsidRPr="00B372B6">
        <w:rPr>
          <w:rFonts w:ascii="Times New Roman" w:eastAsiaTheme="minorHAnsi" w:hAnsi="Times New Roman"/>
          <w:kern w:val="2"/>
          <w14:ligatures w14:val="standardContextual"/>
        </w:rPr>
        <w:t>-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>testu, jednokrotnej możliwości przystąpienia do egzaminu poprawkowego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w terminie nie dłuższym </w:t>
      </w:r>
      <w:r w:rsidR="007A5300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niż 30 dni od daty szkolenia, jednak nie później niż  w okresie wskazanym w pkt. </w:t>
      </w:r>
      <w:r w:rsidR="004806AC" w:rsidRPr="00B372B6">
        <w:rPr>
          <w:rFonts w:ascii="Times New Roman" w:eastAsiaTheme="minorHAnsi" w:hAnsi="Times New Roman"/>
          <w:kern w:val="2"/>
          <w14:ligatures w14:val="standardContextual"/>
        </w:rPr>
        <w:t>1</w:t>
      </w:r>
      <w:r w:rsidR="00A96C76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.1. </w:t>
      </w:r>
      <w:r w:rsidR="007A5300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OPZ</w:t>
      </w:r>
      <w:r w:rsidR="00C96308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. </w:t>
      </w:r>
      <w:r w:rsidR="00A96C76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Zaliczenie Post- testu  i tym samym otrzymanie zaświadczenia o ukończeniu szkolenia oznacza otrzymanie </w:t>
      </w:r>
      <w:r w:rsidR="00BC5380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przez uczestnika </w:t>
      </w:r>
      <w:r w:rsidR="00BC5380" w:rsidRPr="00B372B6">
        <w:rPr>
          <w:rFonts w:ascii="Times New Roman" w:eastAsiaTheme="minorHAnsi" w:hAnsi="Times New Roman"/>
          <w:kern w:val="2"/>
          <w14:ligatures w14:val="standardContextual"/>
        </w:rPr>
        <w:br/>
      </w:r>
      <w:r w:rsidR="00A96C76" w:rsidRPr="00B372B6">
        <w:rPr>
          <w:rFonts w:ascii="Times New Roman" w:eastAsiaTheme="minorHAnsi" w:hAnsi="Times New Roman"/>
          <w:kern w:val="2"/>
          <w14:ligatures w14:val="standardContextual"/>
        </w:rPr>
        <w:t>w Post-teście większej</w:t>
      </w:r>
      <w:r w:rsidR="005A0EC3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lub równej</w:t>
      </w:r>
      <w:r w:rsidR="00A96C76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liczby punktów niż w </w:t>
      </w:r>
      <w:proofErr w:type="spellStart"/>
      <w:r w:rsidR="00A96C76" w:rsidRPr="00B372B6">
        <w:rPr>
          <w:rFonts w:ascii="Times New Roman" w:eastAsiaTheme="minorHAnsi" w:hAnsi="Times New Roman"/>
          <w:kern w:val="2"/>
          <w14:ligatures w14:val="standardContextual"/>
        </w:rPr>
        <w:t>Pre</w:t>
      </w:r>
      <w:proofErr w:type="spellEnd"/>
      <w:r w:rsidR="00A96C76" w:rsidRPr="00B372B6">
        <w:rPr>
          <w:rFonts w:ascii="Times New Roman" w:eastAsiaTheme="minorHAnsi" w:hAnsi="Times New Roman"/>
          <w:kern w:val="2"/>
          <w14:ligatures w14:val="standardContextual"/>
        </w:rPr>
        <w:t>-teście jednak nie mniej niż 50%</w:t>
      </w:r>
      <w:r w:rsidR="00BC5380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możliwych do zdobycia punktów w teście</w:t>
      </w:r>
      <w:r w:rsidR="00A96C76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.  </w:t>
      </w:r>
      <w:r w:rsidR="005A0EC3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W sytuacji, gdy uczestnik nie spełni powyższego warunku, otrzyma zaświadczenie </w:t>
      </w:r>
      <w:r w:rsidR="00973614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potwierdzające udział w </w:t>
      </w:r>
      <w:r w:rsidR="005A0EC3" w:rsidRPr="00B372B6">
        <w:rPr>
          <w:rFonts w:ascii="Times New Roman" w:eastAsiaTheme="minorHAnsi" w:hAnsi="Times New Roman"/>
          <w:kern w:val="2"/>
          <w14:ligatures w14:val="standardContextual"/>
        </w:rPr>
        <w:t>szkoleni</w:t>
      </w:r>
      <w:r w:rsidR="00973614" w:rsidRPr="00B372B6">
        <w:rPr>
          <w:rFonts w:ascii="Times New Roman" w:eastAsiaTheme="minorHAnsi" w:hAnsi="Times New Roman"/>
          <w:kern w:val="2"/>
          <w14:ligatures w14:val="standardContextual"/>
        </w:rPr>
        <w:t>u</w:t>
      </w:r>
      <w:r w:rsidR="005A0EC3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(bez informacji o podniesieniu kompetencji</w:t>
      </w:r>
      <w:r w:rsidR="006B3112" w:rsidRPr="00B372B6">
        <w:rPr>
          <w:rFonts w:ascii="Times New Roman" w:eastAsiaTheme="minorHAnsi" w:hAnsi="Times New Roman"/>
          <w:kern w:val="2"/>
          <w14:ligatures w14:val="standardContextual"/>
        </w:rPr>
        <w:t>)</w:t>
      </w:r>
      <w:r w:rsidR="005A0EC3" w:rsidRPr="00B372B6">
        <w:rPr>
          <w:rFonts w:ascii="Times New Roman" w:eastAsiaTheme="minorHAnsi" w:hAnsi="Times New Roman"/>
          <w:kern w:val="2"/>
          <w14:ligatures w14:val="standardContextual"/>
        </w:rPr>
        <w:t>,</w:t>
      </w:r>
      <w:r w:rsidR="006B3112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zgodnie ze wzorem przekazanym przez Zamawiającego (po podpisaniu umowy).</w:t>
      </w:r>
      <w:bookmarkEnd w:id="26"/>
    </w:p>
    <w:p w14:paraId="352DD9A6" w14:textId="097FFD8D" w:rsidR="00BE24A6" w:rsidRPr="00B372B6" w:rsidRDefault="007A5300" w:rsidP="004D75D1">
      <w:pPr>
        <w:pStyle w:val="Akapitzlist"/>
        <w:numPr>
          <w:ilvl w:val="1"/>
          <w:numId w:val="10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P</w:t>
      </w:r>
      <w:r w:rsidR="00067725" w:rsidRPr="00B372B6">
        <w:rPr>
          <w:rFonts w:ascii="Times New Roman" w:eastAsiaTheme="minorHAnsi" w:hAnsi="Times New Roman"/>
          <w:kern w:val="2"/>
          <w14:ligatures w14:val="standardContextual"/>
        </w:rPr>
        <w:t>apierowe wersje</w:t>
      </w:r>
      <w:r w:rsidR="008A54BD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="00067725" w:rsidRPr="00B372B6">
        <w:rPr>
          <w:rFonts w:ascii="Times New Roman" w:eastAsiaTheme="minorHAnsi" w:hAnsi="Times New Roman"/>
          <w:kern w:val="2"/>
          <w14:ligatures w14:val="standardContextual"/>
        </w:rPr>
        <w:t>dokumentów</w:t>
      </w:r>
      <w:r w:rsidR="00F026E1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, o których mowa </w:t>
      </w:r>
      <w:r w:rsidR="00F026E1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 xml:space="preserve">w </w:t>
      </w:r>
      <w:r w:rsidR="00E05603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 xml:space="preserve">pkt. </w:t>
      </w:r>
      <w:r w:rsidR="004806AC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>4</w:t>
      </w:r>
      <w:r w:rsidR="00E05603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>.</w:t>
      </w:r>
      <w:r w:rsidR="0092504A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>9</w:t>
      </w:r>
      <w:r w:rsidR="000F4203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>.1</w:t>
      </w:r>
      <w:r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 xml:space="preserve"> </w:t>
      </w:r>
      <w:r w:rsidR="000F4203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 xml:space="preserve">– 4.9.5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>oraz</w:t>
      </w:r>
      <w:r w:rsidR="00E05603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="00E05603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 xml:space="preserve">pkt. </w:t>
      </w:r>
      <w:r w:rsidR="004806AC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>4</w:t>
      </w:r>
      <w:r w:rsidR="00E05603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>.1</w:t>
      </w:r>
      <w:r w:rsidR="0092504A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>0</w:t>
      </w:r>
      <w:r w:rsidR="00A64273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 xml:space="preserve"> </w:t>
      </w:r>
      <w:r w:rsidR="00F026E1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 xml:space="preserve"> </w:t>
      </w:r>
      <w:r w:rsidR="00067725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powinny być przekazane </w:t>
      </w:r>
      <w:r w:rsidR="002478FB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Zamawiającemu </w:t>
      </w:r>
      <w:r w:rsidR="00067725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po zakończeniu każdego szkolenia </w:t>
      </w:r>
      <w:r w:rsidR="00A30331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="00742F24" w:rsidRPr="00B372B6">
        <w:rPr>
          <w:rFonts w:ascii="Times New Roman" w:eastAsiaTheme="minorHAnsi" w:hAnsi="Times New Roman"/>
          <w:kern w:val="2"/>
          <w14:ligatures w14:val="standardContextual"/>
        </w:rPr>
        <w:t>nie później niż</w:t>
      </w:r>
      <w:r w:rsidR="00F026E1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7 dni po zakończeniu każdego szkolenia</w:t>
      </w:r>
      <w:r w:rsidR="00067725" w:rsidRPr="00B372B6">
        <w:rPr>
          <w:rFonts w:ascii="Times New Roman" w:eastAsiaTheme="minorHAnsi" w:hAnsi="Times New Roman"/>
          <w:kern w:val="2"/>
          <w14:ligatures w14:val="standardContextual"/>
        </w:rPr>
        <w:t>.</w:t>
      </w:r>
    </w:p>
    <w:p w14:paraId="4433E2E9" w14:textId="19B0DEF4" w:rsidR="00BE24A6" w:rsidRPr="00B372B6" w:rsidRDefault="002D62DA" w:rsidP="004D75D1">
      <w:pPr>
        <w:pStyle w:val="Akapitzlist"/>
        <w:numPr>
          <w:ilvl w:val="1"/>
          <w:numId w:val="10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hAnsi="Times New Roman"/>
        </w:rPr>
        <w:t xml:space="preserve">Wykonawca przeprowadzi wśród uczestników ankietę ewaluacyjną w trybie online. Zamawiający dostarczy Wykonawcy formularz ankiety ewaluacyjnej w formie elektronicznej. Zbiorcze wyniki wykonawca przekaże w ciągu 3 dni roboczych od realizacji danego szkolenia. Koszty związane </w:t>
      </w:r>
      <w:r>
        <w:rPr>
          <w:rFonts w:ascii="Times New Roman" w:hAnsi="Times New Roman"/>
        </w:rPr>
        <w:br/>
      </w:r>
      <w:r w:rsidRPr="00B372B6">
        <w:rPr>
          <w:rFonts w:ascii="Times New Roman" w:hAnsi="Times New Roman"/>
        </w:rPr>
        <w:t>z przeprowadzeniem ankiet ewaluacyjnych leżą po stronie Wykonawcy</w:t>
      </w:r>
      <w:r w:rsidR="00BE24A6" w:rsidRPr="00B372B6">
        <w:rPr>
          <w:rFonts w:ascii="Times New Roman" w:hAnsi="Times New Roman"/>
        </w:rPr>
        <w:t>.</w:t>
      </w:r>
    </w:p>
    <w:p w14:paraId="536C4242" w14:textId="6559C183" w:rsidR="004A5B99" w:rsidRPr="00B372B6" w:rsidRDefault="007A5300" w:rsidP="004D75D1">
      <w:pPr>
        <w:pStyle w:val="Akapitzlist"/>
        <w:numPr>
          <w:ilvl w:val="1"/>
          <w:numId w:val="10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strike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P</w:t>
      </w:r>
      <w:r w:rsidR="00067725" w:rsidRPr="00B372B6">
        <w:rPr>
          <w:rFonts w:ascii="Times New Roman" w:eastAsiaTheme="minorHAnsi" w:hAnsi="Times New Roman"/>
          <w:kern w:val="2"/>
          <w14:ligatures w14:val="standardContextual"/>
        </w:rPr>
        <w:t>rzygotowanie zaświadczeń o ukończeniu szkolenia</w:t>
      </w:r>
      <w:r w:rsidR="005A0EC3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i podniesieniu kompetencji oraz</w:t>
      </w:r>
      <w:r w:rsidR="00E05603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="002D35F3" w:rsidRPr="00B372B6">
        <w:rPr>
          <w:rFonts w:ascii="Times New Roman" w:eastAsiaTheme="minorHAnsi" w:hAnsi="Times New Roman"/>
          <w:kern w:val="2"/>
          <w14:ligatures w14:val="standardContextual"/>
        </w:rPr>
        <w:t>przekazanie</w:t>
      </w:r>
      <w:r w:rsidR="00067725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ich uczestnikom szkole</w:t>
      </w:r>
      <w:r w:rsidR="00F026E1" w:rsidRPr="00B372B6">
        <w:rPr>
          <w:rFonts w:ascii="Times New Roman" w:eastAsiaTheme="minorHAnsi" w:hAnsi="Times New Roman"/>
          <w:kern w:val="2"/>
          <w14:ligatures w14:val="standardContextual"/>
        </w:rPr>
        <w:t>ń</w:t>
      </w:r>
      <w:r w:rsidR="00067725" w:rsidRPr="00B372B6">
        <w:rPr>
          <w:rFonts w:ascii="Times New Roman" w:eastAsiaTheme="minorHAnsi" w:hAnsi="Times New Roman"/>
          <w:kern w:val="2"/>
          <w14:ligatures w14:val="standardContextual"/>
        </w:rPr>
        <w:t>.</w:t>
      </w:r>
      <w:r w:rsidR="00D10548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Zaświadczenie m</w:t>
      </w:r>
      <w:r w:rsidR="00D20BEB" w:rsidRPr="00B372B6">
        <w:rPr>
          <w:rFonts w:ascii="Times New Roman" w:eastAsiaTheme="minorHAnsi" w:hAnsi="Times New Roman"/>
          <w:kern w:val="2"/>
          <w14:ligatures w14:val="standardContextual"/>
        </w:rPr>
        <w:t>usi</w:t>
      </w:r>
      <w:r w:rsidR="00D10548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="004A5B99" w:rsidRPr="00B372B6">
        <w:rPr>
          <w:rFonts w:ascii="Times New Roman" w:eastAsiaTheme="minorHAnsi" w:hAnsi="Times New Roman"/>
          <w:kern w:val="2"/>
          <w14:ligatures w14:val="standardContextual"/>
        </w:rPr>
        <w:t>być sporządzone  zgodnie ze wzorem przekazanym przez Z</w:t>
      </w:r>
      <w:r w:rsidR="002D35F3" w:rsidRPr="00B372B6">
        <w:rPr>
          <w:rFonts w:ascii="Times New Roman" w:eastAsiaTheme="minorHAnsi" w:hAnsi="Times New Roman"/>
          <w:kern w:val="2"/>
          <w14:ligatures w14:val="standardContextual"/>
        </w:rPr>
        <w:t>ama</w:t>
      </w:r>
      <w:r w:rsidR="004A5B99" w:rsidRPr="00B372B6">
        <w:rPr>
          <w:rFonts w:ascii="Times New Roman" w:eastAsiaTheme="minorHAnsi" w:hAnsi="Times New Roman"/>
          <w:kern w:val="2"/>
          <w14:ligatures w14:val="standardContextual"/>
        </w:rPr>
        <w:t>wiającego</w:t>
      </w:r>
      <w:r w:rsidR="00644143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(</w:t>
      </w:r>
      <w:r w:rsidR="004A5B99" w:rsidRPr="00B372B6">
        <w:rPr>
          <w:rFonts w:ascii="Times New Roman" w:eastAsiaTheme="minorHAnsi" w:hAnsi="Times New Roman"/>
          <w:kern w:val="2"/>
          <w14:ligatures w14:val="standardContextual"/>
        </w:rPr>
        <w:t>po podpisaniu umowy</w:t>
      </w:r>
      <w:r w:rsidR="00644143" w:rsidRPr="00B372B6">
        <w:rPr>
          <w:rFonts w:ascii="Times New Roman" w:eastAsiaTheme="minorHAnsi" w:hAnsi="Times New Roman"/>
          <w:kern w:val="2"/>
          <w14:ligatures w14:val="standardContextual"/>
        </w:rPr>
        <w:t>)</w:t>
      </w:r>
      <w:r w:rsidR="00827B3C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oraz prowadzenie rejestru wydanych uczestnikom zaświadczeń</w:t>
      </w:r>
      <w:r w:rsidR="00351F24" w:rsidRPr="00B372B6">
        <w:rPr>
          <w:rFonts w:ascii="Times New Roman" w:eastAsiaTheme="minorHAnsi" w:hAnsi="Times New Roman"/>
          <w:kern w:val="2"/>
          <w14:ligatures w14:val="standardContextual"/>
        </w:rPr>
        <w:t>.</w:t>
      </w:r>
      <w:r w:rsidR="004A5B99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</w:p>
    <w:p w14:paraId="4CB9649E" w14:textId="6A0BC305" w:rsidR="00644143" w:rsidRPr="00B372B6" w:rsidRDefault="007A5300" w:rsidP="004D75D1">
      <w:pPr>
        <w:pStyle w:val="Akapitzlist"/>
        <w:numPr>
          <w:ilvl w:val="1"/>
          <w:numId w:val="10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D</w:t>
      </w:r>
      <w:r w:rsidR="00B100C6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ostarczenie Zamawiającemu </w:t>
      </w:r>
      <w:r w:rsidR="00644143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w terminie nie dłuższym niż </w:t>
      </w:r>
      <w:r w:rsidR="002D62DA">
        <w:rPr>
          <w:rFonts w:ascii="Times New Roman" w:eastAsiaTheme="minorHAnsi" w:hAnsi="Times New Roman"/>
          <w:kern w:val="2"/>
          <w14:ligatures w14:val="standardContextual"/>
        </w:rPr>
        <w:t>7</w:t>
      </w:r>
      <w:r w:rsidR="00644143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dni po zakończeniu każdego szkolenia </w:t>
      </w:r>
      <w:r w:rsidR="00F026E1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pozostałej </w:t>
      </w:r>
      <w:r w:rsidR="00B100C6" w:rsidRPr="00B372B6">
        <w:rPr>
          <w:rFonts w:ascii="Times New Roman" w:eastAsiaTheme="minorHAnsi" w:hAnsi="Times New Roman"/>
          <w:kern w:val="2"/>
          <w14:ligatures w14:val="standardContextual"/>
        </w:rPr>
        <w:t>dokumentacji</w:t>
      </w:r>
      <w:r w:rsidR="00067725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="00B100C6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potwierdzającej przeprowadzenie szkolenia,  w szczególności: </w:t>
      </w:r>
    </w:p>
    <w:p w14:paraId="01FD1492" w14:textId="0289CAE9" w:rsidR="00644143" w:rsidRPr="00B372B6" w:rsidRDefault="00714636" w:rsidP="004D75D1">
      <w:pPr>
        <w:pStyle w:val="Akapitzlist"/>
        <w:numPr>
          <w:ilvl w:val="0"/>
          <w:numId w:val="11"/>
        </w:numPr>
        <w:tabs>
          <w:tab w:val="left" w:pos="1134"/>
        </w:tabs>
        <w:spacing w:after="0"/>
        <w:ind w:left="1494" w:hanging="283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lastRenderedPageBreak/>
        <w:t xml:space="preserve">co najmniej </w:t>
      </w:r>
      <w:r w:rsidR="0046751C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trzech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="00B100C6" w:rsidRPr="00B372B6">
        <w:rPr>
          <w:rFonts w:ascii="Times New Roman" w:eastAsiaTheme="minorHAnsi" w:hAnsi="Times New Roman"/>
          <w:kern w:val="2"/>
          <w14:ligatures w14:val="standardContextual"/>
        </w:rPr>
        <w:t>zdjęć w formie elektronicznej</w:t>
      </w:r>
      <w:r w:rsidR="00053769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potwierdzających realizację szkolenia,</w:t>
      </w:r>
    </w:p>
    <w:p w14:paraId="4CE3E581" w14:textId="794C0C24" w:rsidR="00644143" w:rsidRPr="00B372B6" w:rsidRDefault="00B100C6" w:rsidP="004D75D1">
      <w:pPr>
        <w:pStyle w:val="Akapitzlist"/>
        <w:numPr>
          <w:ilvl w:val="0"/>
          <w:numId w:val="11"/>
        </w:numPr>
        <w:tabs>
          <w:tab w:val="left" w:pos="1134"/>
        </w:tabs>
        <w:spacing w:after="0"/>
        <w:ind w:left="1494" w:hanging="283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kserokopii zaświadczeń</w:t>
      </w:r>
      <w:r w:rsidR="00F026E1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o ukończeniu szkolenia potwierdzonych za zgodność z oryginałem</w:t>
      </w:r>
      <w:r w:rsidR="00F026E1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, </w:t>
      </w:r>
    </w:p>
    <w:p w14:paraId="0DD6B7AB" w14:textId="1E989041" w:rsidR="004951F0" w:rsidRPr="00B372B6" w:rsidRDefault="00503A2A" w:rsidP="004D75D1">
      <w:pPr>
        <w:pStyle w:val="Akapitzlist"/>
        <w:numPr>
          <w:ilvl w:val="0"/>
          <w:numId w:val="11"/>
        </w:numPr>
        <w:tabs>
          <w:tab w:val="left" w:pos="1134"/>
        </w:tabs>
        <w:spacing w:after="0"/>
        <w:ind w:left="1494" w:hanging="283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list obecności, odbioru cateringu, odebrania materiałów szkoleniowych oraz piśmienniczych, odbioru</w:t>
      </w:r>
      <w:r w:rsidR="00C7700D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zaświadczeń, deklaracji uczestnictwa w projekcie.  </w:t>
      </w:r>
    </w:p>
    <w:p w14:paraId="2D4E106C" w14:textId="19FFBFC6" w:rsidR="00C7700D" w:rsidRPr="00B372B6" w:rsidRDefault="004951F0" w:rsidP="004D75D1">
      <w:pPr>
        <w:pStyle w:val="Akapitzlist"/>
        <w:numPr>
          <w:ilvl w:val="0"/>
          <w:numId w:val="11"/>
        </w:numPr>
        <w:tabs>
          <w:tab w:val="left" w:pos="1134"/>
        </w:tabs>
        <w:spacing w:after="0"/>
        <w:ind w:left="1494" w:hanging="283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sprawozdani</w:t>
      </w:r>
      <w:r w:rsidR="00053769" w:rsidRPr="00B372B6">
        <w:rPr>
          <w:rFonts w:ascii="Times New Roman" w:eastAsiaTheme="minorHAnsi" w:hAnsi="Times New Roman"/>
          <w:kern w:val="2"/>
          <w14:ligatures w14:val="standardContextual"/>
        </w:rPr>
        <w:t>a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z realizacji szkolenia (wg wzoru przekazanego przez Zmawiającego po podpisaniu umowy). </w:t>
      </w:r>
    </w:p>
    <w:p w14:paraId="2ABE994B" w14:textId="167D695E" w:rsidR="00B100C6" w:rsidRPr="00B372B6" w:rsidRDefault="007A5300" w:rsidP="004D75D1">
      <w:pPr>
        <w:pStyle w:val="Akapitzlist"/>
        <w:numPr>
          <w:ilvl w:val="1"/>
          <w:numId w:val="10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Z</w:t>
      </w:r>
      <w:r w:rsidR="00B100C6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achowanie ustalonego w harmonogramie czasu trwania </w:t>
      </w:r>
      <w:r w:rsidR="00183C18" w:rsidRPr="00B372B6">
        <w:rPr>
          <w:rFonts w:ascii="Times New Roman" w:eastAsiaTheme="minorHAnsi" w:hAnsi="Times New Roman"/>
          <w:kern w:val="2"/>
          <w14:ligatures w14:val="standardContextual"/>
        </w:rPr>
        <w:t>szkoleń</w:t>
      </w:r>
      <w:r w:rsidR="005E42CB" w:rsidRPr="00B372B6">
        <w:rPr>
          <w:rFonts w:ascii="Times New Roman" w:eastAsiaTheme="minorHAnsi" w:hAnsi="Times New Roman"/>
          <w:kern w:val="2"/>
          <w14:ligatures w14:val="standardContextual"/>
        </w:rPr>
        <w:t>.</w:t>
      </w:r>
    </w:p>
    <w:p w14:paraId="3C0203C4" w14:textId="77777777" w:rsidR="00C7700D" w:rsidRPr="00B372B6" w:rsidRDefault="00C7700D" w:rsidP="004D75D1">
      <w:pPr>
        <w:pStyle w:val="Akapitzlist"/>
        <w:numPr>
          <w:ilvl w:val="1"/>
          <w:numId w:val="10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Ś</w:t>
      </w:r>
      <w:r w:rsidR="00B100C6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cisła współpraca z przedstawicielem Zamawiającego w zakresie </w:t>
      </w:r>
      <w:r w:rsidR="007A5300" w:rsidRPr="00B372B6">
        <w:rPr>
          <w:rFonts w:ascii="Times New Roman" w:eastAsiaTheme="minorHAnsi" w:hAnsi="Times New Roman"/>
          <w:kern w:val="2"/>
          <w14:ligatures w14:val="standardContextual"/>
        </w:rPr>
        <w:t>realizacji</w:t>
      </w:r>
      <w:r w:rsidR="00B100C6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ww. szkoleń.</w:t>
      </w:r>
      <w:bookmarkStart w:id="27" w:name="_Hlk193444658"/>
    </w:p>
    <w:p w14:paraId="15E095C8" w14:textId="133A2DB9" w:rsidR="0046751C" w:rsidRPr="00B372B6" w:rsidRDefault="0046751C" w:rsidP="004D75D1">
      <w:pPr>
        <w:pStyle w:val="Akapitzlist"/>
        <w:numPr>
          <w:ilvl w:val="1"/>
          <w:numId w:val="10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="Times New Roman" w:hAnsi="Times New Roman"/>
          <w:lang w:eastAsia="pl-PL"/>
        </w:rPr>
        <w:t xml:space="preserve">Rozliczenie z Wykonawcą będzie odbywać się w okresach miesięcznych. Wykonawca do </w:t>
      </w:r>
      <w:r w:rsidR="00F65169">
        <w:rPr>
          <w:rFonts w:ascii="Times New Roman" w:eastAsia="Times New Roman" w:hAnsi="Times New Roman"/>
          <w:lang w:eastAsia="pl-PL"/>
        </w:rPr>
        <w:t>7</w:t>
      </w:r>
      <w:r w:rsidRPr="00B372B6">
        <w:rPr>
          <w:rFonts w:ascii="Times New Roman" w:eastAsia="Times New Roman" w:hAnsi="Times New Roman"/>
          <w:lang w:eastAsia="pl-PL"/>
        </w:rPr>
        <w:t xml:space="preserve"> dnia miesiąca następującego po miesiącu, którego rozliczenie dotyczy dostarczy prawidłowo wystawioną zbiorczą fakturę na adres </w:t>
      </w:r>
      <w:r w:rsidR="002478FB" w:rsidRPr="00B372B6">
        <w:rPr>
          <w:rFonts w:ascii="Times New Roman" w:eastAsia="Times New Roman" w:hAnsi="Times New Roman"/>
          <w:lang w:eastAsia="pl-PL"/>
        </w:rPr>
        <w:t xml:space="preserve">mailowy </w:t>
      </w:r>
      <w:r w:rsidRPr="00B372B6">
        <w:rPr>
          <w:rFonts w:ascii="Times New Roman" w:eastAsia="Times New Roman" w:hAnsi="Times New Roman"/>
          <w:lang w:eastAsia="pl-PL"/>
        </w:rPr>
        <w:t>Zamawiającego</w:t>
      </w:r>
      <w:bookmarkEnd w:id="27"/>
      <w:r w:rsidR="002478FB" w:rsidRPr="00B372B6">
        <w:rPr>
          <w:rFonts w:ascii="Times New Roman" w:eastAsia="Times New Roman" w:hAnsi="Times New Roman"/>
          <w:lang w:eastAsia="pl-PL"/>
        </w:rPr>
        <w:t xml:space="preserve"> tj. </w:t>
      </w:r>
      <w:hyperlink r:id="rId8" w:history="1">
        <w:r w:rsidR="002478FB" w:rsidRPr="00B372B6">
          <w:rPr>
            <w:rStyle w:val="Hipercze"/>
            <w:rFonts w:ascii="Times New Roman" w:eastAsia="Times New Roman" w:hAnsi="Times New Roman"/>
            <w:lang w:eastAsia="pl-PL"/>
          </w:rPr>
          <w:t>faktury@rops-katowice.pl</w:t>
        </w:r>
      </w:hyperlink>
      <w:r w:rsidR="002478FB" w:rsidRPr="00B372B6">
        <w:rPr>
          <w:rFonts w:ascii="Times New Roman" w:eastAsia="Times New Roman" w:hAnsi="Times New Roman"/>
          <w:lang w:eastAsia="pl-PL"/>
        </w:rPr>
        <w:t xml:space="preserve"> </w:t>
      </w:r>
      <w:r w:rsidR="00010570" w:rsidRPr="00B372B6">
        <w:rPr>
          <w:rFonts w:ascii="Times New Roman" w:eastAsia="Times New Roman" w:hAnsi="Times New Roman"/>
          <w:lang w:eastAsia="pl-PL"/>
        </w:rPr>
        <w:t xml:space="preserve">, po zaakceptowanie protokołu przez </w:t>
      </w:r>
      <w:r w:rsidR="002478FB" w:rsidRPr="00B372B6">
        <w:rPr>
          <w:rFonts w:ascii="Times New Roman" w:eastAsia="Times New Roman" w:hAnsi="Times New Roman"/>
          <w:lang w:eastAsia="pl-PL"/>
        </w:rPr>
        <w:t>Zamawiającego</w:t>
      </w:r>
      <w:r w:rsidRPr="00B372B6">
        <w:rPr>
          <w:rFonts w:ascii="Times New Roman" w:eastAsia="Times New Roman" w:hAnsi="Times New Roman"/>
          <w:lang w:eastAsia="pl-PL"/>
        </w:rPr>
        <w:t xml:space="preserve">. </w:t>
      </w:r>
      <w:bookmarkEnd w:id="25"/>
    </w:p>
    <w:p w14:paraId="4FF00E0E" w14:textId="7F663F8F" w:rsidR="00430F80" w:rsidRPr="00B372B6" w:rsidRDefault="00430F80" w:rsidP="004D75D1">
      <w:pPr>
        <w:pStyle w:val="Akapitzlist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="Times New Roman" w:hAnsi="Times New Roman"/>
          <w:kern w:val="2"/>
          <w:lang w:eastAsia="pl-PL"/>
        </w:rPr>
      </w:pPr>
      <w:r w:rsidRPr="00B372B6">
        <w:rPr>
          <w:rFonts w:ascii="Times New Roman" w:eastAsia="Times New Roman" w:hAnsi="Times New Roman"/>
          <w:b/>
          <w:bCs/>
          <w:kern w:val="2"/>
          <w:lang w:eastAsia="pl-PL"/>
        </w:rPr>
        <w:t xml:space="preserve"> Pozostałe informacje dotyczące zamówienia</w:t>
      </w:r>
      <w:r w:rsidR="008C3B14" w:rsidRPr="00B372B6">
        <w:rPr>
          <w:rFonts w:ascii="Times New Roman" w:eastAsia="Times New Roman" w:hAnsi="Times New Roman"/>
          <w:b/>
          <w:bCs/>
          <w:kern w:val="2"/>
          <w:lang w:eastAsia="pl-PL"/>
        </w:rPr>
        <w:t>.</w:t>
      </w:r>
    </w:p>
    <w:p w14:paraId="79589B1F" w14:textId="40265352" w:rsidR="00166E2A" w:rsidRPr="00B372B6" w:rsidRDefault="00430F80" w:rsidP="004D75D1">
      <w:pPr>
        <w:pStyle w:val="Akapitzlist"/>
        <w:numPr>
          <w:ilvl w:val="1"/>
          <w:numId w:val="10"/>
        </w:numPr>
        <w:tabs>
          <w:tab w:val="left" w:pos="993"/>
        </w:tabs>
        <w:autoSpaceDE w:val="0"/>
        <w:autoSpaceDN w:val="0"/>
        <w:adjustRightInd w:val="0"/>
        <w:spacing w:after="0"/>
        <w:ind w:left="851" w:hanging="425"/>
        <w:contextualSpacing w:val="0"/>
        <w:jc w:val="both"/>
        <w:rPr>
          <w:rFonts w:ascii="Times New Roman" w:eastAsia="Times New Roman" w:hAnsi="Times New Roman"/>
          <w:lang w:eastAsia="pl-PL"/>
        </w:rPr>
      </w:pPr>
      <w:r w:rsidRPr="00B372B6">
        <w:rPr>
          <w:rFonts w:ascii="Times New Roman" w:eastAsia="Times New Roman" w:hAnsi="Times New Roman"/>
          <w:lang w:eastAsia="pl-PL"/>
        </w:rPr>
        <w:t xml:space="preserve">Osoba prowadząca szkolenie, prócz bogatej wiedzy merytorycznej, musi posiadać: </w:t>
      </w:r>
      <w:r w:rsidR="009308A8" w:rsidRPr="00B372B6">
        <w:rPr>
          <w:rFonts w:ascii="Times New Roman" w:eastAsia="Times New Roman" w:hAnsi="Times New Roman"/>
          <w:lang w:eastAsia="pl-PL"/>
        </w:rPr>
        <w:t xml:space="preserve">wysoce rozwinięte umiejętności interpersonalne, </w:t>
      </w:r>
      <w:r w:rsidRPr="00B372B6">
        <w:rPr>
          <w:rFonts w:ascii="Times New Roman" w:eastAsia="Times New Roman" w:hAnsi="Times New Roman"/>
          <w:lang w:eastAsia="pl-PL"/>
        </w:rPr>
        <w:t xml:space="preserve">nienaganną prezencję i umiejętność nawiązywania kontaktu </w:t>
      </w:r>
      <w:r w:rsidR="0037630A">
        <w:rPr>
          <w:rFonts w:ascii="Times New Roman" w:eastAsia="Times New Roman" w:hAnsi="Times New Roman"/>
          <w:lang w:eastAsia="pl-PL"/>
        </w:rPr>
        <w:br/>
      </w:r>
      <w:r w:rsidRPr="00B372B6">
        <w:rPr>
          <w:rFonts w:ascii="Times New Roman" w:eastAsia="Times New Roman" w:hAnsi="Times New Roman"/>
          <w:lang w:eastAsia="pl-PL"/>
        </w:rPr>
        <w:t>z uczestnikami.</w:t>
      </w:r>
    </w:p>
    <w:p w14:paraId="43B793A9" w14:textId="2098128A" w:rsidR="00166E2A" w:rsidRPr="00B372B6" w:rsidRDefault="00430F80" w:rsidP="0037630A">
      <w:pPr>
        <w:pStyle w:val="Akapitzlist"/>
        <w:numPr>
          <w:ilvl w:val="1"/>
          <w:numId w:val="10"/>
        </w:numPr>
        <w:tabs>
          <w:tab w:val="left" w:pos="993"/>
        </w:tabs>
        <w:autoSpaceDE w:val="0"/>
        <w:autoSpaceDN w:val="0"/>
        <w:adjustRightInd w:val="0"/>
        <w:spacing w:after="0"/>
        <w:ind w:left="851" w:hanging="425"/>
        <w:contextualSpacing w:val="0"/>
        <w:jc w:val="both"/>
        <w:rPr>
          <w:rFonts w:ascii="Times New Roman" w:eastAsia="Times New Roman" w:hAnsi="Times New Roman"/>
          <w:lang w:eastAsia="pl-PL"/>
        </w:rPr>
      </w:pPr>
      <w:r w:rsidRPr="00B372B6">
        <w:rPr>
          <w:rFonts w:ascii="Times New Roman" w:eastAsia="Times New Roman" w:hAnsi="Times New Roman"/>
          <w:bCs/>
          <w:lang w:eastAsia="pl-PL"/>
        </w:rPr>
        <w:t xml:space="preserve">Kwota do </w:t>
      </w:r>
      <w:r w:rsidR="0004485F" w:rsidRPr="00B372B6">
        <w:rPr>
          <w:rFonts w:ascii="Times New Roman" w:eastAsia="Times New Roman" w:hAnsi="Times New Roman"/>
          <w:bCs/>
          <w:lang w:eastAsia="pl-PL"/>
        </w:rPr>
        <w:t>za</w:t>
      </w:r>
      <w:r w:rsidRPr="00B372B6">
        <w:rPr>
          <w:rFonts w:ascii="Times New Roman" w:eastAsia="Times New Roman" w:hAnsi="Times New Roman"/>
          <w:bCs/>
          <w:lang w:eastAsia="pl-PL"/>
        </w:rPr>
        <w:t>płaty zostanie ostatecznie ustalona na podstawie rozliczenia według faktycznie zrealizowanych godzin trenerskich – na podstawie stawki jednostkowej wskazanej w formularzu cenowym.</w:t>
      </w:r>
      <w:r w:rsidR="00941B3C" w:rsidRPr="00B372B6">
        <w:rPr>
          <w:rFonts w:ascii="Times New Roman" w:eastAsia="Times New Roman" w:hAnsi="Times New Roman"/>
          <w:bCs/>
          <w:lang w:eastAsia="pl-PL"/>
        </w:rPr>
        <w:t xml:space="preserve"> Zamawiający gwarantuje realizację co najmniej </w:t>
      </w:r>
      <w:r w:rsidR="009308A8" w:rsidRPr="00B372B6">
        <w:rPr>
          <w:rFonts w:ascii="Times New Roman" w:eastAsia="Times New Roman" w:hAnsi="Times New Roman"/>
          <w:bCs/>
          <w:lang w:eastAsia="pl-PL"/>
        </w:rPr>
        <w:t>3</w:t>
      </w:r>
      <w:r w:rsidR="00941B3C" w:rsidRPr="00B372B6">
        <w:rPr>
          <w:rFonts w:ascii="Times New Roman" w:eastAsia="Times New Roman" w:hAnsi="Times New Roman"/>
          <w:bCs/>
          <w:lang w:eastAsia="pl-PL"/>
        </w:rPr>
        <w:t xml:space="preserve">0% liczby godzin wskazanej w punkcie </w:t>
      </w:r>
      <w:r w:rsidR="00AD68AA" w:rsidRPr="00B372B6">
        <w:rPr>
          <w:rFonts w:ascii="Times New Roman" w:eastAsia="Times New Roman" w:hAnsi="Times New Roman"/>
          <w:bCs/>
          <w:lang w:eastAsia="pl-PL"/>
        </w:rPr>
        <w:t>3.5</w:t>
      </w:r>
      <w:r w:rsidR="00941B3C" w:rsidRPr="00B372B6">
        <w:rPr>
          <w:rFonts w:ascii="Times New Roman" w:eastAsia="Times New Roman" w:hAnsi="Times New Roman"/>
          <w:bCs/>
          <w:lang w:eastAsia="pl-PL"/>
        </w:rPr>
        <w:t xml:space="preserve">. </w:t>
      </w:r>
    </w:p>
    <w:p w14:paraId="6838FDEA" w14:textId="77777777" w:rsidR="00166E2A" w:rsidRPr="00B372B6" w:rsidRDefault="009C3469" w:rsidP="0037630A">
      <w:pPr>
        <w:pStyle w:val="Akapitzlist"/>
        <w:numPr>
          <w:ilvl w:val="1"/>
          <w:numId w:val="10"/>
        </w:numPr>
        <w:tabs>
          <w:tab w:val="left" w:pos="993"/>
        </w:tabs>
        <w:autoSpaceDE w:val="0"/>
        <w:autoSpaceDN w:val="0"/>
        <w:adjustRightInd w:val="0"/>
        <w:spacing w:after="0"/>
        <w:ind w:left="851" w:hanging="425"/>
        <w:contextualSpacing w:val="0"/>
        <w:jc w:val="both"/>
        <w:rPr>
          <w:rFonts w:ascii="Times New Roman" w:eastAsia="Times New Roman" w:hAnsi="Times New Roman"/>
          <w:lang w:eastAsia="pl-PL"/>
        </w:rPr>
      </w:pPr>
      <w:r w:rsidRPr="00B372B6">
        <w:rPr>
          <w:rFonts w:ascii="Times New Roman" w:eastAsia="Times New Roman" w:hAnsi="Times New Roman"/>
          <w:bCs/>
          <w:lang w:eastAsia="pl-PL"/>
        </w:rPr>
        <w:t>Wykonawca w trakcie wykonywania czynności projektowych zobowiązany będzie do ochrony danych osobowych zgodnie z obowiązującymi w tym zakresie przepisami.</w:t>
      </w:r>
    </w:p>
    <w:p w14:paraId="4B747EF4" w14:textId="71A62534" w:rsidR="009C3469" w:rsidRPr="00B372B6" w:rsidRDefault="00AD68AA" w:rsidP="0037630A">
      <w:pPr>
        <w:pStyle w:val="Akapitzlist"/>
        <w:numPr>
          <w:ilvl w:val="1"/>
          <w:numId w:val="10"/>
        </w:numPr>
        <w:tabs>
          <w:tab w:val="left" w:pos="993"/>
        </w:tabs>
        <w:autoSpaceDE w:val="0"/>
        <w:autoSpaceDN w:val="0"/>
        <w:adjustRightInd w:val="0"/>
        <w:spacing w:after="0"/>
        <w:ind w:left="851" w:hanging="425"/>
        <w:contextualSpacing w:val="0"/>
        <w:jc w:val="both"/>
        <w:rPr>
          <w:rFonts w:ascii="Times New Roman" w:eastAsia="Times New Roman" w:hAnsi="Times New Roman"/>
          <w:lang w:eastAsia="pl-PL"/>
        </w:rPr>
      </w:pPr>
      <w:r w:rsidRPr="00B372B6">
        <w:rPr>
          <w:rFonts w:ascii="Times New Roman" w:eastAsia="Times New Roman" w:hAnsi="Times New Roman"/>
          <w:kern w:val="2"/>
          <w14:ligatures w14:val="standardContextual"/>
        </w:rPr>
        <w:t xml:space="preserve">Liczba </w:t>
      </w:r>
      <w:r w:rsidR="009C3469" w:rsidRPr="00B372B6">
        <w:rPr>
          <w:rFonts w:ascii="Times New Roman" w:eastAsia="Times New Roman" w:hAnsi="Times New Roman"/>
          <w:kern w:val="2"/>
          <w14:ligatures w14:val="standardContextual"/>
        </w:rPr>
        <w:t xml:space="preserve">uczestników szkoleń ma charakter szacunkowy i informacyjny i może ulec zmianie. max. liczba uczestników jednej grupy szkolenia nie będzie większa niż 20 osób. </w:t>
      </w:r>
    </w:p>
    <w:p w14:paraId="2260665D" w14:textId="77777777" w:rsidR="00BE387A" w:rsidRPr="00B372B6" w:rsidRDefault="00BE387A" w:rsidP="0037630A">
      <w:pPr>
        <w:pStyle w:val="Akapitzlist"/>
        <w:numPr>
          <w:ilvl w:val="0"/>
          <w:numId w:val="10"/>
        </w:numPr>
        <w:spacing w:after="0"/>
        <w:contextualSpacing w:val="0"/>
        <w:jc w:val="both"/>
        <w:rPr>
          <w:rFonts w:ascii="Times New Roman" w:hAnsi="Times New Roman"/>
          <w:b/>
          <w:bCs/>
        </w:rPr>
      </w:pPr>
      <w:r w:rsidRPr="00B372B6">
        <w:rPr>
          <w:rFonts w:ascii="Times New Roman" w:hAnsi="Times New Roman"/>
          <w:b/>
          <w:bCs/>
        </w:rPr>
        <w:t xml:space="preserve">Prawa i obowiązki Zamawiającego </w:t>
      </w:r>
    </w:p>
    <w:p w14:paraId="6F6AF2D6" w14:textId="6CB74DE5" w:rsidR="00BE387A" w:rsidRPr="00B372B6" w:rsidRDefault="00BE387A" w:rsidP="0037630A">
      <w:pPr>
        <w:pStyle w:val="Akapitzlist"/>
        <w:numPr>
          <w:ilvl w:val="1"/>
          <w:numId w:val="10"/>
        </w:numPr>
        <w:spacing w:after="0"/>
        <w:ind w:left="851" w:hanging="425"/>
        <w:contextualSpacing w:val="0"/>
        <w:jc w:val="both"/>
        <w:rPr>
          <w:rFonts w:ascii="Times New Roman" w:hAnsi="Times New Roman"/>
          <w:b/>
          <w:bCs/>
        </w:rPr>
      </w:pPr>
      <w:r w:rsidRPr="00B372B6">
        <w:rPr>
          <w:rFonts w:ascii="Times New Roman" w:hAnsi="Times New Roman"/>
        </w:rPr>
        <w:t xml:space="preserve">Zapewnienie osoby do kontaktu z Wykonawcą, odpowiedzialną za wszelkie sprawy związane </w:t>
      </w:r>
      <w:r w:rsidR="0037630A">
        <w:rPr>
          <w:rFonts w:ascii="Times New Roman" w:hAnsi="Times New Roman"/>
        </w:rPr>
        <w:br/>
      </w:r>
      <w:r w:rsidRPr="00B372B6">
        <w:rPr>
          <w:rFonts w:ascii="Times New Roman" w:hAnsi="Times New Roman"/>
        </w:rPr>
        <w:t>z organizacją szkoleń.</w:t>
      </w:r>
    </w:p>
    <w:p w14:paraId="00ED4C37" w14:textId="77777777" w:rsidR="00BE387A" w:rsidRPr="00B372B6" w:rsidRDefault="00430F80" w:rsidP="0037630A">
      <w:pPr>
        <w:pStyle w:val="Akapitzlist"/>
        <w:numPr>
          <w:ilvl w:val="1"/>
          <w:numId w:val="10"/>
        </w:numPr>
        <w:spacing w:after="0"/>
        <w:ind w:left="851" w:hanging="425"/>
        <w:contextualSpacing w:val="0"/>
        <w:jc w:val="both"/>
        <w:rPr>
          <w:rFonts w:ascii="Times New Roman" w:hAnsi="Times New Roman"/>
          <w:b/>
          <w:bCs/>
        </w:rPr>
      </w:pPr>
      <w:r w:rsidRPr="00B372B6">
        <w:rPr>
          <w:rFonts w:ascii="Times New Roman" w:hAnsi="Times New Roman"/>
          <w:kern w:val="2"/>
        </w:rPr>
        <w:t xml:space="preserve">Przeprowadzenie </w:t>
      </w:r>
      <w:r w:rsidR="00941B3C" w:rsidRPr="00B372B6">
        <w:rPr>
          <w:rFonts w:ascii="Times New Roman" w:hAnsi="Times New Roman"/>
          <w:kern w:val="2"/>
        </w:rPr>
        <w:t>rekrutacji</w:t>
      </w:r>
      <w:r w:rsidRPr="00B372B6">
        <w:rPr>
          <w:rFonts w:ascii="Times New Roman" w:hAnsi="Times New Roman"/>
          <w:kern w:val="2"/>
        </w:rPr>
        <w:t xml:space="preserve"> uczestników szkoleń</w:t>
      </w:r>
      <w:r w:rsidR="00941B3C" w:rsidRPr="00B372B6">
        <w:rPr>
          <w:rFonts w:ascii="Times New Roman" w:hAnsi="Times New Roman"/>
          <w:kern w:val="2"/>
        </w:rPr>
        <w:t>.</w:t>
      </w:r>
    </w:p>
    <w:p w14:paraId="67F582C0" w14:textId="195751C0" w:rsidR="00BE387A" w:rsidRPr="00B372B6" w:rsidRDefault="00430F80" w:rsidP="0037630A">
      <w:pPr>
        <w:pStyle w:val="Akapitzlist"/>
        <w:numPr>
          <w:ilvl w:val="1"/>
          <w:numId w:val="10"/>
        </w:numPr>
        <w:spacing w:after="0"/>
        <w:ind w:left="851" w:hanging="425"/>
        <w:contextualSpacing w:val="0"/>
        <w:jc w:val="both"/>
        <w:rPr>
          <w:rFonts w:ascii="Times New Roman" w:hAnsi="Times New Roman"/>
          <w:b/>
          <w:bCs/>
        </w:rPr>
      </w:pPr>
      <w:r w:rsidRPr="00B372B6">
        <w:rPr>
          <w:rFonts w:ascii="Times New Roman" w:hAnsi="Times New Roman"/>
        </w:rPr>
        <w:t>Przekazanie Wykonawcy otrzymanych w wyniku rekrutacji danych uczestników, niezbędnych do wystawienia zaświadczeń o ukończeniu szkoleń oraz adres</w:t>
      </w:r>
      <w:r w:rsidR="00714636" w:rsidRPr="00B372B6">
        <w:rPr>
          <w:rFonts w:ascii="Times New Roman" w:hAnsi="Times New Roman"/>
        </w:rPr>
        <w:t>ów</w:t>
      </w:r>
      <w:r w:rsidRPr="00B372B6">
        <w:rPr>
          <w:rFonts w:ascii="Times New Roman" w:hAnsi="Times New Roman"/>
        </w:rPr>
        <w:t xml:space="preserve"> e-mai</w:t>
      </w:r>
      <w:r w:rsidR="00714636" w:rsidRPr="00B372B6">
        <w:rPr>
          <w:rFonts w:ascii="Times New Roman" w:hAnsi="Times New Roman"/>
        </w:rPr>
        <w:t>l</w:t>
      </w:r>
      <w:r w:rsidR="002D35F3" w:rsidRPr="00B372B6">
        <w:rPr>
          <w:rFonts w:ascii="Times New Roman" w:hAnsi="Times New Roman"/>
        </w:rPr>
        <w:t xml:space="preserve"> </w:t>
      </w:r>
      <w:r w:rsidRPr="00B372B6">
        <w:rPr>
          <w:rFonts w:ascii="Times New Roman" w:hAnsi="Times New Roman"/>
        </w:rPr>
        <w:t xml:space="preserve">. </w:t>
      </w:r>
    </w:p>
    <w:p w14:paraId="0AB32BFC" w14:textId="77777777" w:rsidR="00BE387A" w:rsidRPr="00B372B6" w:rsidRDefault="00430F80" w:rsidP="0037630A">
      <w:pPr>
        <w:pStyle w:val="Akapitzlist"/>
        <w:numPr>
          <w:ilvl w:val="1"/>
          <w:numId w:val="10"/>
        </w:numPr>
        <w:spacing w:after="0"/>
        <w:ind w:left="851" w:hanging="425"/>
        <w:contextualSpacing w:val="0"/>
        <w:jc w:val="both"/>
        <w:rPr>
          <w:rFonts w:ascii="Times New Roman" w:hAnsi="Times New Roman"/>
          <w:b/>
          <w:bCs/>
        </w:rPr>
      </w:pPr>
      <w:r w:rsidRPr="00B372B6">
        <w:rPr>
          <w:rFonts w:ascii="Times New Roman" w:hAnsi="Times New Roman"/>
        </w:rPr>
        <w:t xml:space="preserve">Przekazania Wykonawcy </w:t>
      </w:r>
      <w:r w:rsidR="00714636" w:rsidRPr="00B372B6">
        <w:rPr>
          <w:rFonts w:ascii="Times New Roman" w:hAnsi="Times New Roman"/>
        </w:rPr>
        <w:t xml:space="preserve">elektronicznych wersji </w:t>
      </w:r>
      <w:r w:rsidRPr="00B372B6">
        <w:rPr>
          <w:rFonts w:ascii="Times New Roman" w:hAnsi="Times New Roman"/>
        </w:rPr>
        <w:t>wszystkich</w:t>
      </w:r>
      <w:r w:rsidR="00FD724D" w:rsidRPr="00B372B6">
        <w:rPr>
          <w:rFonts w:ascii="Times New Roman" w:hAnsi="Times New Roman"/>
        </w:rPr>
        <w:t xml:space="preserve"> niezbędnych wzorów dokumentów</w:t>
      </w:r>
      <w:r w:rsidRPr="00B372B6">
        <w:rPr>
          <w:rFonts w:ascii="Times New Roman" w:hAnsi="Times New Roman"/>
        </w:rPr>
        <w:t xml:space="preserve"> </w:t>
      </w:r>
      <w:r w:rsidR="00FD724D" w:rsidRPr="00B372B6">
        <w:rPr>
          <w:rFonts w:ascii="Times New Roman" w:hAnsi="Times New Roman"/>
        </w:rPr>
        <w:t xml:space="preserve">oraz </w:t>
      </w:r>
      <w:r w:rsidRPr="00B372B6">
        <w:rPr>
          <w:rFonts w:ascii="Times New Roman" w:hAnsi="Times New Roman"/>
        </w:rPr>
        <w:t>obowiązujących logotypów niezbędnych do przygotowania dokumentów zgodnie z wytycznymi projektu</w:t>
      </w:r>
      <w:r w:rsidR="00941B3C" w:rsidRPr="00B372B6">
        <w:rPr>
          <w:rFonts w:ascii="Times New Roman" w:hAnsi="Times New Roman"/>
        </w:rPr>
        <w:t>.</w:t>
      </w:r>
    </w:p>
    <w:p w14:paraId="49DCA222" w14:textId="77777777" w:rsidR="00BE387A" w:rsidRPr="00B372B6" w:rsidRDefault="00430F80" w:rsidP="0037630A">
      <w:pPr>
        <w:pStyle w:val="Akapitzlist"/>
        <w:numPr>
          <w:ilvl w:val="1"/>
          <w:numId w:val="10"/>
        </w:numPr>
        <w:spacing w:after="0"/>
        <w:ind w:left="851" w:hanging="425"/>
        <w:contextualSpacing w:val="0"/>
        <w:jc w:val="both"/>
        <w:rPr>
          <w:rFonts w:ascii="Times New Roman" w:hAnsi="Times New Roman"/>
          <w:b/>
          <w:bCs/>
        </w:rPr>
      </w:pPr>
      <w:r w:rsidRPr="00B372B6">
        <w:rPr>
          <w:rFonts w:ascii="Times New Roman" w:hAnsi="Times New Roman"/>
        </w:rPr>
        <w:t>Zapewnienie cateringu dla uczestników szkoleń stacjonarnych (składników przerw kawowych).</w:t>
      </w:r>
    </w:p>
    <w:p w14:paraId="694A2239" w14:textId="2CE76204" w:rsidR="00AC19C2" w:rsidRPr="00B372B6" w:rsidRDefault="00AC19C2" w:rsidP="0037630A">
      <w:pPr>
        <w:pStyle w:val="Akapitzlist"/>
        <w:numPr>
          <w:ilvl w:val="1"/>
          <w:numId w:val="10"/>
        </w:numPr>
        <w:spacing w:after="0"/>
        <w:ind w:left="851" w:hanging="425"/>
        <w:contextualSpacing w:val="0"/>
        <w:jc w:val="both"/>
        <w:rPr>
          <w:rFonts w:ascii="Times New Roman" w:hAnsi="Times New Roman"/>
          <w:b/>
          <w:bCs/>
        </w:rPr>
      </w:pPr>
      <w:r w:rsidRPr="00B372B6">
        <w:rPr>
          <w:rFonts w:ascii="Times New Roman" w:hAnsi="Times New Roman"/>
        </w:rPr>
        <w:t>Zamawiający zastrzega sobie możliwość zmiany terminu lub odwołania poszczególnych szkoleń, przy czym realizacja szkoleń musi się zakończyć w terminach wskazanych w p</w:t>
      </w:r>
      <w:r w:rsidR="00AD68AA" w:rsidRPr="00B372B6">
        <w:rPr>
          <w:rFonts w:ascii="Times New Roman" w:hAnsi="Times New Roman"/>
        </w:rPr>
        <w:t xml:space="preserve">unkcie </w:t>
      </w:r>
      <w:r w:rsidRPr="00B372B6">
        <w:rPr>
          <w:rFonts w:ascii="Times New Roman" w:hAnsi="Times New Roman"/>
        </w:rPr>
        <w:t xml:space="preserve">1 </w:t>
      </w:r>
      <w:r w:rsidR="00AD68AA" w:rsidRPr="00B372B6">
        <w:rPr>
          <w:rFonts w:ascii="Times New Roman" w:hAnsi="Times New Roman"/>
        </w:rPr>
        <w:t xml:space="preserve">podpunkt </w:t>
      </w:r>
      <w:r w:rsidRPr="00B372B6">
        <w:rPr>
          <w:rFonts w:ascii="Times New Roman" w:hAnsi="Times New Roman"/>
        </w:rPr>
        <w:t>1.1. Zamawiający zobowiązuje się do niezwłocznego powiadomienia Wykonawcy o zmianie terminu przeprowadzenia szkoleń.</w:t>
      </w:r>
    </w:p>
    <w:p w14:paraId="790B1B5C" w14:textId="775A942A" w:rsidR="00430F80" w:rsidRPr="00B372B6" w:rsidRDefault="00430F80" w:rsidP="0037630A">
      <w:pPr>
        <w:pStyle w:val="Akapitzlist"/>
        <w:numPr>
          <w:ilvl w:val="1"/>
          <w:numId w:val="10"/>
        </w:numPr>
        <w:spacing w:after="0"/>
        <w:ind w:left="851" w:hanging="425"/>
        <w:contextualSpacing w:val="0"/>
        <w:jc w:val="both"/>
        <w:rPr>
          <w:rFonts w:ascii="Times New Roman" w:hAnsi="Times New Roman"/>
          <w:b/>
          <w:bCs/>
        </w:rPr>
      </w:pPr>
      <w:r w:rsidRPr="00B372B6">
        <w:rPr>
          <w:rFonts w:ascii="Times New Roman" w:hAnsi="Times New Roman"/>
        </w:rPr>
        <w:t xml:space="preserve">Zamawiający zastrzega sobie prawo do wystąpienia z wnioskiem do Wykonawcy o zmianę trenera  / trenerów wskazanego / </w:t>
      </w:r>
      <w:proofErr w:type="spellStart"/>
      <w:r w:rsidRPr="00B372B6">
        <w:rPr>
          <w:rFonts w:ascii="Times New Roman" w:hAnsi="Times New Roman"/>
        </w:rPr>
        <w:t>ych</w:t>
      </w:r>
      <w:proofErr w:type="spellEnd"/>
      <w:r w:rsidRPr="00B372B6">
        <w:rPr>
          <w:rFonts w:ascii="Times New Roman" w:hAnsi="Times New Roman"/>
        </w:rPr>
        <w:t xml:space="preserve"> w </w:t>
      </w:r>
      <w:r w:rsidR="007606FD" w:rsidRPr="00B372B6">
        <w:rPr>
          <w:rFonts w:ascii="Times New Roman" w:hAnsi="Times New Roman"/>
        </w:rPr>
        <w:t xml:space="preserve">umowie </w:t>
      </w:r>
      <w:r w:rsidRPr="00B372B6">
        <w:rPr>
          <w:rFonts w:ascii="Times New Roman" w:hAnsi="Times New Roman"/>
        </w:rPr>
        <w:t xml:space="preserve">w sytuacji uzyskania przez niego / nich </w:t>
      </w:r>
      <w:r w:rsidR="004B4C98" w:rsidRPr="00B372B6">
        <w:rPr>
          <w:rFonts w:ascii="Times New Roman" w:hAnsi="Times New Roman"/>
        </w:rPr>
        <w:t>trzech</w:t>
      </w:r>
      <w:r w:rsidRPr="00B372B6">
        <w:rPr>
          <w:rFonts w:ascii="Times New Roman" w:hAnsi="Times New Roman"/>
        </w:rPr>
        <w:t xml:space="preserve"> negatywnych </w:t>
      </w:r>
      <w:r w:rsidR="006856C2" w:rsidRPr="00B372B6">
        <w:rPr>
          <w:rFonts w:ascii="Times New Roman" w:hAnsi="Times New Roman"/>
        </w:rPr>
        <w:t xml:space="preserve">średnich </w:t>
      </w:r>
      <w:r w:rsidRPr="00B372B6">
        <w:rPr>
          <w:rFonts w:ascii="Times New Roman" w:hAnsi="Times New Roman"/>
        </w:rPr>
        <w:t>ocen</w:t>
      </w:r>
      <w:r w:rsidR="00FC3DB3" w:rsidRPr="00B372B6">
        <w:rPr>
          <w:rFonts w:ascii="Times New Roman" w:hAnsi="Times New Roman"/>
        </w:rPr>
        <w:t xml:space="preserve"> (w ramach jednego </w:t>
      </w:r>
      <w:r w:rsidR="00DF5539" w:rsidRPr="00B372B6">
        <w:rPr>
          <w:rFonts w:ascii="Times New Roman" w:hAnsi="Times New Roman"/>
        </w:rPr>
        <w:t>tematu</w:t>
      </w:r>
      <w:r w:rsidR="00FC3DB3" w:rsidRPr="00B372B6">
        <w:rPr>
          <w:rFonts w:ascii="Times New Roman" w:hAnsi="Times New Roman"/>
        </w:rPr>
        <w:t xml:space="preserve"> szkolenia</w:t>
      </w:r>
      <w:r w:rsidR="0066646D" w:rsidRPr="00B372B6">
        <w:rPr>
          <w:rFonts w:ascii="Times New Roman" w:hAnsi="Times New Roman"/>
        </w:rPr>
        <w:t xml:space="preserve"> ocena poniżej 3,0</w:t>
      </w:r>
      <w:r w:rsidR="00FC3DB3" w:rsidRPr="00B372B6">
        <w:rPr>
          <w:rFonts w:ascii="Times New Roman" w:hAnsi="Times New Roman"/>
        </w:rPr>
        <w:t xml:space="preserve">) </w:t>
      </w:r>
      <w:r w:rsidRPr="00B372B6">
        <w:rPr>
          <w:rFonts w:ascii="Times New Roman" w:hAnsi="Times New Roman"/>
        </w:rPr>
        <w:t xml:space="preserve">na podstawie ankiet </w:t>
      </w:r>
      <w:r w:rsidRPr="00B372B6">
        <w:rPr>
          <w:rFonts w:ascii="Times New Roman" w:hAnsi="Times New Roman"/>
        </w:rPr>
        <w:lastRenderedPageBreak/>
        <w:t xml:space="preserve">ewaluacyjnych </w:t>
      </w:r>
      <w:r w:rsidR="002D62DA">
        <w:rPr>
          <w:rFonts w:ascii="Times New Roman" w:hAnsi="Times New Roman"/>
        </w:rPr>
        <w:t>wypełnionych</w:t>
      </w:r>
      <w:r w:rsidRPr="00B372B6">
        <w:rPr>
          <w:rFonts w:ascii="Times New Roman" w:hAnsi="Times New Roman"/>
        </w:rPr>
        <w:t xml:space="preserve"> przez uczestników szkole</w:t>
      </w:r>
      <w:r w:rsidR="00065F2C" w:rsidRPr="00B372B6">
        <w:rPr>
          <w:rFonts w:ascii="Times New Roman" w:hAnsi="Times New Roman"/>
        </w:rPr>
        <w:t>ń</w:t>
      </w:r>
      <w:r w:rsidRPr="00B372B6">
        <w:rPr>
          <w:rFonts w:ascii="Times New Roman" w:hAnsi="Times New Roman"/>
        </w:rPr>
        <w:t xml:space="preserve"> po </w:t>
      </w:r>
      <w:r w:rsidR="00065F2C" w:rsidRPr="00B372B6">
        <w:rPr>
          <w:rFonts w:ascii="Times New Roman" w:hAnsi="Times New Roman"/>
        </w:rPr>
        <w:t>ich</w:t>
      </w:r>
      <w:r w:rsidRPr="00B372B6">
        <w:rPr>
          <w:rFonts w:ascii="Times New Roman" w:hAnsi="Times New Roman"/>
        </w:rPr>
        <w:t xml:space="preserve"> zakończeniu.</w:t>
      </w:r>
      <w:r w:rsidRPr="00B372B6">
        <w:rPr>
          <w:rFonts w:ascii="Times New Roman" w:hAnsi="Times New Roman"/>
          <w:b/>
          <w:bCs/>
        </w:rPr>
        <w:t xml:space="preserve"> </w:t>
      </w:r>
      <w:bookmarkStart w:id="28" w:name="_Hlk184803197"/>
      <w:r w:rsidRPr="00B372B6">
        <w:rPr>
          <w:rFonts w:ascii="Times New Roman" w:hAnsi="Times New Roman"/>
        </w:rPr>
        <w:t xml:space="preserve">Trener / trenerzy będą oceniani wg następujących kryteriów w 5 punktowej skali: </w:t>
      </w:r>
    </w:p>
    <w:p w14:paraId="3A25866B" w14:textId="77777777" w:rsidR="00430F80" w:rsidRPr="00B372B6" w:rsidRDefault="00430F80" w:rsidP="0037630A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>Zgodność treści z nazwą zajęć</w:t>
      </w:r>
    </w:p>
    <w:p w14:paraId="4CA28339" w14:textId="77777777" w:rsidR="00430F80" w:rsidRPr="00B372B6" w:rsidRDefault="00430F80" w:rsidP="004D75D1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>Poziom zrealizowania celu zajęć</w:t>
      </w:r>
    </w:p>
    <w:p w14:paraId="1190FF12" w14:textId="77777777" w:rsidR="00430F80" w:rsidRPr="00B372B6" w:rsidRDefault="00430F80" w:rsidP="004D75D1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>Ukierunkowanie na praktyczne zastosowanie treści</w:t>
      </w:r>
    </w:p>
    <w:p w14:paraId="02961575" w14:textId="77777777" w:rsidR="00430F80" w:rsidRPr="00B372B6" w:rsidRDefault="00430F80" w:rsidP="004D75D1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 xml:space="preserve">Zachęcanie do myślenia lub samodzielnego pogłębiania tematu  </w:t>
      </w:r>
    </w:p>
    <w:p w14:paraId="52C1DAA8" w14:textId="77777777" w:rsidR="00430F80" w:rsidRPr="00B372B6" w:rsidRDefault="00430F80" w:rsidP="004D75D1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>Dobór przykładów ilustrujących omawiane treści</w:t>
      </w:r>
    </w:p>
    <w:p w14:paraId="71EE3EDD" w14:textId="77777777" w:rsidR="00430F80" w:rsidRPr="00B372B6" w:rsidRDefault="00430F80" w:rsidP="004D75D1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>Przydatność otrzymanych materiałów dydaktycznych</w:t>
      </w:r>
    </w:p>
    <w:p w14:paraId="5BEEA157" w14:textId="77777777" w:rsidR="00430F80" w:rsidRPr="00B372B6" w:rsidRDefault="00430F80" w:rsidP="004D75D1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>Przygotowanie prowadzących do zajęć</w:t>
      </w:r>
    </w:p>
    <w:p w14:paraId="6CB06696" w14:textId="77777777" w:rsidR="00430F80" w:rsidRPr="00B372B6" w:rsidRDefault="00430F80" w:rsidP="004D75D1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>Zrozumiałe przekazywanie treści przez prowadzących</w:t>
      </w:r>
    </w:p>
    <w:p w14:paraId="465C7C7B" w14:textId="77777777" w:rsidR="00430F80" w:rsidRPr="00B372B6" w:rsidRDefault="00430F80" w:rsidP="004D75D1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>Organizacja przebiegu zajęć</w:t>
      </w:r>
    </w:p>
    <w:p w14:paraId="784A5250" w14:textId="7A2DB1F6" w:rsidR="00BE387A" w:rsidRPr="00B372B6" w:rsidRDefault="00430F80" w:rsidP="004D75D1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>Jakość kontaktu z prowadzącymi</w:t>
      </w:r>
    </w:p>
    <w:bookmarkEnd w:id="28"/>
    <w:p w14:paraId="33B664DF" w14:textId="60B3F94B" w:rsidR="00430F80" w:rsidRPr="00B372B6" w:rsidRDefault="005E76FD" w:rsidP="004D75D1">
      <w:pPr>
        <w:pStyle w:val="Akapitzlist"/>
        <w:numPr>
          <w:ilvl w:val="0"/>
          <w:numId w:val="10"/>
        </w:numPr>
        <w:spacing w:after="0"/>
        <w:contextualSpacing w:val="0"/>
        <w:rPr>
          <w:rFonts w:ascii="Times New Roman" w:hAnsi="Times New Roman"/>
          <w:b/>
          <w:bCs/>
        </w:rPr>
      </w:pPr>
      <w:r w:rsidRPr="00B372B6">
        <w:rPr>
          <w:rFonts w:ascii="Times New Roman" w:hAnsi="Times New Roman"/>
          <w:b/>
          <w:bCs/>
        </w:rPr>
        <w:t>Kalkulacja kosztów szkolenia powinna uwzględniać:</w:t>
      </w:r>
    </w:p>
    <w:p w14:paraId="7F2B4B62" w14:textId="77777777" w:rsidR="001D6D29" w:rsidRPr="00B372B6" w:rsidRDefault="00430F80" w:rsidP="004D75D1">
      <w:pPr>
        <w:pStyle w:val="Akapitzlist"/>
        <w:numPr>
          <w:ilvl w:val="1"/>
          <w:numId w:val="10"/>
        </w:numPr>
        <w:tabs>
          <w:tab w:val="left" w:pos="567"/>
          <w:tab w:val="left" w:pos="851"/>
        </w:tabs>
        <w:spacing w:after="0"/>
        <w:ind w:left="851" w:hanging="425"/>
        <w:contextualSpacing w:val="0"/>
        <w:jc w:val="both"/>
        <w:rPr>
          <w:rFonts w:ascii="Times New Roman" w:hAnsi="Times New Roman"/>
        </w:rPr>
      </w:pPr>
      <w:r w:rsidRPr="00B372B6">
        <w:rPr>
          <w:rFonts w:ascii="Times New Roman" w:hAnsi="Times New Roman"/>
        </w:rPr>
        <w:t>koszt wynajęcia sali,</w:t>
      </w:r>
    </w:p>
    <w:p w14:paraId="5EEF03CE" w14:textId="77777777" w:rsidR="001D6D29" w:rsidRPr="00B372B6" w:rsidRDefault="00430F80" w:rsidP="004D75D1">
      <w:pPr>
        <w:pStyle w:val="Akapitzlist"/>
        <w:numPr>
          <w:ilvl w:val="1"/>
          <w:numId w:val="10"/>
        </w:numPr>
        <w:tabs>
          <w:tab w:val="left" w:pos="567"/>
          <w:tab w:val="left" w:pos="851"/>
        </w:tabs>
        <w:spacing w:after="0"/>
        <w:ind w:left="851" w:hanging="425"/>
        <w:contextualSpacing w:val="0"/>
        <w:jc w:val="both"/>
        <w:rPr>
          <w:rFonts w:ascii="Times New Roman" w:hAnsi="Times New Roman"/>
        </w:rPr>
      </w:pPr>
      <w:r w:rsidRPr="00B372B6">
        <w:rPr>
          <w:rFonts w:ascii="Times New Roman" w:hAnsi="Times New Roman"/>
        </w:rPr>
        <w:t xml:space="preserve">koszt wynagrodzenia  trenerów prowadzących szkolenia wraz z wszystkimi pochodnymi, </w:t>
      </w:r>
    </w:p>
    <w:p w14:paraId="63484543" w14:textId="77777777" w:rsidR="001D6D29" w:rsidRPr="00B372B6" w:rsidRDefault="00430F80" w:rsidP="004D75D1">
      <w:pPr>
        <w:pStyle w:val="Akapitzlist"/>
        <w:numPr>
          <w:ilvl w:val="1"/>
          <w:numId w:val="10"/>
        </w:numPr>
        <w:tabs>
          <w:tab w:val="left" w:pos="567"/>
          <w:tab w:val="left" w:pos="851"/>
        </w:tabs>
        <w:spacing w:after="0"/>
        <w:ind w:left="851" w:hanging="425"/>
        <w:contextualSpacing w:val="0"/>
        <w:jc w:val="both"/>
        <w:rPr>
          <w:rFonts w:ascii="Times New Roman" w:hAnsi="Times New Roman"/>
        </w:rPr>
      </w:pPr>
      <w:r w:rsidRPr="00B372B6">
        <w:rPr>
          <w:rFonts w:ascii="Times New Roman" w:hAnsi="Times New Roman"/>
        </w:rPr>
        <w:t xml:space="preserve">koszt zapewnienia narzędzi do organizacji i przeprowadzenia szkoleń </w:t>
      </w:r>
      <w:r w:rsidR="00941B3C" w:rsidRPr="00B372B6">
        <w:rPr>
          <w:rFonts w:ascii="Times New Roman" w:hAnsi="Times New Roman"/>
        </w:rPr>
        <w:t>(laptop, flipchart, materiały biurowe itp.),</w:t>
      </w:r>
    </w:p>
    <w:p w14:paraId="16D3A122" w14:textId="77777777" w:rsidR="001D6D29" w:rsidRPr="00B372B6" w:rsidRDefault="00430F80" w:rsidP="004D75D1">
      <w:pPr>
        <w:pStyle w:val="Akapitzlist"/>
        <w:numPr>
          <w:ilvl w:val="1"/>
          <w:numId w:val="10"/>
        </w:numPr>
        <w:tabs>
          <w:tab w:val="left" w:pos="567"/>
          <w:tab w:val="left" w:pos="851"/>
        </w:tabs>
        <w:spacing w:after="0"/>
        <w:ind w:left="851" w:hanging="425"/>
        <w:contextualSpacing w:val="0"/>
        <w:jc w:val="both"/>
        <w:rPr>
          <w:rFonts w:ascii="Times New Roman" w:hAnsi="Times New Roman"/>
        </w:rPr>
      </w:pPr>
      <w:r w:rsidRPr="00B372B6">
        <w:rPr>
          <w:rFonts w:ascii="Times New Roman" w:hAnsi="Times New Roman"/>
        </w:rPr>
        <w:t xml:space="preserve">koszt przygotowania niezbędnych </w:t>
      </w:r>
      <w:r w:rsidR="00065F2C" w:rsidRPr="00B372B6">
        <w:rPr>
          <w:rFonts w:ascii="Times New Roman" w:hAnsi="Times New Roman"/>
        </w:rPr>
        <w:t xml:space="preserve">dokumentów tj. </w:t>
      </w:r>
      <w:r w:rsidRPr="00B372B6">
        <w:rPr>
          <w:rFonts w:ascii="Times New Roman" w:hAnsi="Times New Roman"/>
        </w:rPr>
        <w:t>list</w:t>
      </w:r>
      <w:r w:rsidR="00065F2C" w:rsidRPr="00B372B6">
        <w:rPr>
          <w:rFonts w:ascii="Times New Roman" w:hAnsi="Times New Roman"/>
        </w:rPr>
        <w:t xml:space="preserve"> (obecności, odbioru cateringu i materiałów szkoleniowych</w:t>
      </w:r>
      <w:r w:rsidR="00665ED9" w:rsidRPr="00B372B6">
        <w:rPr>
          <w:rFonts w:ascii="Times New Roman" w:hAnsi="Times New Roman"/>
        </w:rPr>
        <w:t>, piśmienniczych, odbioru zaświadczeń</w:t>
      </w:r>
      <w:r w:rsidR="00065F2C" w:rsidRPr="00B372B6">
        <w:rPr>
          <w:rFonts w:ascii="Times New Roman" w:hAnsi="Times New Roman"/>
        </w:rPr>
        <w:t>)</w:t>
      </w:r>
      <w:r w:rsidRPr="00B372B6">
        <w:rPr>
          <w:rFonts w:ascii="Times New Roman" w:hAnsi="Times New Roman"/>
        </w:rPr>
        <w:t xml:space="preserve"> </w:t>
      </w:r>
      <w:r w:rsidR="00665ED9" w:rsidRPr="00B372B6">
        <w:rPr>
          <w:rFonts w:ascii="Times New Roman" w:hAnsi="Times New Roman"/>
        </w:rPr>
        <w:t xml:space="preserve">harmonogramów szkolenia, </w:t>
      </w:r>
      <w:r w:rsidRPr="00B372B6">
        <w:rPr>
          <w:rFonts w:ascii="Times New Roman" w:hAnsi="Times New Roman"/>
        </w:rPr>
        <w:t>program</w:t>
      </w:r>
      <w:r w:rsidR="00941B3C" w:rsidRPr="00B372B6">
        <w:rPr>
          <w:rFonts w:ascii="Times New Roman" w:hAnsi="Times New Roman"/>
        </w:rPr>
        <w:t>ów</w:t>
      </w:r>
      <w:r w:rsidRPr="00B372B6">
        <w:rPr>
          <w:rFonts w:ascii="Times New Roman" w:hAnsi="Times New Roman"/>
        </w:rPr>
        <w:t xml:space="preserve"> </w:t>
      </w:r>
      <w:r w:rsidR="00941B3C" w:rsidRPr="00B372B6">
        <w:rPr>
          <w:rFonts w:ascii="Times New Roman" w:hAnsi="Times New Roman"/>
        </w:rPr>
        <w:t xml:space="preserve">i </w:t>
      </w:r>
      <w:r w:rsidRPr="00B372B6">
        <w:rPr>
          <w:rFonts w:ascii="Times New Roman" w:hAnsi="Times New Roman"/>
        </w:rPr>
        <w:t>wraz z opisem efektów uczenia się</w:t>
      </w:r>
      <w:r w:rsidR="00065F2C" w:rsidRPr="00B372B6">
        <w:rPr>
          <w:rFonts w:ascii="Times New Roman" w:hAnsi="Times New Roman"/>
        </w:rPr>
        <w:t xml:space="preserve">, </w:t>
      </w:r>
      <w:r w:rsidR="007606FD" w:rsidRPr="00B372B6">
        <w:rPr>
          <w:rFonts w:ascii="Times New Roman" w:hAnsi="Times New Roman"/>
        </w:rPr>
        <w:t>sprawozdania z realizacji szkolenia</w:t>
      </w:r>
      <w:r w:rsidRPr="00B372B6">
        <w:rPr>
          <w:rFonts w:ascii="Times New Roman" w:hAnsi="Times New Roman"/>
        </w:rPr>
        <w:t>, koszt przygotowania zaświadczeń,</w:t>
      </w:r>
    </w:p>
    <w:p w14:paraId="12E63DFD" w14:textId="6717F829" w:rsidR="001D6D29" w:rsidRPr="00B372B6" w:rsidRDefault="00430F80" w:rsidP="004D75D1">
      <w:pPr>
        <w:pStyle w:val="Akapitzlist"/>
        <w:numPr>
          <w:ilvl w:val="1"/>
          <w:numId w:val="10"/>
        </w:numPr>
        <w:tabs>
          <w:tab w:val="left" w:pos="567"/>
          <w:tab w:val="left" w:pos="851"/>
        </w:tabs>
        <w:spacing w:after="0"/>
        <w:ind w:left="851" w:hanging="425"/>
        <w:contextualSpacing w:val="0"/>
        <w:jc w:val="both"/>
        <w:rPr>
          <w:rFonts w:ascii="Times New Roman" w:hAnsi="Times New Roman"/>
        </w:rPr>
      </w:pPr>
      <w:r w:rsidRPr="00B372B6">
        <w:rPr>
          <w:rFonts w:ascii="Times New Roman" w:hAnsi="Times New Roman"/>
        </w:rPr>
        <w:t>koszt przygotowania</w:t>
      </w:r>
      <w:r w:rsidR="004B4D08" w:rsidRPr="00B372B6">
        <w:rPr>
          <w:rFonts w:ascii="Times New Roman" w:hAnsi="Times New Roman"/>
        </w:rPr>
        <w:t xml:space="preserve"> </w:t>
      </w:r>
      <w:r w:rsidR="00AD68AA" w:rsidRPr="00B372B6">
        <w:rPr>
          <w:rFonts w:ascii="Times New Roman" w:hAnsi="Times New Roman"/>
        </w:rPr>
        <w:t xml:space="preserve">i wydruku </w:t>
      </w:r>
      <w:r w:rsidRPr="00B372B6">
        <w:rPr>
          <w:rFonts w:ascii="Times New Roman" w:hAnsi="Times New Roman"/>
        </w:rPr>
        <w:t>materiałów dydaktycznych dla uczestników wraz z przeniesieniem</w:t>
      </w:r>
      <w:r w:rsidR="00CB2325" w:rsidRPr="00B372B6">
        <w:rPr>
          <w:rFonts w:ascii="Times New Roman" w:hAnsi="Times New Roman"/>
        </w:rPr>
        <w:t xml:space="preserve"> </w:t>
      </w:r>
      <w:r w:rsidR="00CB2325" w:rsidRPr="00B372B6">
        <w:rPr>
          <w:rFonts w:ascii="Times New Roman" w:hAnsi="Times New Roman"/>
        </w:rPr>
        <w:br/>
      </w:r>
      <w:r w:rsidRPr="00B372B6">
        <w:rPr>
          <w:rFonts w:ascii="Times New Roman" w:hAnsi="Times New Roman"/>
        </w:rPr>
        <w:t>na Zamawiającego autorskich praw majątkowych do tych materiałów,</w:t>
      </w:r>
    </w:p>
    <w:p w14:paraId="4CEEB5DD" w14:textId="2FB380B5" w:rsidR="00523DF5" w:rsidRPr="00B372B6" w:rsidRDefault="00523DF5" w:rsidP="004D75D1">
      <w:pPr>
        <w:pStyle w:val="Akapitzlist"/>
        <w:numPr>
          <w:ilvl w:val="1"/>
          <w:numId w:val="10"/>
        </w:numPr>
        <w:tabs>
          <w:tab w:val="left" w:pos="567"/>
          <w:tab w:val="left" w:pos="851"/>
        </w:tabs>
        <w:spacing w:after="0"/>
        <w:ind w:left="851" w:hanging="425"/>
        <w:contextualSpacing w:val="0"/>
        <w:jc w:val="both"/>
        <w:rPr>
          <w:rFonts w:ascii="Times New Roman" w:hAnsi="Times New Roman"/>
        </w:rPr>
      </w:pPr>
      <w:r w:rsidRPr="00B372B6">
        <w:rPr>
          <w:rFonts w:ascii="Times New Roman" w:hAnsi="Times New Roman"/>
        </w:rPr>
        <w:t>koszt materiałów pomocniczych o których mowa w pkt 4.7</w:t>
      </w:r>
    </w:p>
    <w:p w14:paraId="2FFB7ACA" w14:textId="77777777" w:rsidR="001D6D29" w:rsidRPr="00B372B6" w:rsidRDefault="00430F80" w:rsidP="004D75D1">
      <w:pPr>
        <w:pStyle w:val="Akapitzlist"/>
        <w:numPr>
          <w:ilvl w:val="1"/>
          <w:numId w:val="10"/>
        </w:numPr>
        <w:tabs>
          <w:tab w:val="left" w:pos="567"/>
          <w:tab w:val="left" w:pos="851"/>
        </w:tabs>
        <w:spacing w:after="0"/>
        <w:ind w:left="851" w:hanging="425"/>
        <w:contextualSpacing w:val="0"/>
        <w:jc w:val="both"/>
        <w:rPr>
          <w:rFonts w:ascii="Times New Roman" w:hAnsi="Times New Roman"/>
        </w:rPr>
      </w:pPr>
      <w:r w:rsidRPr="00B372B6">
        <w:rPr>
          <w:rFonts w:ascii="Times New Roman" w:hAnsi="Times New Roman"/>
        </w:rPr>
        <w:t>koszt dojazdu trenera /trenerów n</w:t>
      </w:r>
      <w:r w:rsidR="007C7326" w:rsidRPr="00B372B6">
        <w:rPr>
          <w:rFonts w:ascii="Times New Roman" w:hAnsi="Times New Roman"/>
        </w:rPr>
        <w:t>a</w:t>
      </w:r>
      <w:r w:rsidRPr="00B372B6">
        <w:rPr>
          <w:rFonts w:ascii="Times New Roman" w:hAnsi="Times New Roman"/>
        </w:rPr>
        <w:t xml:space="preserve"> miejsce organizacji szkolenia ( szkolenia stacjonarne),</w:t>
      </w:r>
    </w:p>
    <w:p w14:paraId="2466D31A" w14:textId="108741FF" w:rsidR="00430F80" w:rsidRPr="00B372B6" w:rsidRDefault="00430F80" w:rsidP="004D75D1">
      <w:pPr>
        <w:pStyle w:val="Akapitzlist"/>
        <w:numPr>
          <w:ilvl w:val="1"/>
          <w:numId w:val="10"/>
        </w:numPr>
        <w:tabs>
          <w:tab w:val="left" w:pos="567"/>
          <w:tab w:val="left" w:pos="851"/>
        </w:tabs>
        <w:spacing w:after="0"/>
        <w:ind w:left="851" w:hanging="425"/>
        <w:contextualSpacing w:val="0"/>
        <w:jc w:val="both"/>
        <w:rPr>
          <w:rFonts w:ascii="Times New Roman" w:hAnsi="Times New Roman"/>
        </w:rPr>
      </w:pPr>
      <w:r w:rsidRPr="00B372B6">
        <w:rPr>
          <w:rFonts w:ascii="Times New Roman" w:hAnsi="Times New Roman"/>
        </w:rPr>
        <w:t>koszt dostarczenia do siedziby Zamawiającego wszystkich wyżej wymienionych dokumentów.</w:t>
      </w:r>
    </w:p>
    <w:p w14:paraId="434197D5" w14:textId="77777777" w:rsidR="0037630A" w:rsidRDefault="0037630A" w:rsidP="0037630A">
      <w:pPr>
        <w:pStyle w:val="Akapitzlist"/>
        <w:ind w:left="360" w:right="-1"/>
        <w:jc w:val="both"/>
        <w:rPr>
          <w:rFonts w:ascii="Times New Roman" w:hAnsi="Times New Roman"/>
        </w:rPr>
      </w:pPr>
    </w:p>
    <w:p w14:paraId="7A3319C1" w14:textId="28A45445" w:rsidR="0037630A" w:rsidRPr="0037630A" w:rsidRDefault="00CD7F9C" w:rsidP="0037630A">
      <w:pPr>
        <w:pStyle w:val="Akapitzlist"/>
        <w:ind w:left="360" w:right="-1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pict w14:anchorId="7FAF815B">
          <v:rect id="_x0000_i1035" style="width:0;height:1.5pt" o:hralign="center" o:bullet="t" o:hrstd="t" o:hr="t" fillcolor="#a0a0a0" stroked="f"/>
        </w:pict>
      </w:r>
    </w:p>
    <w:p w14:paraId="15700A63" w14:textId="29FE94FD" w:rsidR="0037630A" w:rsidRPr="0037630A" w:rsidRDefault="0037630A" w:rsidP="0037630A">
      <w:pPr>
        <w:pStyle w:val="Akapitzlist"/>
        <w:ind w:left="360"/>
        <w:jc w:val="center"/>
        <w:rPr>
          <w:rFonts w:ascii="Times New Roman" w:hAnsi="Times New Roman"/>
          <w:bCs/>
          <w:color w:val="C45911" w:themeColor="accent2" w:themeShade="BF"/>
        </w:rPr>
      </w:pPr>
      <w:r w:rsidRPr="0037630A">
        <w:rPr>
          <w:rFonts w:ascii="Times New Roman" w:hAnsi="Times New Roman"/>
          <w:b/>
          <w:color w:val="C45911" w:themeColor="accent2" w:themeShade="BF"/>
        </w:rPr>
        <w:t>INFORMACJE DODATKOWE</w:t>
      </w:r>
      <w:r>
        <w:rPr>
          <w:rFonts w:ascii="Times New Roman" w:hAnsi="Times New Roman"/>
          <w:b/>
          <w:color w:val="C45911" w:themeColor="accent2" w:themeShade="BF"/>
        </w:rPr>
        <w:t xml:space="preserve"> DOTYCZACE</w:t>
      </w:r>
      <w:r w:rsidRPr="0037630A">
        <w:rPr>
          <w:rFonts w:ascii="Times New Roman" w:hAnsi="Times New Roman"/>
          <w:b/>
          <w:color w:val="C45911" w:themeColor="accent2" w:themeShade="BF"/>
        </w:rPr>
        <w:t xml:space="preserve"> CZĘŚCI I</w:t>
      </w:r>
      <w:r>
        <w:rPr>
          <w:rFonts w:ascii="Times New Roman" w:hAnsi="Times New Roman"/>
          <w:b/>
          <w:color w:val="C45911" w:themeColor="accent2" w:themeShade="BF"/>
        </w:rPr>
        <w:t>V</w:t>
      </w:r>
      <w:r w:rsidRPr="0037630A">
        <w:rPr>
          <w:rFonts w:ascii="Times New Roman" w:hAnsi="Times New Roman"/>
          <w:b/>
          <w:color w:val="C45911" w:themeColor="accent2" w:themeShade="BF"/>
        </w:rPr>
        <w:t xml:space="preserve"> ZAMÓWIENIA</w:t>
      </w:r>
      <w:r w:rsidR="00CD7F9C">
        <w:rPr>
          <w:rFonts w:ascii="Times New Roman" w:hAnsi="Times New Roman"/>
          <w:bCs/>
        </w:rPr>
        <w:pict w14:anchorId="0B02819D">
          <v:rect id="_x0000_i1036" style="width:0;height:1.5pt" o:hralign="center" o:bullet="t" o:hrstd="t" o:hr="t" fillcolor="#a0a0a0" stroked="f"/>
        </w:pict>
      </w:r>
    </w:p>
    <w:p w14:paraId="50FC45D6" w14:textId="77777777" w:rsidR="00DA55CE" w:rsidRPr="00B372B6" w:rsidRDefault="00DA55CE" w:rsidP="0037630A">
      <w:pPr>
        <w:pStyle w:val="Akapitzlist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="Times New Roman" w:hAnsi="Times New Roman"/>
          <w:iCs/>
          <w:u w:val="single"/>
          <w:lang w:eastAsia="pl-PL"/>
        </w:rPr>
      </w:pPr>
      <w:r w:rsidRPr="00B372B6">
        <w:rPr>
          <w:rFonts w:ascii="Times New Roman" w:eastAsia="Times New Roman" w:hAnsi="Times New Roman"/>
          <w:b/>
          <w:bCs/>
          <w:iCs/>
          <w:u w:val="single"/>
          <w:lang w:eastAsia="pl-PL"/>
        </w:rPr>
        <w:t>Termin realizacji</w:t>
      </w:r>
    </w:p>
    <w:p w14:paraId="75B2CDCA" w14:textId="1DBD31CA" w:rsidR="00DA55CE" w:rsidRPr="00B372B6" w:rsidRDefault="00DA55CE" w:rsidP="0037630A">
      <w:pPr>
        <w:pStyle w:val="Akapitzlist"/>
        <w:numPr>
          <w:ilvl w:val="1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720" w:hanging="436"/>
        <w:contextualSpacing w:val="0"/>
        <w:jc w:val="both"/>
        <w:rPr>
          <w:rFonts w:ascii="Times New Roman" w:eastAsia="Times New Roman" w:hAnsi="Times New Roman"/>
          <w:iCs/>
          <w:lang w:eastAsia="pl-PL"/>
        </w:rPr>
      </w:pPr>
      <w:r w:rsidRPr="00B372B6">
        <w:rPr>
          <w:rFonts w:ascii="Times New Roman" w:eastAsia="Times New Roman" w:hAnsi="Times New Roman"/>
          <w:iCs/>
          <w:lang w:eastAsia="pl-PL"/>
        </w:rPr>
        <w:t>Usługa zostanie wykonana w terminie: 1</w:t>
      </w:r>
      <w:r w:rsidR="00D13F9B" w:rsidRPr="00B372B6">
        <w:rPr>
          <w:rFonts w:ascii="Times New Roman" w:eastAsia="Times New Roman" w:hAnsi="Times New Roman"/>
          <w:iCs/>
          <w:lang w:eastAsia="pl-PL"/>
        </w:rPr>
        <w:t>6</w:t>
      </w:r>
      <w:r w:rsidRPr="00B372B6">
        <w:rPr>
          <w:rFonts w:ascii="Times New Roman" w:eastAsia="Times New Roman" w:hAnsi="Times New Roman"/>
          <w:iCs/>
          <w:lang w:eastAsia="pl-PL"/>
        </w:rPr>
        <w:t xml:space="preserve"> miesięcy od dnia podpisania umowy</w:t>
      </w:r>
      <w:r w:rsidR="00D13F9B" w:rsidRPr="00B372B6">
        <w:rPr>
          <w:rFonts w:ascii="Times New Roman" w:eastAsia="Times New Roman" w:hAnsi="Times New Roman"/>
          <w:iCs/>
          <w:lang w:eastAsia="pl-PL"/>
        </w:rPr>
        <w:t xml:space="preserve"> (dotyczy zamówienia podstawowego)</w:t>
      </w:r>
      <w:r w:rsidRPr="00B372B6">
        <w:rPr>
          <w:rFonts w:ascii="Times New Roman" w:eastAsia="Times New Roman" w:hAnsi="Times New Roman"/>
          <w:iCs/>
          <w:lang w:eastAsia="pl-PL"/>
        </w:rPr>
        <w:t xml:space="preserve">. </w:t>
      </w:r>
    </w:p>
    <w:p w14:paraId="678DB18C" w14:textId="06C5D654" w:rsidR="00DA55CE" w:rsidRPr="00B372B6" w:rsidRDefault="00DA55CE" w:rsidP="0037630A">
      <w:pPr>
        <w:pStyle w:val="Akapitzlist"/>
        <w:numPr>
          <w:ilvl w:val="1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709" w:hanging="436"/>
        <w:contextualSpacing w:val="0"/>
        <w:jc w:val="both"/>
        <w:rPr>
          <w:rFonts w:ascii="Times New Roman" w:eastAsia="Times New Roman" w:hAnsi="Times New Roman"/>
          <w:iCs/>
          <w:lang w:eastAsia="pl-PL"/>
        </w:rPr>
      </w:pPr>
      <w:r w:rsidRPr="00B372B6">
        <w:rPr>
          <w:rFonts w:ascii="Times New Roman" w:eastAsia="Times New Roman" w:hAnsi="Times New Roman"/>
          <w:iCs/>
          <w:lang w:eastAsia="pl-PL"/>
        </w:rPr>
        <w:t xml:space="preserve">W przypadku skorzystania z prawa opcji realizacja umowy zakończy się w terminie </w:t>
      </w:r>
      <w:r w:rsidR="00D13F9B" w:rsidRPr="00B372B6">
        <w:rPr>
          <w:rFonts w:ascii="Times New Roman" w:eastAsia="Times New Roman" w:hAnsi="Times New Roman"/>
          <w:iCs/>
          <w:lang w:eastAsia="pl-PL"/>
        </w:rPr>
        <w:t>32</w:t>
      </w:r>
      <w:r w:rsidRPr="00B372B6">
        <w:rPr>
          <w:rFonts w:ascii="Times New Roman" w:eastAsia="Times New Roman" w:hAnsi="Times New Roman"/>
          <w:iCs/>
          <w:lang w:eastAsia="pl-PL"/>
        </w:rPr>
        <w:t xml:space="preserve"> miesięcy </w:t>
      </w:r>
    </w:p>
    <w:p w14:paraId="41E128BE" w14:textId="52A602F7" w:rsidR="00DA55CE" w:rsidRPr="00B372B6" w:rsidRDefault="00DA55CE" w:rsidP="0037630A">
      <w:pPr>
        <w:pStyle w:val="Akapitzlist"/>
        <w:tabs>
          <w:tab w:val="left" w:pos="993"/>
        </w:tabs>
        <w:autoSpaceDE w:val="0"/>
        <w:autoSpaceDN w:val="0"/>
        <w:adjustRightInd w:val="0"/>
        <w:spacing w:after="0"/>
        <w:ind w:left="1134" w:hanging="436"/>
        <w:contextualSpacing w:val="0"/>
        <w:jc w:val="both"/>
        <w:rPr>
          <w:rFonts w:ascii="Times New Roman" w:eastAsia="Times New Roman" w:hAnsi="Times New Roman"/>
          <w:iCs/>
          <w:lang w:eastAsia="pl-PL"/>
        </w:rPr>
      </w:pPr>
      <w:r w:rsidRPr="00B372B6">
        <w:rPr>
          <w:rFonts w:ascii="Times New Roman" w:eastAsia="Times New Roman" w:hAnsi="Times New Roman"/>
          <w:iCs/>
          <w:lang w:eastAsia="pl-PL"/>
        </w:rPr>
        <w:t xml:space="preserve">od dnia jej podpisania. </w:t>
      </w:r>
    </w:p>
    <w:p w14:paraId="203FF507" w14:textId="74686D5A" w:rsidR="00356228" w:rsidRPr="00B372B6" w:rsidRDefault="00356228" w:rsidP="0037630A">
      <w:pPr>
        <w:pStyle w:val="Akapitzlist"/>
        <w:numPr>
          <w:ilvl w:val="1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720" w:hanging="436"/>
        <w:contextualSpacing w:val="0"/>
        <w:jc w:val="both"/>
        <w:rPr>
          <w:rFonts w:ascii="Times New Roman" w:eastAsia="Times New Roman" w:hAnsi="Times New Roman"/>
          <w:iCs/>
          <w:lang w:eastAsia="pl-PL"/>
        </w:rPr>
      </w:pPr>
      <w:r w:rsidRPr="00B372B6">
        <w:rPr>
          <w:rFonts w:ascii="Times New Roman" w:eastAsia="Times New Roman" w:hAnsi="Times New Roman"/>
          <w:iCs/>
          <w:lang w:eastAsia="pl-PL"/>
        </w:rPr>
        <w:t xml:space="preserve">Zamawiający  wymaga aby szkolenia wskazane w pierwszym harmonogramie zostały zrealizowane nie później niż w ciągu 60 dni od dnia podpisania umowy. Pierwszy harmonogram powinien być ustalony do 7 dni od podpisania umowy. </w:t>
      </w:r>
    </w:p>
    <w:p w14:paraId="50A7D39A" w14:textId="6098701D" w:rsidR="00356228" w:rsidRPr="00B372B6" w:rsidRDefault="00356228" w:rsidP="0037630A">
      <w:pPr>
        <w:pStyle w:val="Akapitzlist"/>
        <w:numPr>
          <w:ilvl w:val="1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720" w:hanging="436"/>
        <w:contextualSpacing w:val="0"/>
        <w:jc w:val="both"/>
        <w:rPr>
          <w:rFonts w:ascii="Times New Roman" w:eastAsia="Times New Roman" w:hAnsi="Times New Roman"/>
          <w:iCs/>
          <w:lang w:eastAsia="pl-PL"/>
        </w:rPr>
      </w:pPr>
      <w:r w:rsidRPr="00B372B6">
        <w:rPr>
          <w:rFonts w:ascii="Times New Roman" w:eastAsia="Times New Roman" w:hAnsi="Times New Roman"/>
          <w:iCs/>
          <w:lang w:eastAsia="pl-PL"/>
        </w:rPr>
        <w:t>Kolejne harmonogramy będą ustalane na okres maksymalnie 3 miesięcy. Zamawiający wymaga, żeby harmonogram</w:t>
      </w:r>
      <w:r w:rsidR="00296A0D" w:rsidRPr="00B372B6">
        <w:rPr>
          <w:rFonts w:ascii="Times New Roman" w:eastAsia="Times New Roman" w:hAnsi="Times New Roman"/>
          <w:iCs/>
          <w:lang w:eastAsia="pl-PL"/>
        </w:rPr>
        <w:t>y</w:t>
      </w:r>
      <w:r w:rsidRPr="00B372B6">
        <w:rPr>
          <w:rFonts w:ascii="Times New Roman" w:eastAsia="Times New Roman" w:hAnsi="Times New Roman"/>
          <w:iCs/>
          <w:lang w:eastAsia="pl-PL"/>
        </w:rPr>
        <w:t xml:space="preserve"> został uzgodniony nie później niż na 45 dni przed pierwszym szkoleniem wynikającym </w:t>
      </w:r>
      <w:r w:rsidR="00675A50">
        <w:rPr>
          <w:rFonts w:ascii="Times New Roman" w:eastAsia="Times New Roman" w:hAnsi="Times New Roman"/>
          <w:iCs/>
          <w:lang w:eastAsia="pl-PL"/>
        </w:rPr>
        <w:br/>
      </w:r>
      <w:r w:rsidRPr="00B372B6">
        <w:rPr>
          <w:rFonts w:ascii="Times New Roman" w:eastAsia="Times New Roman" w:hAnsi="Times New Roman"/>
          <w:iCs/>
          <w:lang w:eastAsia="pl-PL"/>
        </w:rPr>
        <w:t>z danego harmonogramu.</w:t>
      </w:r>
    </w:p>
    <w:p w14:paraId="516D8E6A" w14:textId="26DE26E1" w:rsidR="00356228" w:rsidRPr="00B372B6" w:rsidRDefault="00356228" w:rsidP="0037630A">
      <w:pPr>
        <w:pStyle w:val="Akapitzlist"/>
        <w:numPr>
          <w:ilvl w:val="1"/>
          <w:numId w:val="21"/>
        </w:numPr>
        <w:tabs>
          <w:tab w:val="left" w:pos="993"/>
        </w:tabs>
        <w:autoSpaceDE w:val="0"/>
        <w:autoSpaceDN w:val="0"/>
        <w:adjustRightInd w:val="0"/>
        <w:spacing w:after="0"/>
        <w:ind w:left="720" w:hanging="436"/>
        <w:contextualSpacing w:val="0"/>
        <w:jc w:val="both"/>
        <w:rPr>
          <w:rFonts w:ascii="Times New Roman" w:eastAsia="Times New Roman" w:hAnsi="Times New Roman"/>
          <w:iCs/>
          <w:lang w:eastAsia="pl-PL"/>
        </w:rPr>
      </w:pPr>
      <w:r w:rsidRPr="00B372B6">
        <w:rPr>
          <w:rFonts w:ascii="Times New Roman" w:eastAsia="Times New Roman" w:hAnsi="Times New Roman"/>
          <w:iCs/>
          <w:lang w:eastAsia="pl-PL"/>
        </w:rPr>
        <w:t>W każdym miesiącu musi zostać przeprowadzone co najmniej jedno szkolenie.</w:t>
      </w:r>
    </w:p>
    <w:p w14:paraId="0E0496D2" w14:textId="77777777" w:rsidR="00DA55CE" w:rsidRPr="00B372B6" w:rsidRDefault="00DA55CE" w:rsidP="0037630A">
      <w:pPr>
        <w:pStyle w:val="Akapitzlist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="Times New Roman" w:hAnsi="Times New Roman"/>
          <w:iCs/>
          <w:lang w:eastAsia="pl-PL"/>
        </w:rPr>
      </w:pPr>
      <w:r w:rsidRPr="00B372B6">
        <w:rPr>
          <w:rFonts w:ascii="Times New Roman" w:eastAsia="Times New Roman" w:hAnsi="Times New Roman"/>
          <w:b/>
          <w:bCs/>
          <w:iCs/>
          <w:u w:val="single"/>
          <w:lang w:eastAsia="pl-PL"/>
        </w:rPr>
        <w:lastRenderedPageBreak/>
        <w:t>Miejsce realizacji zamówienia</w:t>
      </w:r>
    </w:p>
    <w:p w14:paraId="55B0843B" w14:textId="7A37E5B2" w:rsidR="00DA55CE" w:rsidRPr="00B372B6" w:rsidRDefault="00AE5DF1" w:rsidP="0037630A">
      <w:pPr>
        <w:pStyle w:val="Akapitzlist"/>
        <w:tabs>
          <w:tab w:val="left" w:pos="426"/>
        </w:tabs>
        <w:autoSpaceDE w:val="0"/>
        <w:autoSpaceDN w:val="0"/>
        <w:adjustRightInd w:val="0"/>
        <w:spacing w:after="0"/>
        <w:ind w:left="284"/>
        <w:contextualSpacing w:val="0"/>
        <w:jc w:val="both"/>
        <w:rPr>
          <w:rFonts w:ascii="Times New Roman" w:eastAsia="Times New Roman" w:hAnsi="Times New Roman"/>
          <w:iCs/>
          <w:u w:val="single"/>
          <w:lang w:eastAsia="pl-PL"/>
        </w:rPr>
      </w:pPr>
      <w:r w:rsidRPr="00B372B6">
        <w:rPr>
          <w:rFonts w:ascii="Times New Roman" w:eastAsia="Times New Roman" w:hAnsi="Times New Roman"/>
          <w:iCs/>
          <w:lang w:eastAsia="pl-PL"/>
        </w:rPr>
        <w:t>Szkolenie realizowane za pośrednictwem platformy/rodzaju komunikatora w formule online.</w:t>
      </w:r>
    </w:p>
    <w:p w14:paraId="3EC8E5EC" w14:textId="2B0ABC9A" w:rsidR="00DA55CE" w:rsidRPr="00B372B6" w:rsidRDefault="00DA55CE" w:rsidP="003763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b/>
          <w:bCs/>
          <w:iCs/>
        </w:rPr>
      </w:pPr>
      <w:r w:rsidRPr="00B372B6">
        <w:rPr>
          <w:rFonts w:ascii="Times New Roman" w:hAnsi="Times New Roman"/>
          <w:b/>
          <w:bCs/>
          <w:iCs/>
          <w:u w:val="single"/>
        </w:rPr>
        <w:t>Szczegółowe informacje dotyczące realizacji usługi:</w:t>
      </w:r>
    </w:p>
    <w:p w14:paraId="3C2961D5" w14:textId="6B87C026" w:rsidR="00DA55CE" w:rsidRPr="00B372B6" w:rsidRDefault="00DA55CE" w:rsidP="0037630A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/>
        <w:ind w:left="709" w:hanging="425"/>
        <w:contextualSpacing w:val="0"/>
        <w:jc w:val="both"/>
        <w:rPr>
          <w:rFonts w:ascii="Times New Roman" w:hAnsi="Times New Roman"/>
          <w:b/>
          <w:u w:val="single"/>
        </w:rPr>
      </w:pPr>
      <w:r w:rsidRPr="00B372B6">
        <w:rPr>
          <w:rFonts w:ascii="Times New Roman" w:eastAsia="Times New Roman" w:hAnsi="Times New Roman"/>
          <w:bCs/>
          <w:lang w:eastAsia="pl-PL"/>
        </w:rPr>
        <w:t>Wykonawca jest zobowiązany zapewnić do realizacji zamówienia</w:t>
      </w:r>
      <w:r w:rsidR="003338B2" w:rsidRPr="00B372B6">
        <w:rPr>
          <w:rFonts w:ascii="Times New Roman" w:eastAsia="Times New Roman" w:hAnsi="Times New Roman"/>
          <w:bCs/>
          <w:lang w:eastAsia="pl-PL"/>
        </w:rPr>
        <w:t xml:space="preserve"> co najmniej </w:t>
      </w:r>
      <w:r w:rsidRPr="00B372B6">
        <w:rPr>
          <w:rFonts w:ascii="Times New Roman" w:eastAsia="Times New Roman" w:hAnsi="Times New Roman"/>
          <w:b/>
          <w:lang w:eastAsia="pl-PL"/>
        </w:rPr>
        <w:t>dwóch</w:t>
      </w:r>
      <w:r w:rsidRPr="00B372B6">
        <w:rPr>
          <w:rFonts w:ascii="Times New Roman" w:eastAsia="Times New Roman" w:hAnsi="Times New Roman"/>
          <w:bCs/>
          <w:lang w:eastAsia="pl-PL"/>
        </w:rPr>
        <w:t xml:space="preserve"> </w:t>
      </w:r>
      <w:r w:rsidRPr="00B372B6">
        <w:rPr>
          <w:rFonts w:ascii="Times New Roman" w:eastAsia="Times New Roman" w:hAnsi="Times New Roman"/>
          <w:b/>
          <w:lang w:eastAsia="pl-PL"/>
        </w:rPr>
        <w:t>trenerów,</w:t>
      </w:r>
      <w:r w:rsidRPr="00B372B6">
        <w:rPr>
          <w:rFonts w:ascii="Times New Roman" w:eastAsia="Times New Roman" w:hAnsi="Times New Roman"/>
          <w:bCs/>
          <w:lang w:eastAsia="pl-PL"/>
        </w:rPr>
        <w:t xml:space="preserve"> którzy będą podlegać ocenie w kryterium oceny ofert. W przypadku zaistnienia okoliczności, z powodu których trener wskazany do przeprowadzenia usługi nie będzie mógł uczestniczyć w realizacji zamówienia, Wykonawca może powierzyć wykonanie przedmiotu umowy innemu trenerowi o doświadczeniu </w:t>
      </w:r>
      <w:r w:rsidR="0037630A">
        <w:rPr>
          <w:rFonts w:ascii="Times New Roman" w:eastAsia="Times New Roman" w:hAnsi="Times New Roman"/>
          <w:bCs/>
          <w:lang w:eastAsia="pl-PL"/>
        </w:rPr>
        <w:br/>
      </w:r>
      <w:r w:rsidRPr="00B372B6">
        <w:rPr>
          <w:rFonts w:ascii="Times New Roman" w:eastAsia="Times New Roman" w:hAnsi="Times New Roman"/>
          <w:bCs/>
          <w:lang w:eastAsia="pl-PL"/>
        </w:rPr>
        <w:t>i kwalifikacjach odpowiadających i nie gorszych od trenera zastępowanego. Zmiana trenera nie może powodować zmiany Wykonawcy. Wszelkie zamiany w powyższym zakresie wymagają formy pisemnej.</w:t>
      </w:r>
    </w:p>
    <w:p w14:paraId="16CABF5F" w14:textId="51E37275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ind w:left="709" w:hanging="425"/>
        <w:contextualSpacing w:val="0"/>
        <w:jc w:val="both"/>
        <w:rPr>
          <w:rFonts w:ascii="Times New Roman" w:eastAsia="Times New Roman" w:hAnsi="Times New Roman"/>
          <w:lang w:eastAsia="pl-PL"/>
        </w:rPr>
      </w:pPr>
      <w:r w:rsidRPr="00B372B6">
        <w:rPr>
          <w:rFonts w:ascii="Times New Roman" w:eastAsia="Times New Roman" w:hAnsi="Times New Roman"/>
          <w:lang w:eastAsia="pl-PL"/>
        </w:rPr>
        <w:t xml:space="preserve">Szkolenia zostaną przeprowadzone w formie on-line w dni robocze od poniedziałku do piątku, </w:t>
      </w:r>
      <w:r w:rsidR="0037630A">
        <w:rPr>
          <w:rFonts w:ascii="Times New Roman" w:eastAsia="Times New Roman" w:hAnsi="Times New Roman"/>
          <w:lang w:eastAsia="pl-PL"/>
        </w:rPr>
        <w:br/>
      </w:r>
      <w:r w:rsidRPr="00B372B6">
        <w:rPr>
          <w:rFonts w:ascii="Times New Roman" w:eastAsia="Times New Roman" w:hAnsi="Times New Roman"/>
          <w:lang w:eastAsia="pl-PL"/>
        </w:rPr>
        <w:t xml:space="preserve">w godzinach pomiędzy 8:00  a 16:00. </w:t>
      </w:r>
    </w:p>
    <w:p w14:paraId="4903EC39" w14:textId="1A348CC0" w:rsidR="00DA55CE" w:rsidRPr="00B372B6" w:rsidRDefault="00DA55CE" w:rsidP="0037630A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/>
        <w:ind w:left="709" w:hanging="425"/>
        <w:contextualSpacing w:val="0"/>
        <w:jc w:val="both"/>
        <w:rPr>
          <w:rFonts w:ascii="Times New Roman" w:hAnsi="Times New Roman"/>
          <w:b/>
          <w:u w:val="single"/>
        </w:rPr>
      </w:pPr>
      <w:r w:rsidRPr="00B372B6">
        <w:rPr>
          <w:rFonts w:ascii="Times New Roman" w:eastAsia="Times New Roman" w:hAnsi="Times New Roman"/>
          <w:lang w:eastAsia="pl-PL"/>
        </w:rPr>
        <w:t>W każdym dniu szkolenia zostanie zrealizowanych 8 godzin dydaktycznych szkolenia</w:t>
      </w:r>
      <w:r w:rsidR="0037630A">
        <w:rPr>
          <w:rFonts w:ascii="Times New Roman" w:eastAsia="Times New Roman" w:hAnsi="Times New Roman"/>
          <w:lang w:eastAsia="pl-PL"/>
        </w:rPr>
        <w:t>.</w:t>
      </w:r>
    </w:p>
    <w:p w14:paraId="368A1C80" w14:textId="77777777" w:rsidR="00DA55CE" w:rsidRPr="00B372B6" w:rsidRDefault="00DA55CE" w:rsidP="0037630A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/>
        <w:ind w:left="709" w:hanging="425"/>
        <w:contextualSpacing w:val="0"/>
        <w:jc w:val="both"/>
        <w:rPr>
          <w:rFonts w:ascii="Times New Roman" w:hAnsi="Times New Roman"/>
          <w:b/>
          <w:u w:val="single"/>
        </w:rPr>
      </w:pPr>
      <w:r w:rsidRPr="00B372B6">
        <w:rPr>
          <w:rFonts w:ascii="Times New Roman" w:eastAsia="Times New Roman" w:hAnsi="Times New Roman"/>
          <w:lang w:eastAsia="pl-PL"/>
        </w:rPr>
        <w:t xml:space="preserve">Wykonawca zapewni uczestnikom 2 przerwy 15 minutowe w trakcie każdego dnia szkolenia. </w:t>
      </w:r>
    </w:p>
    <w:p w14:paraId="6B743383" w14:textId="4B4FAA0A" w:rsidR="00DA55CE" w:rsidRPr="00B372B6" w:rsidRDefault="00DA55CE" w:rsidP="0037630A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after="0"/>
        <w:ind w:left="709" w:hanging="425"/>
        <w:contextualSpacing w:val="0"/>
        <w:jc w:val="both"/>
        <w:rPr>
          <w:rFonts w:ascii="Times New Roman" w:hAnsi="Times New Roman"/>
          <w:b/>
          <w:u w:val="single"/>
        </w:rPr>
      </w:pPr>
      <w:r w:rsidRPr="00B372B6">
        <w:rPr>
          <w:rFonts w:ascii="Times New Roman" w:eastAsia="Times New Roman" w:hAnsi="Times New Roman"/>
          <w:lang w:eastAsia="pl-PL"/>
        </w:rPr>
        <w:t xml:space="preserve">Zamawiający gwarantuje realizację co najmniej </w:t>
      </w:r>
      <w:r w:rsidR="002F0883" w:rsidRPr="00B372B6">
        <w:rPr>
          <w:rFonts w:ascii="Times New Roman" w:eastAsia="Times New Roman" w:hAnsi="Times New Roman"/>
          <w:lang w:eastAsia="pl-PL"/>
        </w:rPr>
        <w:t>3</w:t>
      </w:r>
      <w:r w:rsidRPr="00B372B6">
        <w:rPr>
          <w:rFonts w:ascii="Times New Roman" w:eastAsia="Times New Roman" w:hAnsi="Times New Roman"/>
          <w:lang w:eastAsia="pl-PL"/>
        </w:rPr>
        <w:t xml:space="preserve">0% liczby godzin, </w:t>
      </w:r>
      <w:r w:rsidR="0007731A" w:rsidRPr="00B372B6">
        <w:rPr>
          <w:rFonts w:ascii="Times New Roman" w:eastAsia="Times New Roman" w:hAnsi="Times New Roman"/>
          <w:lang w:eastAsia="pl-PL"/>
        </w:rPr>
        <w:t>z łącznej liczby godzin dydaktycznych określonych dla części IV zamówienia</w:t>
      </w:r>
      <w:r w:rsidR="007D1FE7" w:rsidRPr="00B372B6">
        <w:rPr>
          <w:rFonts w:ascii="Times New Roman" w:eastAsia="Times New Roman" w:hAnsi="Times New Roman"/>
          <w:lang w:eastAsia="pl-PL"/>
        </w:rPr>
        <w:t xml:space="preserve"> tj. 96 godzin dydaktycznych</w:t>
      </w:r>
      <w:r w:rsidR="0007731A" w:rsidRPr="00B372B6">
        <w:rPr>
          <w:rFonts w:ascii="Times New Roman" w:eastAsia="Times New Roman" w:hAnsi="Times New Roman"/>
          <w:lang w:eastAsia="pl-PL"/>
        </w:rPr>
        <w:t>.</w:t>
      </w:r>
    </w:p>
    <w:p w14:paraId="01985377" w14:textId="77777777" w:rsidR="00DA55CE" w:rsidRPr="00B372B6" w:rsidRDefault="00DA55CE" w:rsidP="0037630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b/>
          <w:u w:val="single"/>
        </w:rPr>
      </w:pPr>
      <w:r w:rsidRPr="00B372B6">
        <w:rPr>
          <w:rFonts w:ascii="Times New Roman" w:eastAsia="Times New Roman" w:hAnsi="Times New Roman"/>
          <w:b/>
          <w:bCs/>
          <w:u w:val="single"/>
          <w:lang w:eastAsia="pl-PL"/>
        </w:rPr>
        <w:t xml:space="preserve">Główny zakres obowiązków Wykonawcy: </w:t>
      </w:r>
    </w:p>
    <w:p w14:paraId="4BC6A6F0" w14:textId="77777777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Opracowanie programów poszczególnych szkoleń</w:t>
      </w:r>
      <w:r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 xml:space="preserve">.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Każdy program  musi: </w:t>
      </w:r>
    </w:p>
    <w:p w14:paraId="1EFF338F" w14:textId="56D1FE45" w:rsidR="00DA55CE" w:rsidRPr="00B372B6" w:rsidRDefault="00DA55CE" w:rsidP="0037630A">
      <w:pPr>
        <w:pStyle w:val="Akapitzlist"/>
        <w:numPr>
          <w:ilvl w:val="0"/>
          <w:numId w:val="36"/>
        </w:numPr>
        <w:spacing w:after="0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zawierać co najmniej minimum programowe opisane </w:t>
      </w:r>
      <w:r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 xml:space="preserve">w </w:t>
      </w:r>
      <w:r w:rsidR="00BC5085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 xml:space="preserve">tabeli 4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oraz inne dodatkowe zagadnienia, które zdaniem Wykonawcy są niezbędne do prawidłowej realizacji tematu szkolenia, </w:t>
      </w:r>
    </w:p>
    <w:p w14:paraId="3F69C93E" w14:textId="1A53263F" w:rsidR="00DA55CE" w:rsidRPr="00B372B6" w:rsidRDefault="00DA55CE" w:rsidP="0037630A">
      <w:pPr>
        <w:pStyle w:val="Akapitzlist"/>
        <w:numPr>
          <w:ilvl w:val="0"/>
          <w:numId w:val="36"/>
        </w:numPr>
        <w:spacing w:after="0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przewidywany czas realizacji poszczególnych tematów,</w:t>
      </w:r>
    </w:p>
    <w:p w14:paraId="585A36A0" w14:textId="274A03A0" w:rsidR="00DA55CE" w:rsidRPr="00B372B6" w:rsidRDefault="00DA55CE" w:rsidP="0037630A">
      <w:pPr>
        <w:pStyle w:val="Akapitzlist"/>
        <w:numPr>
          <w:ilvl w:val="0"/>
          <w:numId w:val="36"/>
        </w:numPr>
        <w:spacing w:after="0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podział zagadnień szkoleniowych na wykłady, ćwiczenia, warsztaty</w:t>
      </w:r>
    </w:p>
    <w:p w14:paraId="1CB08EE8" w14:textId="58B87AF3" w:rsidR="00D13F9B" w:rsidRPr="00B372B6" w:rsidRDefault="009407D6" w:rsidP="0037630A">
      <w:pPr>
        <w:pStyle w:val="Akapitzlist"/>
        <w:numPr>
          <w:ilvl w:val="0"/>
          <w:numId w:val="36"/>
        </w:numPr>
        <w:spacing w:after="0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Wykonawca w ciągu 7 dni od podpisania umowy  prześle Zamawiającemu programy poszczególnych szkoleń (</w:t>
      </w:r>
      <w:r w:rsidR="00D13F9B" w:rsidRPr="00B372B6">
        <w:rPr>
          <w:rFonts w:ascii="Times New Roman" w:eastAsiaTheme="minorHAnsi" w:hAnsi="Times New Roman"/>
          <w:kern w:val="2"/>
          <w14:ligatures w14:val="standardContextual"/>
        </w:rPr>
        <w:t>d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o każdego szkolenia </w:t>
      </w:r>
      <w:r w:rsidR="003338B2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odrębny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>program).</w:t>
      </w:r>
      <w:r w:rsidR="003338B2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</w:p>
    <w:p w14:paraId="313AE68B" w14:textId="06AFADF0" w:rsidR="00DA55CE" w:rsidRPr="00B372B6" w:rsidRDefault="003338B2" w:rsidP="0037630A">
      <w:pPr>
        <w:pStyle w:val="Akapitzlist"/>
        <w:numPr>
          <w:ilvl w:val="0"/>
          <w:numId w:val="36"/>
        </w:numPr>
        <w:spacing w:after="0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W</w:t>
      </w:r>
      <w:r w:rsidR="00DA55CE" w:rsidRPr="00B372B6">
        <w:rPr>
          <w:rFonts w:ascii="Times New Roman" w:eastAsiaTheme="minorHAnsi" w:hAnsi="Times New Roman"/>
          <w:kern w:val="2"/>
          <w14:ligatures w14:val="standardContextual"/>
        </w:rPr>
        <w:t>zór programu zostanie przekazany przez Zamawiającego.</w:t>
      </w:r>
    </w:p>
    <w:p w14:paraId="3BAB264F" w14:textId="651CD517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Wykonawca w terminie, o którym mowa w </w:t>
      </w:r>
      <w:r w:rsidR="00296A0D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punkcie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1 </w:t>
      </w:r>
      <w:r w:rsidR="00296A0D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podpunkt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>1.3.  wspólnie z Zamawiającym ustali harmonogram szkoleń na miesiąc następny z podaniem: nazwy szkolenia, proponowanej daty, czasu przeprowadzenia oraz imienia i nazwiska trenera.</w:t>
      </w:r>
    </w:p>
    <w:p w14:paraId="75B4D181" w14:textId="77777777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Zapewnienie bezpłatnej platformy/rodzaju komunikatora, za pośrednictwem którego prowadzone będzie szkolenie oraz przekazanie  uczestnikom (najpóźniej na 3 dni przed rozpoczęciem szkolenia) informacji na temat:</w:t>
      </w:r>
    </w:p>
    <w:p w14:paraId="34D632EE" w14:textId="3D3AF5C7" w:rsidR="00DA55CE" w:rsidRPr="00B372B6" w:rsidRDefault="00DA55CE" w:rsidP="0037630A">
      <w:pPr>
        <w:pStyle w:val="Akapitzlist"/>
        <w:numPr>
          <w:ilvl w:val="1"/>
          <w:numId w:val="24"/>
        </w:numPr>
        <w:spacing w:after="0"/>
        <w:ind w:left="993" w:firstLine="0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platformy/rodzaju komunikatora, za pośrednictwem którego prowadzone będzie szkolenie, </w:t>
      </w:r>
    </w:p>
    <w:p w14:paraId="186CB20D" w14:textId="03CF0E69" w:rsidR="00DA55CE" w:rsidRPr="00B372B6" w:rsidRDefault="00DA55CE" w:rsidP="0037630A">
      <w:pPr>
        <w:pStyle w:val="Akapitzlist"/>
        <w:numPr>
          <w:ilvl w:val="1"/>
          <w:numId w:val="24"/>
        </w:numPr>
        <w:spacing w:after="0"/>
        <w:ind w:left="993" w:firstLine="0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minimalnych wymagań sprzętowych, jakie musi spełniać komputer uczestnika,</w:t>
      </w:r>
    </w:p>
    <w:p w14:paraId="1CF74B2E" w14:textId="39688911" w:rsidR="00DA55CE" w:rsidRPr="00B372B6" w:rsidRDefault="00DA55CE" w:rsidP="0037630A">
      <w:pPr>
        <w:pStyle w:val="Akapitzlist"/>
        <w:numPr>
          <w:ilvl w:val="1"/>
          <w:numId w:val="24"/>
        </w:numPr>
        <w:spacing w:after="0"/>
        <w:ind w:left="1418" w:hanging="425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minimalnych wymagań dotyczących parametrów łącza sieciowego, jakim musi dysponować uczestnik,</w:t>
      </w:r>
    </w:p>
    <w:p w14:paraId="560BEEDD" w14:textId="7A5F307B" w:rsidR="00DA55CE" w:rsidRPr="00B372B6" w:rsidRDefault="00DA55CE" w:rsidP="0037630A">
      <w:pPr>
        <w:pStyle w:val="Akapitzlist"/>
        <w:numPr>
          <w:ilvl w:val="1"/>
          <w:numId w:val="24"/>
        </w:numPr>
        <w:tabs>
          <w:tab w:val="left" w:pos="1418"/>
        </w:tabs>
        <w:spacing w:after="0"/>
        <w:ind w:left="1418" w:hanging="425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niezbędnego oprogramowania umożliwiającego uczestnikom bezpłatny dostęp do prezentowanych treści i materiałów,</w:t>
      </w:r>
    </w:p>
    <w:p w14:paraId="22D7753F" w14:textId="30D3E0AF" w:rsidR="00DA55CE" w:rsidRPr="00B372B6" w:rsidRDefault="00DA55CE" w:rsidP="0037630A">
      <w:pPr>
        <w:pStyle w:val="Akapitzlist"/>
        <w:numPr>
          <w:ilvl w:val="1"/>
          <w:numId w:val="24"/>
        </w:numPr>
        <w:spacing w:after="0"/>
        <w:ind w:left="993" w:firstLine="0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okresu ważności linku umożliwiającego uczestnictwo w szkoleniu on-line,</w:t>
      </w:r>
    </w:p>
    <w:p w14:paraId="7348EF9C" w14:textId="688FFE82" w:rsidR="00DA55CE" w:rsidRPr="00B372B6" w:rsidRDefault="00DA55CE" w:rsidP="0037630A">
      <w:pPr>
        <w:pStyle w:val="Akapitzlist"/>
        <w:numPr>
          <w:ilvl w:val="1"/>
          <w:numId w:val="24"/>
        </w:numPr>
        <w:spacing w:after="0"/>
        <w:ind w:left="1418" w:hanging="425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krótkiej technicznej instrukcji dla uczestników szkolenia online, dotyczącej informacji </w:t>
      </w:r>
      <w:r w:rsidR="00D13F9B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na temat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>logowania i korzystania z komunikatora, platformy, itp.</w:t>
      </w:r>
    </w:p>
    <w:p w14:paraId="3BD5FAEE" w14:textId="77777777" w:rsidR="00330E13" w:rsidRPr="00B372B6" w:rsidRDefault="00DA55CE" w:rsidP="0037630A">
      <w:pPr>
        <w:pStyle w:val="Akapitzlist"/>
        <w:numPr>
          <w:ilvl w:val="1"/>
          <w:numId w:val="24"/>
        </w:numPr>
        <w:spacing w:after="0"/>
        <w:ind w:left="993" w:firstLine="0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Nazwę platformy / rodzaju komunikatora Wykonawca wskaże w Formularzu oferty.</w:t>
      </w:r>
    </w:p>
    <w:p w14:paraId="501D257D" w14:textId="085BB38D" w:rsidR="00DA55CE" w:rsidRPr="00B372B6" w:rsidRDefault="00330E13" w:rsidP="0037630A">
      <w:pPr>
        <w:pStyle w:val="Akapitzlist"/>
        <w:numPr>
          <w:ilvl w:val="1"/>
          <w:numId w:val="24"/>
        </w:numPr>
        <w:spacing w:after="0"/>
        <w:ind w:left="993" w:firstLine="0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lastRenderedPageBreak/>
        <w:t>Zapewnienie wsparcia technicznego dla uczestników (np. w razie problemów z zalogowaniem).</w:t>
      </w:r>
    </w:p>
    <w:p w14:paraId="310E32A7" w14:textId="02D123CF" w:rsidR="00D13F9B" w:rsidRPr="00B372B6" w:rsidRDefault="00D13F9B" w:rsidP="0037630A">
      <w:pPr>
        <w:pStyle w:val="Akapitzlist"/>
        <w:numPr>
          <w:ilvl w:val="1"/>
          <w:numId w:val="24"/>
        </w:numPr>
        <w:spacing w:after="0"/>
        <w:ind w:left="993" w:firstLine="0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Zapewnienie możliwości Zamawiającemu udziału w szkoleniu z poziomu uczestnika w celu monitorowania realizacji szkolenia online.</w:t>
      </w:r>
    </w:p>
    <w:p w14:paraId="2FE966F0" w14:textId="77777777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Opracowanie autorskich materiałów szkoleniowych w  formie skryptów, prezentacji (do każdego </w:t>
      </w:r>
    </w:p>
    <w:p w14:paraId="281ECE8B" w14:textId="5CD77B90" w:rsidR="00DA55CE" w:rsidRPr="00B372B6" w:rsidRDefault="00DA55CE" w:rsidP="0037630A">
      <w:pPr>
        <w:pStyle w:val="Akapitzlist"/>
        <w:spacing w:after="0"/>
        <w:ind w:left="92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ze szkoleń wskazanych w</w:t>
      </w:r>
      <w:r w:rsidR="00BC5085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 xml:space="preserve"> tabeli 4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>jeden komplet materiałów) w terminie nie później niż 7 dni przed dniem rozpoczęcia pierwszego szkolenia i przedstawienie ich Zamawiającemu do akceptacji w formie elektronicznej. Na materiałach Wykonawca zobowiązany jest umieścić logo ROPS, UE, oraz informację o współfinansowaniu szkolenia ze środków Funduszu Europejskiego dla Rozwoju Społecznego</w:t>
      </w:r>
    </w:p>
    <w:p w14:paraId="539A1311" w14:textId="7D25D29D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Zapewnienie </w:t>
      </w:r>
      <w:r w:rsidR="00330E13" w:rsidRPr="00B372B6">
        <w:rPr>
          <w:rFonts w:ascii="Times New Roman" w:eastAsiaTheme="minorHAnsi" w:hAnsi="Times New Roman"/>
          <w:kern w:val="2"/>
          <w14:ligatures w14:val="standardContextual"/>
        </w:rPr>
        <w:t>możliwości udziału osób o specjalnych potrzebach np.:</w:t>
      </w:r>
    </w:p>
    <w:p w14:paraId="00A08E91" w14:textId="219D08CB" w:rsidR="00330E13" w:rsidRPr="00B372B6" w:rsidRDefault="00330E13" w:rsidP="0037630A">
      <w:pPr>
        <w:widowControl/>
        <w:numPr>
          <w:ilvl w:val="0"/>
          <w:numId w:val="7"/>
        </w:numPr>
        <w:suppressAutoHyphens w:val="0"/>
        <w:spacing w:line="276" w:lineRule="auto"/>
        <w:ind w:left="1276" w:hanging="283"/>
        <w:jc w:val="both"/>
        <w:rPr>
          <w:rFonts w:eastAsiaTheme="minorHAnsi"/>
          <w:kern w:val="2"/>
          <w:sz w:val="22"/>
          <w:szCs w:val="22"/>
          <w14:ligatures w14:val="standardContextual"/>
        </w:rPr>
      </w:pPr>
      <w:r w:rsidRPr="00B372B6">
        <w:rPr>
          <w:rFonts w:eastAsiaTheme="minorHAnsi"/>
          <w:kern w:val="2"/>
          <w:sz w:val="22"/>
          <w:szCs w:val="22"/>
          <w14:ligatures w14:val="standardContextual"/>
        </w:rPr>
        <w:t>w razie zaistnienia konieczności zapewnienie tłumacza języka migowego</w:t>
      </w:r>
    </w:p>
    <w:p w14:paraId="58DA5DF3" w14:textId="3D51A7D6" w:rsidR="00DA55CE" w:rsidRPr="00B372B6" w:rsidRDefault="00DA55CE" w:rsidP="0037630A">
      <w:pPr>
        <w:widowControl/>
        <w:numPr>
          <w:ilvl w:val="0"/>
          <w:numId w:val="7"/>
        </w:numPr>
        <w:suppressAutoHyphens w:val="0"/>
        <w:spacing w:line="276" w:lineRule="auto"/>
        <w:ind w:left="1276" w:hanging="283"/>
        <w:jc w:val="both"/>
        <w:rPr>
          <w:rFonts w:eastAsiaTheme="minorHAnsi"/>
          <w:kern w:val="2"/>
          <w:sz w:val="22"/>
          <w:szCs w:val="22"/>
          <w14:ligatures w14:val="standardContextual"/>
        </w:rPr>
      </w:pPr>
      <w:r w:rsidRPr="00B372B6">
        <w:rPr>
          <w:rFonts w:eastAsiaTheme="minorHAnsi"/>
          <w:kern w:val="2"/>
          <w:sz w:val="22"/>
          <w:szCs w:val="22"/>
          <w14:ligatures w14:val="standardContextual"/>
        </w:rPr>
        <w:t>w razie zaistnienia konieczności zapewnienie druku materiałów dydaktycznych  powiększoną czcionką,</w:t>
      </w:r>
    </w:p>
    <w:p w14:paraId="3246AA81" w14:textId="7CA9E4B5" w:rsidR="00DA55CE" w:rsidRPr="00B372B6" w:rsidRDefault="00F074A2" w:rsidP="0037630A">
      <w:pPr>
        <w:pStyle w:val="Akapitzlist"/>
        <w:numPr>
          <w:ilvl w:val="1"/>
          <w:numId w:val="22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P</w:t>
      </w:r>
      <w:r w:rsidR="00DA55CE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rzekazanie każdemu uczestnikowi szkolenia zaakceptowanych przez Zamawiającego materiałów szkoleniowych </w:t>
      </w:r>
      <w:r w:rsidR="00877842" w:rsidRPr="00B372B6">
        <w:rPr>
          <w:rFonts w:ascii="Times New Roman" w:eastAsiaTheme="minorHAnsi" w:hAnsi="Times New Roman"/>
          <w:kern w:val="2"/>
          <w14:ligatures w14:val="standardContextual"/>
        </w:rPr>
        <w:t>w dniu szkolenia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w wersji elektronicznej</w:t>
      </w:r>
      <w:r w:rsidR="00DA55CE" w:rsidRPr="00B372B6">
        <w:rPr>
          <w:rFonts w:ascii="Times New Roman" w:eastAsiaTheme="minorHAnsi" w:hAnsi="Times New Roman"/>
          <w:kern w:val="2"/>
          <w14:ligatures w14:val="standardContextual"/>
        </w:rPr>
        <w:t>. Jeden egzemplarz papierowej wersji materiałów szkoleniowych Wykonawca przekaże Zamawiającemu wraz z pierwszą  fakturą.</w:t>
      </w:r>
    </w:p>
    <w:p w14:paraId="131D708C" w14:textId="6D0861A9" w:rsidR="00DA55CE" w:rsidRPr="00B372B6" w:rsidRDefault="00DA55CE" w:rsidP="0037630A">
      <w:pPr>
        <w:pStyle w:val="Akapitzlist"/>
        <w:numPr>
          <w:ilvl w:val="1"/>
          <w:numId w:val="22"/>
        </w:numPr>
        <w:tabs>
          <w:tab w:val="left" w:pos="567"/>
        </w:tabs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Opracowanie dokumentów (na podstawie wzorów przekazanych przez Zamawiającego) potwierdzających nabycie kompetencji przez uczestnika projektu (uczestników szkoleń) zgodnie </w:t>
      </w:r>
      <w:r w:rsidR="0037630A">
        <w:rPr>
          <w:rFonts w:ascii="Times New Roman" w:eastAsiaTheme="minorHAnsi" w:hAnsi="Times New Roman"/>
          <w:kern w:val="2"/>
          <w14:ligatures w14:val="standardContextual"/>
        </w:rPr>
        <w:br/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z załącznikiem nr 2 - Podstawowe informacje dotyczące uzyskiwania kwalifikacji w ramach projektów współfinansowanych z EFS+ do Wytycznych dotyczących monitorowania postępu rzeczowego realizacji programów na lata 2021-2027. Zgodnie z w/w załącznikiem, należy przygotować dokumentację potwierdzającą nabycie przez uczestnika kompetencji (m in. cele dydaktyczne, opisy efekty uczenia się, </w:t>
      </w:r>
      <w:proofErr w:type="spellStart"/>
      <w:r w:rsidRPr="00B372B6">
        <w:rPr>
          <w:rFonts w:ascii="Times New Roman" w:eastAsiaTheme="minorHAnsi" w:hAnsi="Times New Roman"/>
          <w:kern w:val="2"/>
          <w14:ligatures w14:val="standardContextual"/>
        </w:rPr>
        <w:t>pre</w:t>
      </w:r>
      <w:proofErr w:type="spellEnd"/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test, post test), która powinna uwzględniać następujące etapy: ETAP I  - Zakres; ETAP II – Wzorzec; ETAP III – Ocena, ETAP IV – Porównanie.  </w:t>
      </w:r>
      <w:proofErr w:type="spellStart"/>
      <w:r w:rsidRPr="00B372B6">
        <w:rPr>
          <w:rFonts w:ascii="Times New Roman" w:eastAsiaTheme="minorHAnsi" w:hAnsi="Times New Roman"/>
          <w:kern w:val="2"/>
          <w14:ligatures w14:val="standardContextual"/>
        </w:rPr>
        <w:t>Pre</w:t>
      </w:r>
      <w:proofErr w:type="spellEnd"/>
      <w:r w:rsidRPr="00B372B6">
        <w:rPr>
          <w:rFonts w:ascii="Times New Roman" w:eastAsiaTheme="minorHAnsi" w:hAnsi="Times New Roman"/>
          <w:kern w:val="2"/>
          <w14:ligatures w14:val="standardContextual"/>
        </w:rPr>
        <w:t>-test / Post- test winien zawierać nie mniej niż 10 i nie więcej niż 15 pytań jednokrotnego wyboru z czterema propozycjami odpowiedzi (do każdego pytania). W/w dokumentacja musi być dostarczona do Zamawiającego nie później niż  7 dni przed rozpoczęciem pierwszego szkolenia z danego tematu.</w:t>
      </w:r>
    </w:p>
    <w:p w14:paraId="76F2FB33" w14:textId="194FACC7" w:rsidR="00940500" w:rsidRPr="00B372B6" w:rsidRDefault="003338B2" w:rsidP="0037630A">
      <w:pPr>
        <w:pStyle w:val="Akapitzlist"/>
        <w:numPr>
          <w:ilvl w:val="1"/>
          <w:numId w:val="22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Prowadzenie wirtualnej recepcji </w:t>
      </w:r>
      <w:r w:rsidR="002931C0" w:rsidRPr="00B372B6">
        <w:rPr>
          <w:rFonts w:ascii="Times New Roman" w:eastAsiaTheme="minorHAnsi" w:hAnsi="Times New Roman"/>
          <w:kern w:val="2"/>
          <w14:ligatures w14:val="standardContextual"/>
        </w:rPr>
        <w:t>zapewniającej: w</w:t>
      </w:r>
      <w:r w:rsidR="00940500" w:rsidRPr="00B372B6">
        <w:rPr>
          <w:rFonts w:ascii="Times New Roman" w:eastAsiaTheme="minorHAnsi" w:hAnsi="Times New Roman"/>
          <w:kern w:val="2"/>
          <w14:ligatures w14:val="standardContextual"/>
        </w:rPr>
        <w:t>ygenerowanie listy uczestników szkolenia, potwierdzającej</w:t>
      </w:r>
      <w:r w:rsidR="002931C0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identyfikację poszczególnych uczestników oraz ich </w:t>
      </w:r>
      <w:r w:rsidR="00940500" w:rsidRPr="00B372B6">
        <w:rPr>
          <w:rFonts w:ascii="Times New Roman" w:eastAsiaTheme="minorHAnsi" w:hAnsi="Times New Roman"/>
          <w:kern w:val="2"/>
          <w14:ligatures w14:val="standardContextual"/>
        </w:rPr>
        <w:t>liczbę ( w formie zrzutów ekranu),</w:t>
      </w:r>
    </w:p>
    <w:p w14:paraId="6B73635A" w14:textId="309323D3" w:rsidR="00DA55CE" w:rsidRPr="00B372B6" w:rsidRDefault="00877842" w:rsidP="0037630A">
      <w:pPr>
        <w:pStyle w:val="Akapitzlist"/>
        <w:numPr>
          <w:ilvl w:val="1"/>
          <w:numId w:val="22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Potwierdzenie </w:t>
      </w:r>
      <w:r w:rsidR="00DA55CE" w:rsidRPr="00B372B6">
        <w:rPr>
          <w:rFonts w:ascii="Times New Roman" w:eastAsiaTheme="minorHAnsi" w:hAnsi="Times New Roman"/>
          <w:kern w:val="2"/>
          <w14:ligatures w14:val="standardContextual"/>
        </w:rPr>
        <w:t>odbioru zaświadczeń.</w:t>
      </w:r>
      <w:r w:rsidR="002931C0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="00DA55CE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Elektroniczne wzory powyższych dokumentów zostaną przekazane przez Zamawiającego po podpisaniu umowy.  </w:t>
      </w:r>
    </w:p>
    <w:p w14:paraId="44B77240" w14:textId="48E90889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Przeprowadzenie </w:t>
      </w:r>
      <w:proofErr w:type="spellStart"/>
      <w:r w:rsidRPr="00B372B6">
        <w:rPr>
          <w:rFonts w:ascii="Times New Roman" w:eastAsiaTheme="minorHAnsi" w:hAnsi="Times New Roman"/>
          <w:kern w:val="2"/>
          <w14:ligatures w14:val="standardContextual"/>
        </w:rPr>
        <w:t>Pre</w:t>
      </w:r>
      <w:proofErr w:type="spellEnd"/>
      <w:r w:rsidRPr="00B372B6">
        <w:rPr>
          <w:rFonts w:ascii="Times New Roman" w:eastAsiaTheme="minorHAnsi" w:hAnsi="Times New Roman"/>
          <w:kern w:val="2"/>
          <w14:ligatures w14:val="standardContextual"/>
        </w:rPr>
        <w:t>-testu  przed rozpoczęciem szkolenia oraz Post-testu po ukończeniu szkolenia</w:t>
      </w:r>
      <w:r w:rsidR="004806AC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w trybie online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. </w:t>
      </w:r>
    </w:p>
    <w:p w14:paraId="4CA6D325" w14:textId="77777777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Zamawiający wymaga, aby sprawdzenie </w:t>
      </w:r>
      <w:proofErr w:type="spellStart"/>
      <w:r w:rsidRPr="00B372B6">
        <w:rPr>
          <w:rFonts w:ascii="Times New Roman" w:eastAsiaTheme="minorHAnsi" w:hAnsi="Times New Roman"/>
          <w:kern w:val="2"/>
          <w14:ligatures w14:val="standardContextual"/>
        </w:rPr>
        <w:t>Pre</w:t>
      </w:r>
      <w:proofErr w:type="spellEnd"/>
      <w:r w:rsidRPr="00B372B6">
        <w:rPr>
          <w:rFonts w:ascii="Times New Roman" w:eastAsiaTheme="minorHAnsi" w:hAnsi="Times New Roman"/>
          <w:kern w:val="2"/>
          <w14:ligatures w14:val="standardContextual"/>
        </w:rPr>
        <w:t>-testów oraz sprawdzenie Post-testów było realizowane przez inną osobę, aniżeli trener realizujący dane szkolenie (innymi słowy Zamawiający wymaga rozdzielenia procesów kształcenia i szkolenia od procesu walidacji).</w:t>
      </w:r>
    </w:p>
    <w:p w14:paraId="36FF20BD" w14:textId="1442B1D8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Zapewnienie uczestnikowi szkolenia, który nie zaliczył Post-testu, jednokrotnej możliwości przystąpienia do egzaminu poprawkowego w terminie nie dłuższym niż 30 dni od daty szkolenia, jednak nie później niż  w okresie wskazanym w </w:t>
      </w:r>
      <w:r w:rsidR="004806AC" w:rsidRPr="00B372B6">
        <w:rPr>
          <w:rFonts w:ascii="Times New Roman" w:eastAsiaTheme="minorHAnsi" w:hAnsi="Times New Roman"/>
          <w:kern w:val="2"/>
          <w14:ligatures w14:val="standardContextual"/>
        </w:rPr>
        <w:t>pkt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r w:rsidR="004806AC" w:rsidRPr="00B372B6">
        <w:rPr>
          <w:rFonts w:ascii="Times New Roman" w:eastAsiaTheme="minorHAnsi" w:hAnsi="Times New Roman"/>
          <w:kern w:val="2"/>
          <w14:ligatures w14:val="standardContextual"/>
        </w:rPr>
        <w:t>1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</w:t>
      </w:r>
      <w:proofErr w:type="spellStart"/>
      <w:r w:rsidR="004806AC" w:rsidRPr="00B372B6">
        <w:rPr>
          <w:rFonts w:ascii="Times New Roman" w:eastAsiaTheme="minorHAnsi" w:hAnsi="Times New Roman"/>
          <w:kern w:val="2"/>
          <w14:ligatures w14:val="standardContextual"/>
        </w:rPr>
        <w:t>p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>pkt</w:t>
      </w:r>
      <w:proofErr w:type="spellEnd"/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. </w:t>
      </w:r>
      <w:r w:rsidR="004806AC" w:rsidRPr="00B372B6">
        <w:rPr>
          <w:rFonts w:ascii="Times New Roman" w:eastAsiaTheme="minorHAnsi" w:hAnsi="Times New Roman"/>
          <w:kern w:val="2"/>
          <w14:ligatures w14:val="standardContextual"/>
        </w:rPr>
        <w:t>1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.1.  OPZ.  Zaliczenie Post- testu  i tym samym otrzymanie zaświadczenia o ukończeniu szkolenia oznacza otrzymanie przez uczestnika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br/>
        <w:t xml:space="preserve">w Post-teście większej lub równej liczby punktów niż w </w:t>
      </w:r>
      <w:proofErr w:type="spellStart"/>
      <w:r w:rsidRPr="00B372B6">
        <w:rPr>
          <w:rFonts w:ascii="Times New Roman" w:eastAsiaTheme="minorHAnsi" w:hAnsi="Times New Roman"/>
          <w:kern w:val="2"/>
          <w14:ligatures w14:val="standardContextual"/>
        </w:rPr>
        <w:t>Pre</w:t>
      </w:r>
      <w:proofErr w:type="spellEnd"/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-teście jednak nie mniej niż 50%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lastRenderedPageBreak/>
        <w:t>możliwych do zdobycia punktów w teście.  W sytuacji, gdy uczestnik nie spełni powyższego warunku, otrzyma zaświadczenie potwierdzające udział w szkoleniu (bez informacji o podniesieniu kompetencji), zgodnie ze wzorem przekazanym przez Zamawiającego (po podpisaniu umowy).</w:t>
      </w:r>
    </w:p>
    <w:p w14:paraId="0AC3882F" w14:textId="75978E45" w:rsidR="00BE24A6" w:rsidRPr="00B372B6" w:rsidRDefault="00DA55CE" w:rsidP="0037630A">
      <w:pPr>
        <w:pStyle w:val="Akapitzlist"/>
        <w:numPr>
          <w:ilvl w:val="1"/>
          <w:numId w:val="22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Papierowe wersje dokumentów, o których mowa </w:t>
      </w:r>
      <w:r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 xml:space="preserve">w pkt. </w:t>
      </w:r>
      <w:r w:rsidR="004806AC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>4</w:t>
      </w:r>
      <w:r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>.</w:t>
      </w:r>
      <w:r w:rsidR="00877842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>9</w:t>
      </w:r>
      <w:r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 xml:space="preserve">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oraz </w:t>
      </w:r>
      <w:r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 xml:space="preserve">pkt. </w:t>
      </w:r>
      <w:r w:rsidR="004806AC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>4</w:t>
      </w:r>
      <w:r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>.1</w:t>
      </w:r>
      <w:r w:rsidR="00877842"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>0</w:t>
      </w:r>
      <w:r w:rsidRPr="00B372B6">
        <w:rPr>
          <w:rFonts w:ascii="Times New Roman" w:eastAsiaTheme="minorHAnsi" w:hAnsi="Times New Roman"/>
          <w:b/>
          <w:bCs/>
          <w:kern w:val="2"/>
          <w14:ligatures w14:val="standardContextual"/>
        </w:rPr>
        <w:t xml:space="preserve"> 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>powinny być przekazane po zakończeniu każdego szkolenia Zamawiającemu  w terminie nie dłuższym niż  7 dni po zakończeniu każdego szkolenia.</w:t>
      </w:r>
    </w:p>
    <w:p w14:paraId="4328B2AD" w14:textId="5239F343" w:rsidR="00BE24A6" w:rsidRPr="00B372B6" w:rsidRDefault="00BE24A6" w:rsidP="0037630A">
      <w:pPr>
        <w:pStyle w:val="Akapitzlist"/>
        <w:numPr>
          <w:ilvl w:val="1"/>
          <w:numId w:val="22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hAnsi="Times New Roman"/>
        </w:rPr>
        <w:t xml:space="preserve">Wykonawca przeprowadzi wśród uczestników ankietę ewaluacyjną w trybie online. Zamawiający dostarczy Wykonawcy formularz ankiety ewaluacyjnej w formie elektronicznej. Zbiorcze wyniki wykonawca przekaże w ciągu 3 dni roboczych od realizacji danego szkolenia. Koszty związane </w:t>
      </w:r>
      <w:r w:rsidR="0037630A">
        <w:rPr>
          <w:rFonts w:ascii="Times New Roman" w:hAnsi="Times New Roman"/>
        </w:rPr>
        <w:br/>
      </w:r>
      <w:r w:rsidRPr="00B372B6">
        <w:rPr>
          <w:rFonts w:ascii="Times New Roman" w:hAnsi="Times New Roman"/>
        </w:rPr>
        <w:t>z przeprowadzeniem ankiet ewaluacyjnych leżą po stronie Wykonawcy.</w:t>
      </w:r>
    </w:p>
    <w:p w14:paraId="33E89A2D" w14:textId="3A475BEA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strike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Przygotowanie zaświadczeń o ukończeniu szkolenia i podniesieniu kompetencji oraz przekazanie ich uczestnikom szkoleń. Zaświadczenie musi być sporządzone  zgodnie ze wzorem przekazanym przez Zamawiającego (po podpisaniu umowy) oraz prowadzenie rejestru wydanych uczestnikom zaświadczeń.</w:t>
      </w:r>
    </w:p>
    <w:p w14:paraId="7D6F74C1" w14:textId="124EB652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Dostarczenie Zamawiającemu w terminie nie dłuższym niż </w:t>
      </w:r>
      <w:r w:rsidR="00CD7F9C">
        <w:rPr>
          <w:rFonts w:ascii="Times New Roman" w:eastAsiaTheme="minorHAnsi" w:hAnsi="Times New Roman"/>
          <w:kern w:val="2"/>
          <w14:ligatures w14:val="standardContextual"/>
        </w:rPr>
        <w:t>7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dni po zakończeniu każdego szkolenia pozostałej dokumentacji potwierdzającej przeprowadzenie szkolenia,  w szczególności: </w:t>
      </w:r>
    </w:p>
    <w:p w14:paraId="37DF0A19" w14:textId="77777777" w:rsidR="00DA55CE" w:rsidRPr="00B372B6" w:rsidRDefault="00DA55CE" w:rsidP="0037630A">
      <w:pPr>
        <w:pStyle w:val="Akapitzlist"/>
        <w:numPr>
          <w:ilvl w:val="0"/>
          <w:numId w:val="11"/>
        </w:numPr>
        <w:tabs>
          <w:tab w:val="left" w:pos="1134"/>
        </w:tabs>
        <w:spacing w:after="0"/>
        <w:ind w:left="1494" w:hanging="283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co najmniej trzech  zdjęć w formie elektronicznej potwierdzających realizację szkolenia,</w:t>
      </w:r>
    </w:p>
    <w:p w14:paraId="02932FD6" w14:textId="77777777" w:rsidR="00DA55CE" w:rsidRPr="00B372B6" w:rsidRDefault="00DA55CE" w:rsidP="0037630A">
      <w:pPr>
        <w:pStyle w:val="Akapitzlist"/>
        <w:numPr>
          <w:ilvl w:val="0"/>
          <w:numId w:val="11"/>
        </w:numPr>
        <w:tabs>
          <w:tab w:val="left" w:pos="1134"/>
        </w:tabs>
        <w:spacing w:after="0"/>
        <w:ind w:left="1494" w:hanging="283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kserokopii zaświadczeń  o ukończeniu szkolenia potwierdzonych za zgodność z oryginałem, </w:t>
      </w:r>
    </w:p>
    <w:p w14:paraId="639ED48B" w14:textId="57D93113" w:rsidR="00DA55CE" w:rsidRPr="00B372B6" w:rsidRDefault="00DA55CE" w:rsidP="0037630A">
      <w:pPr>
        <w:pStyle w:val="Akapitzlist"/>
        <w:numPr>
          <w:ilvl w:val="0"/>
          <w:numId w:val="11"/>
        </w:numPr>
        <w:tabs>
          <w:tab w:val="left" w:pos="1134"/>
        </w:tabs>
        <w:spacing w:after="0"/>
        <w:ind w:left="1494" w:hanging="283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list obecności</w:t>
      </w:r>
      <w:r w:rsidR="00CD2F8A"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wraz z zrzutami ekranu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, </w:t>
      </w:r>
      <w:r w:rsidR="00CD2F8A" w:rsidRPr="00B372B6">
        <w:rPr>
          <w:rFonts w:ascii="Times New Roman" w:eastAsiaTheme="minorHAnsi" w:hAnsi="Times New Roman"/>
          <w:kern w:val="2"/>
          <w14:ligatures w14:val="standardContextual"/>
        </w:rPr>
        <w:t>potwierdzenia przekazania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zaświadczeń, </w:t>
      </w:r>
    </w:p>
    <w:p w14:paraId="5F4CD45A" w14:textId="77777777" w:rsidR="00DA55CE" w:rsidRPr="00B372B6" w:rsidRDefault="00DA55CE" w:rsidP="0037630A">
      <w:pPr>
        <w:pStyle w:val="Akapitzlist"/>
        <w:numPr>
          <w:ilvl w:val="0"/>
          <w:numId w:val="11"/>
        </w:numPr>
        <w:tabs>
          <w:tab w:val="left" w:pos="1134"/>
        </w:tabs>
        <w:spacing w:after="0"/>
        <w:ind w:left="1494" w:hanging="283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sprawozdania z realizacji szkolenia (wg wzoru przekazanego przez Zmawiającego po podpisaniu umowy). </w:t>
      </w:r>
    </w:p>
    <w:p w14:paraId="217B7B35" w14:textId="77777777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Zachowanie ustalonego w harmonogramie czasu trwania spotkań.</w:t>
      </w:r>
    </w:p>
    <w:p w14:paraId="1932530F" w14:textId="55094D38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Dostarczenie Zmawiającemu prawidłowo wystawionej zbiorczej faktury za szkolenia zrealizowane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br/>
        <w:t xml:space="preserve">w danym miesiącu do  </w:t>
      </w:r>
      <w:r w:rsidR="003E7512" w:rsidRPr="00B372B6">
        <w:rPr>
          <w:rFonts w:ascii="Times New Roman" w:eastAsiaTheme="minorHAnsi" w:hAnsi="Times New Roman"/>
          <w:kern w:val="2"/>
          <w14:ligatures w14:val="standardContextual"/>
        </w:rPr>
        <w:t>5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 xml:space="preserve"> dnia miesiąca następującego po miesiącu, którego faktura dotyczy. </w:t>
      </w:r>
    </w:p>
    <w:p w14:paraId="3AA91FC5" w14:textId="77777777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Theme="minorHAnsi" w:hAnsi="Times New Roman"/>
          <w:kern w:val="2"/>
          <w14:ligatures w14:val="standardContextual"/>
        </w:rPr>
        <w:t>Ścisła współpraca z przedstawicielem Zamawiającego w zakresie realizacji ww. szkoleń.</w:t>
      </w:r>
    </w:p>
    <w:p w14:paraId="0534A0B0" w14:textId="2FD4CDA7" w:rsidR="00DA55CE" w:rsidRPr="00B372B6" w:rsidRDefault="00CD7F9C" w:rsidP="0037630A">
      <w:pPr>
        <w:pStyle w:val="Akapitzlist"/>
        <w:numPr>
          <w:ilvl w:val="1"/>
          <w:numId w:val="22"/>
        </w:numPr>
        <w:spacing w:after="0"/>
        <w:ind w:left="927" w:hanging="567"/>
        <w:contextualSpacing w:val="0"/>
        <w:jc w:val="both"/>
        <w:rPr>
          <w:rFonts w:ascii="Times New Roman" w:eastAsiaTheme="minorHAnsi" w:hAnsi="Times New Roman"/>
          <w:kern w:val="2"/>
          <w14:ligatures w14:val="standardContextual"/>
        </w:rPr>
      </w:pPr>
      <w:r w:rsidRPr="00B372B6">
        <w:rPr>
          <w:rFonts w:ascii="Times New Roman" w:eastAsia="Times New Roman" w:hAnsi="Times New Roman"/>
          <w:lang w:eastAsia="pl-PL"/>
        </w:rPr>
        <w:t xml:space="preserve">Rozliczenie z Wykonawcą będzie odbywać się w okresach miesięcznych. Wykonawca do </w:t>
      </w:r>
      <w:r>
        <w:rPr>
          <w:rFonts w:ascii="Times New Roman" w:eastAsia="Times New Roman" w:hAnsi="Times New Roman"/>
          <w:lang w:eastAsia="pl-PL"/>
        </w:rPr>
        <w:t>7</w:t>
      </w:r>
      <w:r w:rsidRPr="00B372B6">
        <w:rPr>
          <w:rFonts w:ascii="Times New Roman" w:eastAsia="Times New Roman" w:hAnsi="Times New Roman"/>
          <w:lang w:eastAsia="pl-PL"/>
        </w:rPr>
        <w:t xml:space="preserve"> dnia miesiąca następującego po miesiącu, którego rozliczenie dotyczy dostarczy prawidłowo wystawioną zbiorczą fakturę na adres mailowy Zamawiającego tj. </w:t>
      </w:r>
      <w:hyperlink r:id="rId9" w:history="1">
        <w:r w:rsidRPr="00B372B6">
          <w:rPr>
            <w:rStyle w:val="Hipercze"/>
            <w:rFonts w:ascii="Times New Roman" w:eastAsia="Times New Roman" w:hAnsi="Times New Roman"/>
            <w:lang w:eastAsia="pl-PL"/>
          </w:rPr>
          <w:t>faktury@rops-katowice.pl</w:t>
        </w:r>
      </w:hyperlink>
      <w:r w:rsidRPr="00B372B6">
        <w:rPr>
          <w:rFonts w:ascii="Times New Roman" w:eastAsia="Times New Roman" w:hAnsi="Times New Roman"/>
          <w:lang w:eastAsia="pl-PL"/>
        </w:rPr>
        <w:t xml:space="preserve"> , po zaakceptowanie protokołu przez Zamawiającego</w:t>
      </w:r>
      <w:r w:rsidR="00D13F9B" w:rsidRPr="00B372B6">
        <w:rPr>
          <w:rFonts w:ascii="Times New Roman" w:eastAsia="Times New Roman" w:hAnsi="Times New Roman"/>
          <w:lang w:eastAsia="pl-PL"/>
        </w:rPr>
        <w:t xml:space="preserve"> </w:t>
      </w:r>
      <w:r w:rsidR="00DA55CE" w:rsidRPr="00B372B6">
        <w:rPr>
          <w:rFonts w:ascii="Times New Roman" w:eastAsia="Times New Roman" w:hAnsi="Times New Roman"/>
          <w:lang w:eastAsia="pl-PL"/>
        </w:rPr>
        <w:t xml:space="preserve"> </w:t>
      </w:r>
    </w:p>
    <w:p w14:paraId="1353550C" w14:textId="4DE07714" w:rsidR="00DA55CE" w:rsidRPr="00B372B6" w:rsidRDefault="00DA55CE" w:rsidP="0037630A">
      <w:pPr>
        <w:pStyle w:val="Akapitzlist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="Times New Roman" w:hAnsi="Times New Roman"/>
          <w:kern w:val="2"/>
          <w:lang w:eastAsia="pl-PL"/>
        </w:rPr>
      </w:pPr>
      <w:r w:rsidRPr="00B372B6">
        <w:rPr>
          <w:rFonts w:ascii="Times New Roman" w:eastAsia="Times New Roman" w:hAnsi="Times New Roman"/>
          <w:b/>
          <w:bCs/>
          <w:kern w:val="2"/>
          <w:lang w:eastAsia="pl-PL"/>
        </w:rPr>
        <w:t>Pozostałe informacje dotyczące zamówienia.</w:t>
      </w:r>
    </w:p>
    <w:p w14:paraId="6BDF042B" w14:textId="77777777" w:rsidR="007D1FE7" w:rsidRPr="00B372B6" w:rsidRDefault="00D13F9B" w:rsidP="0037630A">
      <w:pPr>
        <w:pStyle w:val="Akapitzlist"/>
        <w:numPr>
          <w:ilvl w:val="1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="Times New Roman" w:hAnsi="Times New Roman"/>
          <w:lang w:eastAsia="pl-PL"/>
        </w:rPr>
      </w:pPr>
      <w:r w:rsidRPr="00B372B6">
        <w:rPr>
          <w:rFonts w:ascii="Times New Roman" w:eastAsia="Times New Roman" w:hAnsi="Times New Roman"/>
          <w:lang w:eastAsia="pl-PL"/>
        </w:rPr>
        <w:t>Osoba prowadząca szkolenie, prócz bogatej wiedzy merytorycznej, musi posiadać: wysoce rozwinięte umiejętności interpersonalne, nienaganną prezencję i umiejętność nawiązywania kontaktu z uczestnikami.</w:t>
      </w:r>
    </w:p>
    <w:p w14:paraId="37E2AAD8" w14:textId="1B8D1D75" w:rsidR="007D1FE7" w:rsidRPr="00B372B6" w:rsidRDefault="00DA55CE" w:rsidP="0037630A">
      <w:pPr>
        <w:pStyle w:val="Akapitzlist"/>
        <w:numPr>
          <w:ilvl w:val="1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="Times New Roman" w:hAnsi="Times New Roman"/>
          <w:lang w:eastAsia="pl-PL"/>
        </w:rPr>
      </w:pPr>
      <w:r w:rsidRPr="00B372B6">
        <w:rPr>
          <w:rFonts w:ascii="Times New Roman" w:eastAsia="Times New Roman" w:hAnsi="Times New Roman"/>
          <w:bCs/>
          <w:lang w:eastAsia="pl-PL"/>
        </w:rPr>
        <w:t xml:space="preserve">Kwota do wypłaty zostanie ostatecznie ustalona na podstawie rozliczenia według faktycznie zrealizowanych godzin trenerskich – na podstawie stawki jednostkowej wskazanej w formularzu cenowym. Zamawiający gwarantuje realizację co najmniej </w:t>
      </w:r>
      <w:r w:rsidR="002F0883" w:rsidRPr="00B372B6">
        <w:rPr>
          <w:rFonts w:ascii="Times New Roman" w:eastAsia="Times New Roman" w:hAnsi="Times New Roman"/>
          <w:bCs/>
          <w:lang w:eastAsia="pl-PL"/>
        </w:rPr>
        <w:t>3</w:t>
      </w:r>
      <w:r w:rsidRPr="00B372B6">
        <w:rPr>
          <w:rFonts w:ascii="Times New Roman" w:eastAsia="Times New Roman" w:hAnsi="Times New Roman"/>
          <w:bCs/>
          <w:lang w:eastAsia="pl-PL"/>
        </w:rPr>
        <w:t xml:space="preserve">0% liczby godzin wskazanej w punkcie </w:t>
      </w:r>
      <w:r w:rsidR="007D1FE7" w:rsidRPr="00B372B6">
        <w:rPr>
          <w:rFonts w:ascii="Times New Roman" w:eastAsia="Times New Roman" w:hAnsi="Times New Roman"/>
          <w:bCs/>
          <w:lang w:eastAsia="pl-PL"/>
        </w:rPr>
        <w:t>3.5</w:t>
      </w:r>
      <w:r w:rsidRPr="00B372B6">
        <w:rPr>
          <w:rFonts w:ascii="Times New Roman" w:eastAsia="Times New Roman" w:hAnsi="Times New Roman"/>
          <w:bCs/>
          <w:lang w:eastAsia="pl-PL"/>
        </w:rPr>
        <w:t xml:space="preserve">. </w:t>
      </w:r>
    </w:p>
    <w:p w14:paraId="1F3EBD75" w14:textId="77777777" w:rsidR="007D1FE7" w:rsidRPr="00B372B6" w:rsidRDefault="00DA55CE" w:rsidP="0037630A">
      <w:pPr>
        <w:pStyle w:val="Akapitzlist"/>
        <w:numPr>
          <w:ilvl w:val="1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="Times New Roman" w:hAnsi="Times New Roman"/>
          <w:lang w:eastAsia="pl-PL"/>
        </w:rPr>
      </w:pPr>
      <w:r w:rsidRPr="00B372B6">
        <w:rPr>
          <w:rFonts w:ascii="Times New Roman" w:eastAsia="Times New Roman" w:hAnsi="Times New Roman"/>
          <w:bCs/>
          <w:lang w:eastAsia="pl-PL"/>
        </w:rPr>
        <w:t>Wykonawca w trakcie wykonywania czynności projektowych zobowiązany będzie do ochrony danych osobowych zgodnie z obowiązującymi w tym zakresie przepisami.</w:t>
      </w:r>
    </w:p>
    <w:p w14:paraId="231620DA" w14:textId="5F2F2128" w:rsidR="00DA55CE" w:rsidRPr="00CD7F9C" w:rsidRDefault="006B5D9E" w:rsidP="0037630A">
      <w:pPr>
        <w:pStyle w:val="Akapitzlist"/>
        <w:numPr>
          <w:ilvl w:val="1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eastAsia="Times New Roman" w:hAnsi="Times New Roman"/>
          <w:lang w:eastAsia="pl-PL"/>
        </w:rPr>
      </w:pPr>
      <w:r w:rsidRPr="00B372B6">
        <w:rPr>
          <w:rFonts w:ascii="Times New Roman" w:eastAsia="Times New Roman" w:hAnsi="Times New Roman"/>
          <w:kern w:val="2"/>
          <w14:ligatures w14:val="standardContextual"/>
        </w:rPr>
        <w:t xml:space="preserve">Liczba </w:t>
      </w:r>
      <w:r w:rsidR="00DA55CE" w:rsidRPr="00B372B6">
        <w:rPr>
          <w:rFonts w:ascii="Times New Roman" w:eastAsia="Times New Roman" w:hAnsi="Times New Roman"/>
          <w:kern w:val="2"/>
          <w14:ligatures w14:val="standardContextual"/>
        </w:rPr>
        <w:t xml:space="preserve">uczestników szkoleń ma charakter szacunkowy i informacyjny i może ulec zmianie. </w:t>
      </w:r>
      <w:r w:rsidR="007D1FE7" w:rsidRPr="00B372B6">
        <w:rPr>
          <w:rFonts w:ascii="Times New Roman" w:eastAsia="Times New Roman" w:hAnsi="Times New Roman"/>
          <w:kern w:val="2"/>
          <w14:ligatures w14:val="standardContextual"/>
        </w:rPr>
        <w:t xml:space="preserve">Minimalna liczba uczestników wynosić będzie 15 osób, maksymalna </w:t>
      </w:r>
      <w:r w:rsidR="00DA55CE" w:rsidRPr="00B372B6">
        <w:rPr>
          <w:rFonts w:ascii="Times New Roman" w:eastAsia="Times New Roman" w:hAnsi="Times New Roman"/>
          <w:kern w:val="2"/>
          <w14:ligatures w14:val="standardContextual"/>
        </w:rPr>
        <w:t>liczba uczestników jednej grupy szkolenia nie będzie większa niż 2</w:t>
      </w:r>
      <w:r w:rsidR="008E31FA" w:rsidRPr="00B372B6">
        <w:rPr>
          <w:rFonts w:ascii="Times New Roman" w:eastAsia="Times New Roman" w:hAnsi="Times New Roman"/>
          <w:kern w:val="2"/>
          <w14:ligatures w14:val="standardContextual"/>
        </w:rPr>
        <w:t>5</w:t>
      </w:r>
      <w:r w:rsidR="00DA55CE" w:rsidRPr="00B372B6">
        <w:rPr>
          <w:rFonts w:ascii="Times New Roman" w:eastAsia="Times New Roman" w:hAnsi="Times New Roman"/>
          <w:kern w:val="2"/>
          <w14:ligatures w14:val="standardContextual"/>
        </w:rPr>
        <w:t xml:space="preserve"> osób. </w:t>
      </w:r>
    </w:p>
    <w:p w14:paraId="33C73F71" w14:textId="77777777" w:rsidR="00CD7F9C" w:rsidRPr="00B372B6" w:rsidRDefault="00CD7F9C" w:rsidP="00CD7F9C">
      <w:pPr>
        <w:pStyle w:val="Akapitzlist"/>
        <w:tabs>
          <w:tab w:val="left" w:pos="993"/>
        </w:tabs>
        <w:autoSpaceDE w:val="0"/>
        <w:autoSpaceDN w:val="0"/>
        <w:adjustRightInd w:val="0"/>
        <w:spacing w:after="0"/>
        <w:ind w:left="360"/>
        <w:contextualSpacing w:val="0"/>
        <w:jc w:val="both"/>
        <w:rPr>
          <w:rFonts w:ascii="Times New Roman" w:eastAsia="Times New Roman" w:hAnsi="Times New Roman"/>
          <w:lang w:eastAsia="pl-PL"/>
        </w:rPr>
      </w:pPr>
    </w:p>
    <w:p w14:paraId="7AFC027A" w14:textId="77777777" w:rsidR="00DA55CE" w:rsidRPr="00B372B6" w:rsidRDefault="00DA55CE" w:rsidP="0037630A">
      <w:pPr>
        <w:pStyle w:val="Akapitzlist"/>
        <w:numPr>
          <w:ilvl w:val="0"/>
          <w:numId w:val="22"/>
        </w:numPr>
        <w:spacing w:after="0"/>
        <w:contextualSpacing w:val="0"/>
        <w:jc w:val="both"/>
        <w:rPr>
          <w:rFonts w:ascii="Times New Roman" w:hAnsi="Times New Roman"/>
          <w:b/>
          <w:bCs/>
        </w:rPr>
      </w:pPr>
      <w:r w:rsidRPr="00B372B6">
        <w:rPr>
          <w:rFonts w:ascii="Times New Roman" w:hAnsi="Times New Roman"/>
          <w:b/>
          <w:bCs/>
        </w:rPr>
        <w:lastRenderedPageBreak/>
        <w:t xml:space="preserve">Prawa i obowiązki Zamawiającego </w:t>
      </w:r>
    </w:p>
    <w:p w14:paraId="3585A06D" w14:textId="53120058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ind w:left="851" w:hanging="425"/>
        <w:contextualSpacing w:val="0"/>
        <w:jc w:val="both"/>
        <w:rPr>
          <w:rFonts w:ascii="Times New Roman" w:hAnsi="Times New Roman"/>
          <w:b/>
          <w:bCs/>
        </w:rPr>
      </w:pPr>
      <w:r w:rsidRPr="00B372B6">
        <w:rPr>
          <w:rFonts w:ascii="Times New Roman" w:hAnsi="Times New Roman"/>
        </w:rPr>
        <w:t xml:space="preserve">Zapewnienie osoby do kontaktu z Wykonawcą, odpowiedzialną za wszelkie sprawy związane </w:t>
      </w:r>
      <w:r w:rsidR="00675A50">
        <w:rPr>
          <w:rFonts w:ascii="Times New Roman" w:hAnsi="Times New Roman"/>
        </w:rPr>
        <w:br/>
      </w:r>
      <w:r w:rsidRPr="00B372B6">
        <w:rPr>
          <w:rFonts w:ascii="Times New Roman" w:hAnsi="Times New Roman"/>
        </w:rPr>
        <w:t>z organizacją szkoleń.</w:t>
      </w:r>
    </w:p>
    <w:p w14:paraId="626855F4" w14:textId="77777777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ind w:left="851" w:hanging="425"/>
        <w:contextualSpacing w:val="0"/>
        <w:jc w:val="both"/>
        <w:rPr>
          <w:rFonts w:ascii="Times New Roman" w:hAnsi="Times New Roman"/>
          <w:b/>
          <w:bCs/>
        </w:rPr>
      </w:pPr>
      <w:r w:rsidRPr="00B372B6">
        <w:rPr>
          <w:rFonts w:ascii="Times New Roman" w:hAnsi="Times New Roman"/>
          <w:kern w:val="2"/>
        </w:rPr>
        <w:t>Przeprowadzenie rekrutacji uczestników szkoleń.</w:t>
      </w:r>
    </w:p>
    <w:p w14:paraId="57B6621B" w14:textId="77777777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ind w:left="851" w:hanging="425"/>
        <w:contextualSpacing w:val="0"/>
        <w:jc w:val="both"/>
        <w:rPr>
          <w:rFonts w:ascii="Times New Roman" w:hAnsi="Times New Roman"/>
          <w:b/>
          <w:bCs/>
        </w:rPr>
      </w:pPr>
      <w:r w:rsidRPr="00B372B6">
        <w:rPr>
          <w:rFonts w:ascii="Times New Roman" w:hAnsi="Times New Roman"/>
        </w:rPr>
        <w:t xml:space="preserve">Przekazanie Wykonawcy otrzymanych w wyniku rekrutacji danych uczestników, niezbędnych </w:t>
      </w:r>
      <w:r w:rsidRPr="00B372B6">
        <w:rPr>
          <w:rFonts w:ascii="Times New Roman" w:hAnsi="Times New Roman"/>
        </w:rPr>
        <w:br/>
        <w:t xml:space="preserve">do wystawienia zaświadczeń o ukończeniu szkoleń oraz adresów e-mail . </w:t>
      </w:r>
    </w:p>
    <w:p w14:paraId="0ADE984D" w14:textId="77777777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ind w:left="851" w:hanging="425"/>
        <w:contextualSpacing w:val="0"/>
        <w:jc w:val="both"/>
        <w:rPr>
          <w:rFonts w:ascii="Times New Roman" w:hAnsi="Times New Roman"/>
          <w:b/>
          <w:bCs/>
        </w:rPr>
      </w:pPr>
      <w:r w:rsidRPr="00B372B6">
        <w:rPr>
          <w:rFonts w:ascii="Times New Roman" w:hAnsi="Times New Roman"/>
        </w:rPr>
        <w:t>Przekazania Wykonawcy elektronicznych wersji wszystkich niezbędnych wzorów dokumentów oraz obowiązujących logotypów niezbędnych do przygotowania dokumentów zgodnie z wytycznymi projektu.</w:t>
      </w:r>
    </w:p>
    <w:p w14:paraId="1B247C8E" w14:textId="70359F7A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ind w:left="851" w:hanging="425"/>
        <w:contextualSpacing w:val="0"/>
        <w:jc w:val="both"/>
        <w:rPr>
          <w:rFonts w:ascii="Times New Roman" w:hAnsi="Times New Roman"/>
          <w:b/>
          <w:bCs/>
        </w:rPr>
      </w:pPr>
      <w:r w:rsidRPr="00B372B6">
        <w:rPr>
          <w:rFonts w:ascii="Times New Roman" w:hAnsi="Times New Roman"/>
        </w:rPr>
        <w:t>Zamawiający zastrzega sobie możliwość zmiany terminu</w:t>
      </w:r>
      <w:r w:rsidR="00AC19C2" w:rsidRPr="00B372B6">
        <w:rPr>
          <w:rFonts w:ascii="Times New Roman" w:hAnsi="Times New Roman"/>
        </w:rPr>
        <w:t xml:space="preserve"> lub odwołania</w:t>
      </w:r>
      <w:r w:rsidRPr="00B372B6">
        <w:rPr>
          <w:rFonts w:ascii="Times New Roman" w:hAnsi="Times New Roman"/>
        </w:rPr>
        <w:t xml:space="preserve"> poszczególnych szkoleń, przy czym realizacja szkoleń musi się zakończyć w terminach wskazanych w </w:t>
      </w:r>
      <w:r w:rsidR="00296A0D" w:rsidRPr="00B372B6">
        <w:rPr>
          <w:rFonts w:ascii="Times New Roman" w:hAnsi="Times New Roman"/>
        </w:rPr>
        <w:t xml:space="preserve">punkcie </w:t>
      </w:r>
      <w:r w:rsidR="004806AC" w:rsidRPr="00B372B6">
        <w:rPr>
          <w:rFonts w:ascii="Times New Roman" w:hAnsi="Times New Roman"/>
        </w:rPr>
        <w:t>1 p</w:t>
      </w:r>
      <w:r w:rsidR="00296A0D" w:rsidRPr="00B372B6">
        <w:rPr>
          <w:rFonts w:ascii="Times New Roman" w:hAnsi="Times New Roman"/>
        </w:rPr>
        <w:t xml:space="preserve">odpunkt </w:t>
      </w:r>
      <w:r w:rsidR="004806AC" w:rsidRPr="00B372B6">
        <w:rPr>
          <w:rFonts w:ascii="Times New Roman" w:hAnsi="Times New Roman"/>
        </w:rPr>
        <w:t>1.1</w:t>
      </w:r>
      <w:r w:rsidRPr="00B372B6">
        <w:rPr>
          <w:rFonts w:ascii="Times New Roman" w:hAnsi="Times New Roman"/>
        </w:rPr>
        <w:t>. Zamawiający zobowiązuje się do niezwłocznego powiadomienia Wykonawcy o zmianie terminu przeprowadzenia szkoleń.</w:t>
      </w:r>
    </w:p>
    <w:p w14:paraId="61CB179E" w14:textId="1104EA86" w:rsidR="00DA55CE" w:rsidRPr="00B372B6" w:rsidRDefault="00DA55CE" w:rsidP="0037630A">
      <w:pPr>
        <w:pStyle w:val="Akapitzlist"/>
        <w:numPr>
          <w:ilvl w:val="1"/>
          <w:numId w:val="22"/>
        </w:numPr>
        <w:spacing w:after="0"/>
        <w:ind w:left="851" w:hanging="425"/>
        <w:contextualSpacing w:val="0"/>
        <w:jc w:val="both"/>
        <w:rPr>
          <w:rFonts w:ascii="Times New Roman" w:hAnsi="Times New Roman"/>
          <w:b/>
          <w:bCs/>
        </w:rPr>
      </w:pPr>
      <w:r w:rsidRPr="00B372B6">
        <w:rPr>
          <w:rFonts w:ascii="Times New Roman" w:hAnsi="Times New Roman"/>
        </w:rPr>
        <w:t xml:space="preserve">Zamawiający zastrzega sobie prawo do wystąpienia z wnioskiem do Wykonawcy o zmianę trenera  / trenerów wskazanego / </w:t>
      </w:r>
      <w:proofErr w:type="spellStart"/>
      <w:r w:rsidRPr="00B372B6">
        <w:rPr>
          <w:rFonts w:ascii="Times New Roman" w:hAnsi="Times New Roman"/>
        </w:rPr>
        <w:t>ych</w:t>
      </w:r>
      <w:proofErr w:type="spellEnd"/>
      <w:r w:rsidRPr="00B372B6">
        <w:rPr>
          <w:rFonts w:ascii="Times New Roman" w:hAnsi="Times New Roman"/>
        </w:rPr>
        <w:t xml:space="preserve"> w umowie w sytuacji uzyskania przez niego / nich trzech negatywnych ocen (w ramach jednego tematu szkolenia</w:t>
      </w:r>
      <w:r w:rsidR="0066646D" w:rsidRPr="00B372B6">
        <w:rPr>
          <w:rFonts w:ascii="Times New Roman" w:hAnsi="Times New Roman"/>
        </w:rPr>
        <w:t xml:space="preserve"> poniżej 3,0</w:t>
      </w:r>
      <w:r w:rsidRPr="00B372B6">
        <w:rPr>
          <w:rFonts w:ascii="Times New Roman" w:hAnsi="Times New Roman"/>
        </w:rPr>
        <w:t>)  na podstawie ankiet ewaluacyjnych przesłanych przez uczestników szkoleń po ich zakończeniu.</w:t>
      </w:r>
      <w:r w:rsidRPr="00B372B6">
        <w:rPr>
          <w:rFonts w:ascii="Times New Roman" w:hAnsi="Times New Roman"/>
          <w:b/>
          <w:bCs/>
        </w:rPr>
        <w:t xml:space="preserve"> </w:t>
      </w:r>
      <w:r w:rsidRPr="00B372B6">
        <w:rPr>
          <w:rFonts w:ascii="Times New Roman" w:hAnsi="Times New Roman"/>
        </w:rPr>
        <w:t xml:space="preserve">Trener / trenerzy będą oceniani wg następujących kryteriów w 5 punktowej skali: </w:t>
      </w:r>
    </w:p>
    <w:p w14:paraId="475605E7" w14:textId="77777777" w:rsidR="00DA55CE" w:rsidRPr="00B372B6" w:rsidRDefault="00DA55CE" w:rsidP="0037630A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>Zgodność treści z nazwą zajęć</w:t>
      </w:r>
    </w:p>
    <w:p w14:paraId="4A2D5246" w14:textId="77777777" w:rsidR="00DA55CE" w:rsidRPr="00B372B6" w:rsidRDefault="00DA55CE" w:rsidP="0037630A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>Poziom zrealizowania celu zajęć</w:t>
      </w:r>
    </w:p>
    <w:p w14:paraId="47BA1BB9" w14:textId="77777777" w:rsidR="00DA55CE" w:rsidRPr="00B372B6" w:rsidRDefault="00DA55CE" w:rsidP="0037630A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>Ukierunkowanie na praktyczne zastosowanie treści</w:t>
      </w:r>
    </w:p>
    <w:p w14:paraId="49C66F4F" w14:textId="77777777" w:rsidR="00DA55CE" w:rsidRPr="00B372B6" w:rsidRDefault="00DA55CE" w:rsidP="0037630A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 xml:space="preserve">Zachęcanie do myślenia lub samodzielnego pogłębiania tematu  </w:t>
      </w:r>
    </w:p>
    <w:p w14:paraId="5CA90124" w14:textId="77777777" w:rsidR="00DA55CE" w:rsidRPr="00B372B6" w:rsidRDefault="00DA55CE" w:rsidP="0037630A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>Dobór przykładów ilustrujących omawiane treści</w:t>
      </w:r>
    </w:p>
    <w:p w14:paraId="5A9D9AF1" w14:textId="77777777" w:rsidR="00DA55CE" w:rsidRPr="00B372B6" w:rsidRDefault="00DA55CE" w:rsidP="0037630A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>Przydatność otrzymanych materiałów dydaktycznych</w:t>
      </w:r>
    </w:p>
    <w:p w14:paraId="6B4DF9B9" w14:textId="77777777" w:rsidR="00DA55CE" w:rsidRPr="00B372B6" w:rsidRDefault="00DA55CE" w:rsidP="0037630A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>Przygotowanie prowadzących do zajęć</w:t>
      </w:r>
    </w:p>
    <w:p w14:paraId="297216CF" w14:textId="77777777" w:rsidR="00DA55CE" w:rsidRPr="00B372B6" w:rsidRDefault="00DA55CE" w:rsidP="0037630A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>Zrozumiałe przekazywanie treści przez prowadzących</w:t>
      </w:r>
    </w:p>
    <w:p w14:paraId="18E1CC8F" w14:textId="77777777" w:rsidR="00DA55CE" w:rsidRPr="00B372B6" w:rsidRDefault="00DA55CE" w:rsidP="0037630A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>Organizacja przebiegu zajęć</w:t>
      </w:r>
    </w:p>
    <w:p w14:paraId="774E7BC7" w14:textId="77777777" w:rsidR="00DA55CE" w:rsidRPr="00B372B6" w:rsidRDefault="00DA55CE" w:rsidP="0037630A">
      <w:pPr>
        <w:widowControl/>
        <w:numPr>
          <w:ilvl w:val="3"/>
          <w:numId w:val="12"/>
        </w:numPr>
        <w:tabs>
          <w:tab w:val="left" w:pos="851"/>
        </w:tabs>
        <w:suppressAutoHyphens w:val="0"/>
        <w:spacing w:line="276" w:lineRule="auto"/>
        <w:ind w:left="709" w:hanging="283"/>
        <w:jc w:val="both"/>
        <w:rPr>
          <w:rFonts w:eastAsia="Calibri"/>
          <w:kern w:val="0"/>
          <w:sz w:val="22"/>
          <w:szCs w:val="22"/>
          <w:lang w:val="x-none"/>
        </w:rPr>
      </w:pPr>
      <w:r w:rsidRPr="00B372B6">
        <w:rPr>
          <w:rFonts w:eastAsia="Calibri"/>
          <w:kern w:val="0"/>
          <w:sz w:val="22"/>
          <w:szCs w:val="22"/>
          <w:lang w:val="x-none"/>
        </w:rPr>
        <w:t>Jakość kontaktu z prowadzącymi</w:t>
      </w:r>
    </w:p>
    <w:p w14:paraId="53B36FD8" w14:textId="77777777" w:rsidR="00DA55CE" w:rsidRPr="00B372B6" w:rsidRDefault="00DA55CE" w:rsidP="0037630A">
      <w:pPr>
        <w:pStyle w:val="Akapitzlist"/>
        <w:numPr>
          <w:ilvl w:val="0"/>
          <w:numId w:val="22"/>
        </w:numPr>
        <w:spacing w:after="0"/>
        <w:contextualSpacing w:val="0"/>
        <w:jc w:val="both"/>
        <w:rPr>
          <w:rFonts w:ascii="Times New Roman" w:hAnsi="Times New Roman"/>
          <w:b/>
          <w:bCs/>
        </w:rPr>
      </w:pPr>
      <w:r w:rsidRPr="00B372B6">
        <w:rPr>
          <w:rFonts w:ascii="Times New Roman" w:hAnsi="Times New Roman"/>
          <w:b/>
          <w:bCs/>
        </w:rPr>
        <w:t>Kalkulacja kosztów szkolenia powinna uwzględniać:</w:t>
      </w:r>
    </w:p>
    <w:p w14:paraId="3534CA25" w14:textId="77777777" w:rsidR="00DA55CE" w:rsidRPr="00B372B6" w:rsidRDefault="00DA55CE" w:rsidP="0037630A">
      <w:pPr>
        <w:pStyle w:val="Akapitzlist"/>
        <w:numPr>
          <w:ilvl w:val="1"/>
          <w:numId w:val="22"/>
        </w:numPr>
        <w:tabs>
          <w:tab w:val="left" w:pos="567"/>
          <w:tab w:val="left" w:pos="851"/>
        </w:tabs>
        <w:spacing w:after="0"/>
        <w:ind w:left="851" w:hanging="425"/>
        <w:contextualSpacing w:val="0"/>
        <w:jc w:val="both"/>
        <w:rPr>
          <w:rFonts w:ascii="Times New Roman" w:hAnsi="Times New Roman"/>
        </w:rPr>
      </w:pPr>
      <w:r w:rsidRPr="00B372B6">
        <w:rPr>
          <w:rFonts w:ascii="Times New Roman" w:hAnsi="Times New Roman"/>
        </w:rPr>
        <w:t xml:space="preserve">koszt wynagrodzenia  trenerów prowadzących szkolenia wraz z wszystkimi pochodnymi, </w:t>
      </w:r>
    </w:p>
    <w:p w14:paraId="453BBC31" w14:textId="77777777" w:rsidR="00DA55CE" w:rsidRPr="00B372B6" w:rsidRDefault="00DA55CE" w:rsidP="0037630A">
      <w:pPr>
        <w:pStyle w:val="Akapitzlist"/>
        <w:numPr>
          <w:ilvl w:val="1"/>
          <w:numId w:val="22"/>
        </w:numPr>
        <w:tabs>
          <w:tab w:val="left" w:pos="567"/>
          <w:tab w:val="left" w:pos="851"/>
        </w:tabs>
        <w:spacing w:after="0"/>
        <w:ind w:left="851" w:hanging="425"/>
        <w:contextualSpacing w:val="0"/>
        <w:jc w:val="both"/>
        <w:rPr>
          <w:rFonts w:ascii="Times New Roman" w:hAnsi="Times New Roman"/>
        </w:rPr>
      </w:pPr>
      <w:r w:rsidRPr="00B372B6">
        <w:rPr>
          <w:rFonts w:ascii="Times New Roman" w:hAnsi="Times New Roman"/>
        </w:rPr>
        <w:t>koszt zapewnienia narzędzi do organizacji i przeprowadzenia szkoleń (laptop, flipchart, materiały biurowe itp.),</w:t>
      </w:r>
    </w:p>
    <w:p w14:paraId="1193F567" w14:textId="5CBEF565" w:rsidR="004B01A8" w:rsidRPr="00B372B6" w:rsidRDefault="004B01A8" w:rsidP="0037630A">
      <w:pPr>
        <w:pStyle w:val="Akapitzlist"/>
        <w:numPr>
          <w:ilvl w:val="1"/>
          <w:numId w:val="22"/>
        </w:numPr>
        <w:tabs>
          <w:tab w:val="left" w:pos="567"/>
          <w:tab w:val="left" w:pos="851"/>
        </w:tabs>
        <w:spacing w:after="0"/>
        <w:ind w:left="851" w:hanging="425"/>
        <w:contextualSpacing w:val="0"/>
        <w:jc w:val="both"/>
        <w:rPr>
          <w:rFonts w:ascii="Times New Roman" w:hAnsi="Times New Roman"/>
        </w:rPr>
      </w:pPr>
      <w:r w:rsidRPr="00B372B6">
        <w:rPr>
          <w:rFonts w:ascii="Times New Roman" w:hAnsi="Times New Roman"/>
        </w:rPr>
        <w:t xml:space="preserve">koszt zapewnienia </w:t>
      </w:r>
      <w:r w:rsidRPr="00B372B6">
        <w:rPr>
          <w:rFonts w:ascii="Times New Roman" w:eastAsiaTheme="minorHAnsi" w:hAnsi="Times New Roman"/>
          <w:kern w:val="2"/>
          <w14:ligatures w14:val="standardContextual"/>
        </w:rPr>
        <w:t>platformy/rodzaju komunikatora, za pośrednictwem którego prowadzone będzie szkolenie</w:t>
      </w:r>
      <w:r w:rsidR="003457A7" w:rsidRPr="00B372B6">
        <w:rPr>
          <w:rFonts w:ascii="Times New Roman" w:eastAsiaTheme="minorHAnsi" w:hAnsi="Times New Roman"/>
          <w:kern w:val="2"/>
          <w14:ligatures w14:val="standardContextual"/>
        </w:rPr>
        <w:t>,</w:t>
      </w:r>
    </w:p>
    <w:p w14:paraId="1FAF79F8" w14:textId="0B91A2FA" w:rsidR="00DA55CE" w:rsidRPr="00B372B6" w:rsidRDefault="00DA55CE" w:rsidP="0037630A">
      <w:pPr>
        <w:pStyle w:val="Akapitzlist"/>
        <w:numPr>
          <w:ilvl w:val="1"/>
          <w:numId w:val="22"/>
        </w:numPr>
        <w:tabs>
          <w:tab w:val="left" w:pos="567"/>
          <w:tab w:val="left" w:pos="851"/>
        </w:tabs>
        <w:spacing w:after="0"/>
        <w:ind w:left="851" w:hanging="425"/>
        <w:contextualSpacing w:val="0"/>
        <w:jc w:val="both"/>
        <w:rPr>
          <w:rFonts w:ascii="Times New Roman" w:hAnsi="Times New Roman"/>
        </w:rPr>
      </w:pPr>
      <w:r w:rsidRPr="00B372B6">
        <w:rPr>
          <w:rFonts w:ascii="Times New Roman" w:hAnsi="Times New Roman"/>
        </w:rPr>
        <w:t>koszt przygotowania niezbędnych dokumentów tj. list (obecności, odbioru zaświadczeń</w:t>
      </w:r>
      <w:r w:rsidR="00A555B6" w:rsidRPr="00B372B6">
        <w:rPr>
          <w:rFonts w:ascii="Times New Roman" w:hAnsi="Times New Roman"/>
        </w:rPr>
        <w:t>, przeprowadzenia ankiet ewaluacyjnych w formie online</w:t>
      </w:r>
      <w:r w:rsidRPr="00B372B6">
        <w:rPr>
          <w:rFonts w:ascii="Times New Roman" w:hAnsi="Times New Roman"/>
        </w:rPr>
        <w:t xml:space="preserve">) harmonogramów szkolenia, programów </w:t>
      </w:r>
      <w:r w:rsidR="0066646D" w:rsidRPr="00B372B6">
        <w:rPr>
          <w:rFonts w:ascii="Times New Roman" w:hAnsi="Times New Roman"/>
        </w:rPr>
        <w:t xml:space="preserve">zawierających </w:t>
      </w:r>
      <w:r w:rsidRPr="00B372B6">
        <w:rPr>
          <w:rFonts w:ascii="Times New Roman" w:hAnsi="Times New Roman"/>
        </w:rPr>
        <w:t>opis efektów uczenia się, sprawozdania z realizacji szkolenia, koszt</w:t>
      </w:r>
      <w:r w:rsidR="0066646D" w:rsidRPr="00B372B6">
        <w:rPr>
          <w:rFonts w:ascii="Times New Roman" w:hAnsi="Times New Roman"/>
        </w:rPr>
        <w:t>u</w:t>
      </w:r>
      <w:r w:rsidRPr="00B372B6">
        <w:rPr>
          <w:rFonts w:ascii="Times New Roman" w:hAnsi="Times New Roman"/>
        </w:rPr>
        <w:t xml:space="preserve"> przygotowania zaświadczeń,</w:t>
      </w:r>
    </w:p>
    <w:p w14:paraId="29E6F497" w14:textId="4C9A133A" w:rsidR="00DA55CE" w:rsidRPr="00B372B6" w:rsidRDefault="00DA55CE" w:rsidP="0037630A">
      <w:pPr>
        <w:pStyle w:val="Akapitzlist"/>
        <w:numPr>
          <w:ilvl w:val="1"/>
          <w:numId w:val="22"/>
        </w:numPr>
        <w:tabs>
          <w:tab w:val="left" w:pos="567"/>
          <w:tab w:val="left" w:pos="851"/>
        </w:tabs>
        <w:spacing w:after="0"/>
        <w:ind w:left="851" w:hanging="425"/>
        <w:contextualSpacing w:val="0"/>
        <w:jc w:val="both"/>
        <w:rPr>
          <w:rFonts w:ascii="Times New Roman" w:hAnsi="Times New Roman"/>
        </w:rPr>
      </w:pPr>
      <w:r w:rsidRPr="00B372B6">
        <w:rPr>
          <w:rFonts w:ascii="Times New Roman" w:hAnsi="Times New Roman"/>
        </w:rPr>
        <w:t>koszt przygotowania materiałów dydaktycznych dla uczestników wraz z przeniesieniem na Zamawiającego autorskich praw majątkowych do tych materiałów,</w:t>
      </w:r>
    </w:p>
    <w:p w14:paraId="3BDDA482" w14:textId="481C51EC" w:rsidR="00DA55CE" w:rsidRPr="00B372B6" w:rsidRDefault="00DA55CE" w:rsidP="0037630A">
      <w:pPr>
        <w:pStyle w:val="Akapitzlist"/>
        <w:numPr>
          <w:ilvl w:val="1"/>
          <w:numId w:val="22"/>
        </w:numPr>
        <w:tabs>
          <w:tab w:val="left" w:pos="567"/>
          <w:tab w:val="left" w:pos="851"/>
        </w:tabs>
        <w:spacing w:after="0"/>
        <w:ind w:left="851" w:hanging="425"/>
        <w:contextualSpacing w:val="0"/>
        <w:jc w:val="both"/>
        <w:rPr>
          <w:rFonts w:ascii="Times New Roman" w:hAnsi="Times New Roman"/>
        </w:rPr>
      </w:pPr>
      <w:r w:rsidRPr="00B372B6">
        <w:rPr>
          <w:rFonts w:ascii="Times New Roman" w:hAnsi="Times New Roman"/>
        </w:rPr>
        <w:t>koszt dostarczenia do siedziby Zamawiającego wszystkich wyżej wymienionych dokumentów.</w:t>
      </w:r>
    </w:p>
    <w:bookmarkEnd w:id="1"/>
    <w:sectPr w:rsidR="00DA55CE" w:rsidRPr="00B372B6" w:rsidSect="008C17B8">
      <w:headerReference w:type="default" r:id="rId10"/>
      <w:footerReference w:type="default" r:id="rId11"/>
      <w:footnotePr>
        <w:pos w:val="beneathText"/>
      </w:footnotePr>
      <w:type w:val="continuous"/>
      <w:pgSz w:w="11905" w:h="16837"/>
      <w:pgMar w:top="680" w:right="1132" w:bottom="794" w:left="851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45DB9" w14:textId="77777777" w:rsidR="00D47FEA" w:rsidRDefault="00D47FEA" w:rsidP="00FB6C46">
      <w:r>
        <w:separator/>
      </w:r>
    </w:p>
  </w:endnote>
  <w:endnote w:type="continuationSeparator" w:id="0">
    <w:p w14:paraId="1B8C119F" w14:textId="77777777" w:rsidR="00D47FEA" w:rsidRDefault="00D47FEA" w:rsidP="00FB6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C2C91" w14:textId="77777777" w:rsidR="008124B6" w:rsidRDefault="00CD7F9C" w:rsidP="008124B6">
    <w:pPr>
      <w:spacing w:before="120" w:line="276" w:lineRule="auto"/>
      <w:jc w:val="center"/>
      <w:rPr>
        <w:sz w:val="18"/>
        <w:szCs w:val="18"/>
      </w:rPr>
    </w:pPr>
    <w:r>
      <w:rPr>
        <w:sz w:val="16"/>
      </w:rPr>
      <w:pict w14:anchorId="19C9F6C2">
        <v:rect id="_x0000_i1038" style="width:0;height:1.5pt" o:hralign="center" o:hrstd="t" o:hr="t" fillcolor="gray" stroked="f"/>
      </w:pict>
    </w:r>
  </w:p>
  <w:p w14:paraId="1216AA71" w14:textId="77777777" w:rsidR="008124B6" w:rsidRDefault="008124B6" w:rsidP="008124B6">
    <w:pPr>
      <w:spacing w:before="240" w:line="276" w:lineRule="auto"/>
      <w:jc w:val="center"/>
      <w:rPr>
        <w:sz w:val="18"/>
        <w:szCs w:val="18"/>
      </w:rPr>
    </w:pPr>
    <w:r>
      <w:rPr>
        <w:noProof/>
        <w:lang w:eastAsia="pl-PL"/>
      </w:rPr>
      <w:drawing>
        <wp:inline distT="0" distB="0" distL="0" distR="0" wp14:anchorId="0A957CF5" wp14:editId="23E7768E">
          <wp:extent cx="4429852" cy="612000"/>
          <wp:effectExtent l="0" t="0" r="0" b="0"/>
          <wp:docPr id="39351929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8325233" name="image1.pn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29852" cy="61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4C2E160" w14:textId="4C69BBE0" w:rsidR="00CF3617" w:rsidRPr="00BE1A1A" w:rsidRDefault="00CF3617" w:rsidP="00BE1A1A">
    <w:pPr>
      <w:spacing w:before="240" w:line="276" w:lineRule="auto"/>
      <w:jc w:val="center"/>
      <w:rPr>
        <w:sz w:val="18"/>
        <w:szCs w:val="18"/>
      </w:rPr>
    </w:pPr>
    <w:r w:rsidRPr="00BE1A1A">
      <w:rPr>
        <w:sz w:val="18"/>
        <w:szCs w:val="18"/>
      </w:rPr>
      <w:t xml:space="preserve">Strona </w:t>
    </w:r>
    <w:r w:rsidRPr="00BE1A1A">
      <w:rPr>
        <w:sz w:val="18"/>
        <w:szCs w:val="18"/>
      </w:rPr>
      <w:fldChar w:fldCharType="begin"/>
    </w:r>
    <w:r w:rsidRPr="00BE1A1A">
      <w:rPr>
        <w:sz w:val="18"/>
        <w:szCs w:val="18"/>
      </w:rPr>
      <w:instrText xml:space="preserve"> PAGE   \* MERGEFORMAT </w:instrText>
    </w:r>
    <w:r w:rsidRPr="00BE1A1A">
      <w:rPr>
        <w:sz w:val="18"/>
        <w:szCs w:val="18"/>
      </w:rPr>
      <w:fldChar w:fldCharType="separate"/>
    </w:r>
    <w:r w:rsidR="0081193E">
      <w:rPr>
        <w:noProof/>
        <w:sz w:val="18"/>
        <w:szCs w:val="18"/>
      </w:rPr>
      <w:t>16</w:t>
    </w:r>
    <w:r w:rsidRPr="00BE1A1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DE166" w14:textId="77777777" w:rsidR="00D47FEA" w:rsidRDefault="00D47FEA" w:rsidP="00FB6C46">
      <w:r>
        <w:separator/>
      </w:r>
    </w:p>
  </w:footnote>
  <w:footnote w:type="continuationSeparator" w:id="0">
    <w:p w14:paraId="2FEF1218" w14:textId="77777777" w:rsidR="00D47FEA" w:rsidRDefault="00D47FEA" w:rsidP="00FB6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EAD4" w14:textId="3BDA017A" w:rsidR="00D14095" w:rsidRDefault="008124B6" w:rsidP="00D14095">
    <w:pPr>
      <w:pStyle w:val="Nagwek"/>
      <w:jc w:val="center"/>
      <w:rPr>
        <w:noProof/>
        <w:sz w:val="6"/>
        <w:szCs w:val="16"/>
        <w:lang w:eastAsia="pl-PL"/>
      </w:rPr>
    </w:pPr>
    <w:r w:rsidRPr="00446FB7">
      <w:rPr>
        <w:rFonts w:eastAsia="Times New Roman"/>
        <w:noProof/>
        <w:lang w:val="pl-PL" w:eastAsia="pl-PL"/>
      </w:rPr>
      <w:drawing>
        <wp:inline distT="0" distB="0" distL="0" distR="0" wp14:anchorId="357772DF" wp14:editId="427EAEC7">
          <wp:extent cx="3036535" cy="360000"/>
          <wp:effectExtent l="0" t="0" r="0" b="2540"/>
          <wp:docPr id="482069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2254797" name=""/>
                  <pic:cNvPicPr/>
                </pic:nvPicPr>
                <pic:blipFill rotWithShape="1">
                  <a:blip r:embed="rId1"/>
                  <a:srcRect t="2905" r="186"/>
                  <a:stretch/>
                </pic:blipFill>
                <pic:spPr bwMode="auto">
                  <a:xfrm>
                    <a:off x="0" y="0"/>
                    <a:ext cx="3036535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1378E5A" w14:textId="77777777" w:rsidR="00D14095" w:rsidRPr="00B372B6" w:rsidRDefault="00D14095" w:rsidP="00D14095">
    <w:pPr>
      <w:pStyle w:val="Nagwek"/>
      <w:spacing w:before="120" w:line="276" w:lineRule="auto"/>
      <w:jc w:val="both"/>
      <w:rPr>
        <w:sz w:val="16"/>
        <w:szCs w:val="16"/>
      </w:rPr>
    </w:pPr>
    <w:r w:rsidRPr="00B372B6">
      <w:rPr>
        <w:sz w:val="16"/>
        <w:szCs w:val="16"/>
        <w:lang w:val="pl-PL"/>
      </w:rPr>
      <w:t xml:space="preserve">Załączniki do </w:t>
    </w:r>
    <w:r w:rsidRPr="00B372B6">
      <w:rPr>
        <w:sz w:val="16"/>
        <w:szCs w:val="16"/>
      </w:rPr>
      <w:t>Specyfikacj</w:t>
    </w:r>
    <w:r w:rsidRPr="00B372B6">
      <w:rPr>
        <w:sz w:val="16"/>
        <w:szCs w:val="16"/>
        <w:lang w:val="pl-PL"/>
      </w:rPr>
      <w:t>i</w:t>
    </w:r>
    <w:r w:rsidRPr="00B372B6">
      <w:rPr>
        <w:sz w:val="16"/>
        <w:szCs w:val="16"/>
      </w:rPr>
      <w:t xml:space="preserve"> Warunków Zamówienia w postępowaniu o wartości mniejszej niż próg unijny, tryb podstawowy, bez negocjacji</w:t>
    </w:r>
  </w:p>
  <w:p w14:paraId="1B5CCEA4" w14:textId="78E1BC92" w:rsidR="00D14095" w:rsidRPr="00B372B6" w:rsidRDefault="00D14095" w:rsidP="00D14095">
    <w:pPr>
      <w:pStyle w:val="Nagwek"/>
      <w:spacing w:line="276" w:lineRule="auto"/>
      <w:jc w:val="both"/>
      <w:rPr>
        <w:sz w:val="16"/>
      </w:rPr>
    </w:pPr>
    <w:r w:rsidRPr="00B372B6">
      <w:rPr>
        <w:sz w:val="16"/>
      </w:rPr>
      <w:t xml:space="preserve">nr sprawy: </w:t>
    </w:r>
    <w:r w:rsidR="008124B6" w:rsidRPr="00B372B6">
      <w:rPr>
        <w:sz w:val="16"/>
      </w:rPr>
      <w:t>ROPS.PZP.332</w:t>
    </w:r>
    <w:r w:rsidR="00B372B6" w:rsidRPr="00B372B6">
      <w:rPr>
        <w:sz w:val="16"/>
      </w:rPr>
      <w:t>.25.</w:t>
    </w:r>
    <w:r w:rsidR="008124B6" w:rsidRPr="00B372B6">
      <w:rPr>
        <w:sz w:val="16"/>
      </w:rPr>
      <w:t>202</w:t>
    </w:r>
    <w:r w:rsidR="00F3054B" w:rsidRPr="00B372B6">
      <w:rPr>
        <w:sz w:val="16"/>
      </w:rPr>
      <w:t>5</w:t>
    </w:r>
  </w:p>
  <w:p w14:paraId="5270290B" w14:textId="77777777" w:rsidR="00D14095" w:rsidRPr="00B100C6" w:rsidRDefault="00CD7F9C" w:rsidP="00D14095">
    <w:pPr>
      <w:pStyle w:val="Nagwek"/>
      <w:spacing w:after="120" w:line="276" w:lineRule="auto"/>
      <w:jc w:val="both"/>
      <w:rPr>
        <w:rFonts w:ascii="Cambria" w:hAnsi="Cambria"/>
        <w:sz w:val="16"/>
      </w:rPr>
    </w:pPr>
    <w:r>
      <w:rPr>
        <w:rFonts w:ascii="Cambria" w:hAnsi="Cambria"/>
        <w:sz w:val="16"/>
      </w:rPr>
      <w:pict w14:anchorId="7D9F5753">
        <v:rect id="_x0000_i1037" style="width:0;height:1.5pt" o:hralign="center" o:hrstd="t" o:hr="t" fillcolor="gray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1843"/>
        </w:tabs>
        <w:ind w:left="1843" w:hanging="360"/>
      </w:pPr>
      <w:rPr>
        <w:rFonts w:eastAsia="Calibri" w:hint="default"/>
        <w:b w:val="0"/>
        <w:sz w:val="21"/>
        <w:szCs w:val="21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C"/>
    <w:multiLevelType w:val="singleLevel"/>
    <w:tmpl w:val="1F2422A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i w:val="0"/>
      </w:rPr>
    </w:lvl>
  </w:abstractNum>
  <w:abstractNum w:abstractNumId="3" w15:restartNumberingAfterBreak="0">
    <w:nsid w:val="00000010"/>
    <w:multiLevelType w:val="singleLevel"/>
    <w:tmpl w:val="4AE465F4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</w:abstractNum>
  <w:abstractNum w:abstractNumId="4" w15:restartNumberingAfterBreak="0">
    <w:nsid w:val="00000012"/>
    <w:multiLevelType w:val="singleLevel"/>
    <w:tmpl w:val="00000012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eastAsia="Times New Roman"/>
        <w:b w:val="0"/>
        <w:bCs/>
        <w:sz w:val="21"/>
        <w:szCs w:val="21"/>
        <w:lang w:eastAsia="pl-PL"/>
      </w:rPr>
    </w:lvl>
  </w:abstractNum>
  <w:abstractNum w:abstractNumId="5" w15:restartNumberingAfterBreak="0">
    <w:nsid w:val="0000001D"/>
    <w:multiLevelType w:val="multilevel"/>
    <w:tmpl w:val="0000001D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rFonts w:eastAsia="Calibri" w:hint="default"/>
        <w:b w:val="0"/>
        <w:i w:val="0"/>
        <w:color w:val="auto"/>
        <w:kern w:val="1"/>
        <w:sz w:val="21"/>
        <w:szCs w:val="21"/>
        <w:lang w:eastAsia="en-US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4" w:hanging="360"/>
      </w:pPr>
      <w:rPr>
        <w:rFonts w:ascii="Symbol" w:hAnsi="Symbol" w:cs="Symbol" w:hint="default"/>
        <w:b w:val="0"/>
        <w:color w:val="000000"/>
        <w:kern w:val="1"/>
        <w:sz w:val="21"/>
        <w:szCs w:val="21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6" w15:restartNumberingAfterBreak="0">
    <w:nsid w:val="0000001E"/>
    <w:multiLevelType w:val="singleLevel"/>
    <w:tmpl w:val="D8B06154"/>
    <w:name w:val="WW8Num43"/>
    <w:lvl w:ilvl="0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eastAsia="Calibri"/>
        <w:i w:val="0"/>
        <w:kern w:val="1"/>
        <w:sz w:val="21"/>
        <w:szCs w:val="21"/>
        <w:lang w:eastAsia="en-US"/>
      </w:rPr>
    </w:lvl>
  </w:abstractNum>
  <w:abstractNum w:abstractNumId="7" w15:restartNumberingAfterBreak="0">
    <w:nsid w:val="0000002A"/>
    <w:multiLevelType w:val="singleLevel"/>
    <w:tmpl w:val="0000002A"/>
    <w:name w:val="WW8Num55"/>
    <w:lvl w:ilvl="0">
      <w:start w:val="1"/>
      <w:numFmt w:val="lowerLetter"/>
      <w:lvlText w:val="%1)"/>
      <w:lvlJc w:val="left"/>
      <w:pPr>
        <w:tabs>
          <w:tab w:val="num" w:pos="0"/>
        </w:tabs>
        <w:ind w:left="785" w:hanging="360"/>
      </w:pPr>
      <w:rPr>
        <w:rFonts w:hint="default"/>
        <w:b w:val="0"/>
        <w:i w:val="0"/>
        <w:color w:val="auto"/>
        <w:sz w:val="21"/>
        <w:szCs w:val="21"/>
        <w:lang w:eastAsia="en-US"/>
      </w:rPr>
    </w:lvl>
  </w:abstractNum>
  <w:abstractNum w:abstractNumId="8" w15:restartNumberingAfterBreak="0">
    <w:nsid w:val="0080645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1F92F8A"/>
    <w:multiLevelType w:val="hybridMultilevel"/>
    <w:tmpl w:val="77C64F42"/>
    <w:lvl w:ilvl="0" w:tplc="B79EA12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C632F"/>
    <w:multiLevelType w:val="multilevel"/>
    <w:tmpl w:val="0415001F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1785" w:hanging="432"/>
      </w:pPr>
    </w:lvl>
    <w:lvl w:ilvl="2">
      <w:start w:val="1"/>
      <w:numFmt w:val="decimal"/>
      <w:lvlText w:val="%1.%2.%3."/>
      <w:lvlJc w:val="left"/>
      <w:pPr>
        <w:ind w:left="2217" w:hanging="504"/>
      </w:p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11" w15:restartNumberingAfterBreak="0">
    <w:nsid w:val="161549BD"/>
    <w:multiLevelType w:val="multilevel"/>
    <w:tmpl w:val="06CAD3B4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b/>
        <w:bCs/>
        <w:sz w:val="22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b w:val="0"/>
        <w:strike w:val="0"/>
        <w:sz w:val="22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sz w:val="22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sz w:val="22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sz w:val="22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b w:val="0"/>
        <w:sz w:val="22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sz w:val="22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b w:val="0"/>
        <w:sz w:val="22"/>
        <w:u w:val="none"/>
      </w:rPr>
    </w:lvl>
  </w:abstractNum>
  <w:abstractNum w:abstractNumId="12" w15:restartNumberingAfterBreak="0">
    <w:nsid w:val="16266FBF"/>
    <w:multiLevelType w:val="hybridMultilevel"/>
    <w:tmpl w:val="3C2A98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D451CC"/>
    <w:multiLevelType w:val="hybridMultilevel"/>
    <w:tmpl w:val="7B8E584E"/>
    <w:name w:val="WW8Num202"/>
    <w:lvl w:ilvl="0" w:tplc="E80A61D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hint="default"/>
        <w:b w:val="0"/>
        <w:bCs/>
        <w:i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8D7125"/>
    <w:multiLevelType w:val="multilevel"/>
    <w:tmpl w:val="23E69FC8"/>
    <w:lvl w:ilvl="0">
      <w:start w:val="1"/>
      <w:numFmt w:val="decimal"/>
      <w:lvlText w:val="%1."/>
      <w:lvlJc w:val="left"/>
      <w:pPr>
        <w:ind w:left="786" w:hanging="360"/>
      </w:pPr>
      <w:rPr>
        <w:rFonts w:ascii="Cambria" w:hAnsi="Cambria" w:cs="Arial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/>
        <w:i/>
      </w:rPr>
    </w:lvl>
  </w:abstractNum>
  <w:abstractNum w:abstractNumId="15" w15:restartNumberingAfterBreak="0">
    <w:nsid w:val="19C26C79"/>
    <w:multiLevelType w:val="multilevel"/>
    <w:tmpl w:val="FF724C9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 w15:restartNumberingAfterBreak="0">
    <w:nsid w:val="1B7A5A2C"/>
    <w:multiLevelType w:val="hybridMultilevel"/>
    <w:tmpl w:val="4628D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6172CA"/>
    <w:multiLevelType w:val="hybridMultilevel"/>
    <w:tmpl w:val="050CE4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258362D"/>
    <w:multiLevelType w:val="multilevel"/>
    <w:tmpl w:val="C30C1AA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532310D"/>
    <w:multiLevelType w:val="multilevel"/>
    <w:tmpl w:val="9078E4D8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  <w:b/>
        <w:bCs/>
        <w:sz w:val="22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b w:val="0"/>
        <w:strike w:val="0"/>
        <w:sz w:val="22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sz w:val="22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sz w:val="22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sz w:val="22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b w:val="0"/>
        <w:sz w:val="22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sz w:val="22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b w:val="0"/>
        <w:sz w:val="22"/>
        <w:u w:val="none"/>
      </w:rPr>
    </w:lvl>
  </w:abstractNum>
  <w:abstractNum w:abstractNumId="20" w15:restartNumberingAfterBreak="0">
    <w:nsid w:val="2AA8184C"/>
    <w:multiLevelType w:val="multilevel"/>
    <w:tmpl w:val="0C64D98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B052AE7"/>
    <w:multiLevelType w:val="multilevel"/>
    <w:tmpl w:val="EDF46FB4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strike w:val="0"/>
        <w:color w:val="auto"/>
        <w:u w:val="none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eastAsia="Times New Roman" w:hint="default"/>
        <w:b w:val="0"/>
        <w:color w:val="00B0F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  <w:color w:val="00B0F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  <w:color w:val="00B0F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  <w:color w:val="00B0F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  <w:color w:val="00B0F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  <w:color w:val="00B0F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  <w:color w:val="00B0F0"/>
        <w:u w:val="none"/>
      </w:rPr>
    </w:lvl>
  </w:abstractNum>
  <w:abstractNum w:abstractNumId="22" w15:restartNumberingAfterBreak="0">
    <w:nsid w:val="2FE10353"/>
    <w:multiLevelType w:val="hybridMultilevel"/>
    <w:tmpl w:val="0356623E"/>
    <w:lvl w:ilvl="0" w:tplc="793C700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4521C4"/>
    <w:multiLevelType w:val="hybridMultilevel"/>
    <w:tmpl w:val="BE648EB4"/>
    <w:lvl w:ilvl="0" w:tplc="A3543FE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D14381A">
      <w:numFmt w:val="bullet"/>
      <w:lvlText w:val="-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3E642C6"/>
    <w:multiLevelType w:val="multilevel"/>
    <w:tmpl w:val="D582530E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25" w15:restartNumberingAfterBreak="0">
    <w:nsid w:val="34054EBD"/>
    <w:multiLevelType w:val="multilevel"/>
    <w:tmpl w:val="F196C048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  <w:bCs/>
        <w:sz w:val="22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b w:val="0"/>
        <w:strike w:val="0"/>
        <w:sz w:val="22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sz w:val="22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sz w:val="22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sz w:val="22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b w:val="0"/>
        <w:sz w:val="22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sz w:val="22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b w:val="0"/>
        <w:sz w:val="22"/>
        <w:u w:val="none"/>
      </w:rPr>
    </w:lvl>
  </w:abstractNum>
  <w:abstractNum w:abstractNumId="26" w15:restartNumberingAfterBreak="0">
    <w:nsid w:val="382365A6"/>
    <w:multiLevelType w:val="multilevel"/>
    <w:tmpl w:val="A6F826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14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028" w:hanging="720"/>
      </w:pPr>
      <w:rPr>
        <w:rFonts w:cs="Times New Roman"/>
        <w:i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cs="Times New Roman"/>
        <w:i/>
      </w:rPr>
    </w:lvl>
    <w:lvl w:ilvl="4">
      <w:start w:val="1"/>
      <w:numFmt w:val="decimal"/>
      <w:isLgl/>
      <w:lvlText w:val="%1.%2.%3.%4.%5"/>
      <w:lvlJc w:val="left"/>
      <w:pPr>
        <w:ind w:left="3696" w:hanging="1080"/>
      </w:pPr>
      <w:rPr>
        <w:rFonts w:cs="Times New Roman"/>
        <w:i/>
      </w:rPr>
    </w:lvl>
    <w:lvl w:ilvl="5">
      <w:start w:val="1"/>
      <w:numFmt w:val="decimal"/>
      <w:isLgl/>
      <w:lvlText w:val="%1.%2.%3.%4.%5.%6"/>
      <w:lvlJc w:val="left"/>
      <w:pPr>
        <w:ind w:left="4350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"/>
      <w:lvlJc w:val="left"/>
      <w:pPr>
        <w:ind w:left="5364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"/>
      <w:lvlJc w:val="left"/>
      <w:pPr>
        <w:ind w:left="6018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"/>
      <w:lvlJc w:val="left"/>
      <w:pPr>
        <w:ind w:left="6672" w:hanging="1440"/>
      </w:pPr>
      <w:rPr>
        <w:rFonts w:cs="Times New Roman"/>
        <w:i/>
      </w:rPr>
    </w:lvl>
  </w:abstractNum>
  <w:abstractNum w:abstractNumId="27" w15:restartNumberingAfterBreak="0">
    <w:nsid w:val="3C246518"/>
    <w:multiLevelType w:val="multilevel"/>
    <w:tmpl w:val="1A62993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u w:val="no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000000" w:themeColor="text1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b w:val="0"/>
        <w:u w:val="none"/>
      </w:rPr>
    </w:lvl>
  </w:abstractNum>
  <w:abstractNum w:abstractNumId="28" w15:restartNumberingAfterBreak="0">
    <w:nsid w:val="43E4429D"/>
    <w:multiLevelType w:val="multilevel"/>
    <w:tmpl w:val="7E5050B2"/>
    <w:lvl w:ilvl="0">
      <w:start w:val="1"/>
      <w:numFmt w:val="decimal"/>
      <w:lvlText w:val="%1."/>
      <w:lvlJc w:val="left"/>
      <w:pPr>
        <w:ind w:left="360" w:hanging="360"/>
      </w:pPr>
      <w:rPr>
        <w:rFonts w:eastAsia="Lucida Sans Unicode" w:hint="default"/>
        <w:i w:val="0"/>
        <w:i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Lucida Sans Unicode" w:hint="default"/>
        <w:i w:val="0"/>
        <w:i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Lucida Sans Unicode" w:hint="default"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Lucida Sans Unicode" w:hint="default"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Lucida Sans Unicode" w:hint="default"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Lucida Sans Unicode" w:hint="default"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Lucida Sans Unicode" w:hint="default"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Lucida Sans Unicode" w:hint="default"/>
        <w:i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eastAsia="Lucida Sans Unicode" w:hint="default"/>
        <w:i/>
      </w:rPr>
    </w:lvl>
  </w:abstractNum>
  <w:abstractNum w:abstractNumId="29" w15:restartNumberingAfterBreak="0">
    <w:nsid w:val="449134F4"/>
    <w:multiLevelType w:val="hybridMultilevel"/>
    <w:tmpl w:val="E4F63B66"/>
    <w:lvl w:ilvl="0" w:tplc="37ECE22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843F7B"/>
    <w:multiLevelType w:val="hybridMultilevel"/>
    <w:tmpl w:val="32AC5F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C010BE7"/>
    <w:multiLevelType w:val="hybridMultilevel"/>
    <w:tmpl w:val="D60E6BF6"/>
    <w:lvl w:ilvl="0" w:tplc="B79EA1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E90AE8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D0C82"/>
    <w:multiLevelType w:val="hybridMultilevel"/>
    <w:tmpl w:val="EE18B458"/>
    <w:name w:val="WW8Num122"/>
    <w:lvl w:ilvl="0" w:tplc="BB0070E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396134"/>
    <w:multiLevelType w:val="hybridMultilevel"/>
    <w:tmpl w:val="B0F8B4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49C0DE3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BC00B4"/>
    <w:multiLevelType w:val="multilevel"/>
    <w:tmpl w:val="10AAAE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BB277E8"/>
    <w:multiLevelType w:val="hybridMultilevel"/>
    <w:tmpl w:val="B40A93BA"/>
    <w:lvl w:ilvl="0" w:tplc="49C0DE3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60394440"/>
    <w:multiLevelType w:val="hybridMultilevel"/>
    <w:tmpl w:val="DFF4286E"/>
    <w:lvl w:ilvl="0" w:tplc="5FEE991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341D4F"/>
    <w:multiLevelType w:val="multilevel"/>
    <w:tmpl w:val="0409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8" w15:restartNumberingAfterBreak="0">
    <w:nsid w:val="6918180C"/>
    <w:multiLevelType w:val="hybridMultilevel"/>
    <w:tmpl w:val="95DE05B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D301432"/>
    <w:multiLevelType w:val="multilevel"/>
    <w:tmpl w:val="043AA6B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1D7B15"/>
    <w:multiLevelType w:val="multilevel"/>
    <w:tmpl w:val="A43E5392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color w:val="00B0F0"/>
        <w:u w:val="none"/>
      </w:rPr>
    </w:lvl>
    <w:lvl w:ilvl="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eastAsia="Times New Roman" w:hint="default"/>
        <w:b w:val="0"/>
        <w:color w:val="00B0F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  <w:color w:val="00B0F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  <w:color w:val="00B0F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  <w:color w:val="00B0F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  <w:color w:val="00B0F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  <w:color w:val="00B0F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  <w:color w:val="00B0F0"/>
        <w:u w:val="none"/>
      </w:rPr>
    </w:lvl>
  </w:abstractNum>
  <w:abstractNum w:abstractNumId="41" w15:restartNumberingAfterBreak="0">
    <w:nsid w:val="72A041AA"/>
    <w:multiLevelType w:val="hybridMultilevel"/>
    <w:tmpl w:val="71B0C74A"/>
    <w:lvl w:ilvl="0" w:tplc="E168CFC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7A165D"/>
    <w:multiLevelType w:val="hybridMultilevel"/>
    <w:tmpl w:val="8E3C2336"/>
    <w:lvl w:ilvl="0" w:tplc="250A64AA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398477997">
    <w:abstractNumId w:val="37"/>
  </w:num>
  <w:num w:numId="2" w16cid:durableId="8047843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9529203">
    <w:abstractNumId w:val="9"/>
  </w:num>
  <w:num w:numId="4" w16cid:durableId="67688197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8296091">
    <w:abstractNumId w:val="0"/>
    <w:lvlOverride w:ilvl="0">
      <w:startOverride w:val="1"/>
    </w:lvlOverride>
  </w:num>
  <w:num w:numId="6" w16cid:durableId="417748042">
    <w:abstractNumId w:val="18"/>
  </w:num>
  <w:num w:numId="7" w16cid:durableId="2095856596">
    <w:abstractNumId w:val="31"/>
  </w:num>
  <w:num w:numId="8" w16cid:durableId="37207330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3639533">
    <w:abstractNumId w:val="34"/>
  </w:num>
  <w:num w:numId="10" w16cid:durableId="2120026523">
    <w:abstractNumId w:val="11"/>
  </w:num>
  <w:num w:numId="11" w16cid:durableId="213203950">
    <w:abstractNumId w:val="35"/>
  </w:num>
  <w:num w:numId="12" w16cid:durableId="1075280249">
    <w:abstractNumId w:val="33"/>
  </w:num>
  <w:num w:numId="13" w16cid:durableId="1650280876">
    <w:abstractNumId w:val="13"/>
  </w:num>
  <w:num w:numId="14" w16cid:durableId="1299257943">
    <w:abstractNumId w:val="19"/>
  </w:num>
  <w:num w:numId="15" w16cid:durableId="2107801125">
    <w:abstractNumId w:val="25"/>
  </w:num>
  <w:num w:numId="16" w16cid:durableId="1502817165">
    <w:abstractNumId w:val="41"/>
  </w:num>
  <w:num w:numId="17" w16cid:durableId="124133265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94537463">
    <w:abstractNumId w:val="29"/>
  </w:num>
  <w:num w:numId="19" w16cid:durableId="5929798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23200378">
    <w:abstractNumId w:val="12"/>
  </w:num>
  <w:num w:numId="21" w16cid:durableId="1399984967">
    <w:abstractNumId w:val="26"/>
  </w:num>
  <w:num w:numId="22" w16cid:durableId="854920026">
    <w:abstractNumId w:val="21"/>
  </w:num>
  <w:num w:numId="23" w16cid:durableId="1848902446">
    <w:abstractNumId w:val="27"/>
  </w:num>
  <w:num w:numId="24" w16cid:durableId="976566904">
    <w:abstractNumId w:val="40"/>
  </w:num>
  <w:num w:numId="25" w16cid:durableId="275140746">
    <w:abstractNumId w:val="8"/>
  </w:num>
  <w:num w:numId="26" w16cid:durableId="1546677588">
    <w:abstractNumId w:val="24"/>
  </w:num>
  <w:num w:numId="27" w16cid:durableId="1616862887">
    <w:abstractNumId w:val="42"/>
  </w:num>
  <w:num w:numId="28" w16cid:durableId="809515640">
    <w:abstractNumId w:val="36"/>
  </w:num>
  <w:num w:numId="29" w16cid:durableId="1217429456">
    <w:abstractNumId w:val="22"/>
  </w:num>
  <w:num w:numId="30" w16cid:durableId="595945704">
    <w:abstractNumId w:val="38"/>
  </w:num>
  <w:num w:numId="31" w16cid:durableId="1226645296">
    <w:abstractNumId w:val="16"/>
  </w:num>
  <w:num w:numId="32" w16cid:durableId="206331603">
    <w:abstractNumId w:val="10"/>
  </w:num>
  <w:num w:numId="33" w16cid:durableId="499154549">
    <w:abstractNumId w:val="20"/>
  </w:num>
  <w:num w:numId="34" w16cid:durableId="837691368">
    <w:abstractNumId w:val="17"/>
  </w:num>
  <w:num w:numId="35" w16cid:durableId="316300192">
    <w:abstractNumId w:val="30"/>
  </w:num>
  <w:num w:numId="36" w16cid:durableId="575164559">
    <w:abstractNumId w:val="23"/>
  </w:num>
  <w:num w:numId="37" w16cid:durableId="705061123">
    <w:abstractNumId w:val="3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62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35E"/>
    <w:rsid w:val="000007D7"/>
    <w:rsid w:val="00001FB7"/>
    <w:rsid w:val="000020D7"/>
    <w:rsid w:val="00003277"/>
    <w:rsid w:val="000043BA"/>
    <w:rsid w:val="00005032"/>
    <w:rsid w:val="000056B3"/>
    <w:rsid w:val="00005F65"/>
    <w:rsid w:val="00006279"/>
    <w:rsid w:val="000064D2"/>
    <w:rsid w:val="00010570"/>
    <w:rsid w:val="00013F4F"/>
    <w:rsid w:val="00014558"/>
    <w:rsid w:val="00014672"/>
    <w:rsid w:val="00014A22"/>
    <w:rsid w:val="00014C89"/>
    <w:rsid w:val="00015812"/>
    <w:rsid w:val="0001615F"/>
    <w:rsid w:val="00017016"/>
    <w:rsid w:val="0001753B"/>
    <w:rsid w:val="000206CA"/>
    <w:rsid w:val="00021BDB"/>
    <w:rsid w:val="00021C60"/>
    <w:rsid w:val="00022B87"/>
    <w:rsid w:val="000245E9"/>
    <w:rsid w:val="00025161"/>
    <w:rsid w:val="00026A42"/>
    <w:rsid w:val="000270DA"/>
    <w:rsid w:val="0003377A"/>
    <w:rsid w:val="00033A90"/>
    <w:rsid w:val="00033E69"/>
    <w:rsid w:val="00034CF8"/>
    <w:rsid w:val="00034D19"/>
    <w:rsid w:val="00035A95"/>
    <w:rsid w:val="00040911"/>
    <w:rsid w:val="00040C55"/>
    <w:rsid w:val="000412FE"/>
    <w:rsid w:val="00041686"/>
    <w:rsid w:val="00041AE6"/>
    <w:rsid w:val="00042216"/>
    <w:rsid w:val="00042D0D"/>
    <w:rsid w:val="0004406E"/>
    <w:rsid w:val="00044329"/>
    <w:rsid w:val="0004483B"/>
    <w:rsid w:val="0004485F"/>
    <w:rsid w:val="000448D5"/>
    <w:rsid w:val="000468B4"/>
    <w:rsid w:val="00047281"/>
    <w:rsid w:val="00047C7A"/>
    <w:rsid w:val="00051A8F"/>
    <w:rsid w:val="00052BB0"/>
    <w:rsid w:val="00052BE3"/>
    <w:rsid w:val="00052FE4"/>
    <w:rsid w:val="000533A7"/>
    <w:rsid w:val="00053769"/>
    <w:rsid w:val="0005388C"/>
    <w:rsid w:val="0005663D"/>
    <w:rsid w:val="0005668F"/>
    <w:rsid w:val="000575DB"/>
    <w:rsid w:val="00057960"/>
    <w:rsid w:val="000600FD"/>
    <w:rsid w:val="00060A63"/>
    <w:rsid w:val="00060BB0"/>
    <w:rsid w:val="00061B0D"/>
    <w:rsid w:val="0006271E"/>
    <w:rsid w:val="000636DC"/>
    <w:rsid w:val="00065204"/>
    <w:rsid w:val="00065E19"/>
    <w:rsid w:val="00065E98"/>
    <w:rsid w:val="00065F2C"/>
    <w:rsid w:val="000670BD"/>
    <w:rsid w:val="00067725"/>
    <w:rsid w:val="00070C4C"/>
    <w:rsid w:val="00070E62"/>
    <w:rsid w:val="00071309"/>
    <w:rsid w:val="0007154A"/>
    <w:rsid w:val="00071BA7"/>
    <w:rsid w:val="00072154"/>
    <w:rsid w:val="000722C1"/>
    <w:rsid w:val="00072733"/>
    <w:rsid w:val="00072B3F"/>
    <w:rsid w:val="00074E1D"/>
    <w:rsid w:val="000768D0"/>
    <w:rsid w:val="0007731A"/>
    <w:rsid w:val="0008260B"/>
    <w:rsid w:val="000834B9"/>
    <w:rsid w:val="0008354D"/>
    <w:rsid w:val="00084CB8"/>
    <w:rsid w:val="00085612"/>
    <w:rsid w:val="00085E45"/>
    <w:rsid w:val="00086A93"/>
    <w:rsid w:val="00087267"/>
    <w:rsid w:val="000907EE"/>
    <w:rsid w:val="000909DF"/>
    <w:rsid w:val="00090B99"/>
    <w:rsid w:val="000922F0"/>
    <w:rsid w:val="000923F0"/>
    <w:rsid w:val="00092723"/>
    <w:rsid w:val="00092C6A"/>
    <w:rsid w:val="00094D6A"/>
    <w:rsid w:val="00094DC7"/>
    <w:rsid w:val="0009544F"/>
    <w:rsid w:val="0009709E"/>
    <w:rsid w:val="00097568"/>
    <w:rsid w:val="000A1FB5"/>
    <w:rsid w:val="000A3FFB"/>
    <w:rsid w:val="000A4825"/>
    <w:rsid w:val="000A54E3"/>
    <w:rsid w:val="000A679D"/>
    <w:rsid w:val="000A72C5"/>
    <w:rsid w:val="000B06BA"/>
    <w:rsid w:val="000B08A8"/>
    <w:rsid w:val="000B0F99"/>
    <w:rsid w:val="000B13A3"/>
    <w:rsid w:val="000B1411"/>
    <w:rsid w:val="000B14E4"/>
    <w:rsid w:val="000B235F"/>
    <w:rsid w:val="000B2424"/>
    <w:rsid w:val="000B2D51"/>
    <w:rsid w:val="000B54B0"/>
    <w:rsid w:val="000B56E6"/>
    <w:rsid w:val="000B5740"/>
    <w:rsid w:val="000B5D15"/>
    <w:rsid w:val="000B671F"/>
    <w:rsid w:val="000B78D8"/>
    <w:rsid w:val="000C0899"/>
    <w:rsid w:val="000C1DED"/>
    <w:rsid w:val="000C1EAE"/>
    <w:rsid w:val="000C39F7"/>
    <w:rsid w:val="000C50A8"/>
    <w:rsid w:val="000C518A"/>
    <w:rsid w:val="000C5B97"/>
    <w:rsid w:val="000C5FDC"/>
    <w:rsid w:val="000C6FEA"/>
    <w:rsid w:val="000D0CB3"/>
    <w:rsid w:val="000D2C3A"/>
    <w:rsid w:val="000D32C6"/>
    <w:rsid w:val="000D41BD"/>
    <w:rsid w:val="000D536D"/>
    <w:rsid w:val="000D635D"/>
    <w:rsid w:val="000D6C43"/>
    <w:rsid w:val="000D747A"/>
    <w:rsid w:val="000E1420"/>
    <w:rsid w:val="000E1B3A"/>
    <w:rsid w:val="000E3B72"/>
    <w:rsid w:val="000E3C47"/>
    <w:rsid w:val="000E563C"/>
    <w:rsid w:val="000E5788"/>
    <w:rsid w:val="000E63FD"/>
    <w:rsid w:val="000E7137"/>
    <w:rsid w:val="000E7AAC"/>
    <w:rsid w:val="000E7F73"/>
    <w:rsid w:val="000F0080"/>
    <w:rsid w:val="000F08DD"/>
    <w:rsid w:val="000F12AB"/>
    <w:rsid w:val="000F2230"/>
    <w:rsid w:val="000F4203"/>
    <w:rsid w:val="000F4217"/>
    <w:rsid w:val="000F4CCA"/>
    <w:rsid w:val="000F5BE8"/>
    <w:rsid w:val="000F6B1D"/>
    <w:rsid w:val="000F7132"/>
    <w:rsid w:val="000F7AEC"/>
    <w:rsid w:val="001006CB"/>
    <w:rsid w:val="0010084A"/>
    <w:rsid w:val="00100E05"/>
    <w:rsid w:val="0010197E"/>
    <w:rsid w:val="00101AE7"/>
    <w:rsid w:val="001032C0"/>
    <w:rsid w:val="00106E8B"/>
    <w:rsid w:val="001071AF"/>
    <w:rsid w:val="00111A7A"/>
    <w:rsid w:val="00111F02"/>
    <w:rsid w:val="001121C7"/>
    <w:rsid w:val="001136A4"/>
    <w:rsid w:val="001136EE"/>
    <w:rsid w:val="001146F8"/>
    <w:rsid w:val="00115857"/>
    <w:rsid w:val="00120649"/>
    <w:rsid w:val="00120A2C"/>
    <w:rsid w:val="001244F7"/>
    <w:rsid w:val="0012469C"/>
    <w:rsid w:val="001248EA"/>
    <w:rsid w:val="00126900"/>
    <w:rsid w:val="0012794B"/>
    <w:rsid w:val="00127B04"/>
    <w:rsid w:val="00130C18"/>
    <w:rsid w:val="00131274"/>
    <w:rsid w:val="0013251C"/>
    <w:rsid w:val="001339FD"/>
    <w:rsid w:val="00134F2F"/>
    <w:rsid w:val="0013511F"/>
    <w:rsid w:val="0013541B"/>
    <w:rsid w:val="00135D64"/>
    <w:rsid w:val="00137618"/>
    <w:rsid w:val="001412F0"/>
    <w:rsid w:val="00141FF3"/>
    <w:rsid w:val="00142BA2"/>
    <w:rsid w:val="0014309E"/>
    <w:rsid w:val="00143101"/>
    <w:rsid w:val="00143AA3"/>
    <w:rsid w:val="001441B0"/>
    <w:rsid w:val="00144B98"/>
    <w:rsid w:val="00144E79"/>
    <w:rsid w:val="00146A75"/>
    <w:rsid w:val="001515D2"/>
    <w:rsid w:val="00153189"/>
    <w:rsid w:val="00153412"/>
    <w:rsid w:val="00153497"/>
    <w:rsid w:val="00153A14"/>
    <w:rsid w:val="00154233"/>
    <w:rsid w:val="00155CC4"/>
    <w:rsid w:val="00155E8B"/>
    <w:rsid w:val="001560DC"/>
    <w:rsid w:val="00156B1E"/>
    <w:rsid w:val="0015758F"/>
    <w:rsid w:val="00157A1A"/>
    <w:rsid w:val="00160499"/>
    <w:rsid w:val="001604CD"/>
    <w:rsid w:val="00160A36"/>
    <w:rsid w:val="00161822"/>
    <w:rsid w:val="00161E93"/>
    <w:rsid w:val="0016209C"/>
    <w:rsid w:val="00162305"/>
    <w:rsid w:val="0016327C"/>
    <w:rsid w:val="001645EC"/>
    <w:rsid w:val="00164A77"/>
    <w:rsid w:val="00165292"/>
    <w:rsid w:val="001653BF"/>
    <w:rsid w:val="00165A54"/>
    <w:rsid w:val="00165E85"/>
    <w:rsid w:val="00166E2A"/>
    <w:rsid w:val="001675B4"/>
    <w:rsid w:val="001702B9"/>
    <w:rsid w:val="00170C71"/>
    <w:rsid w:val="00170E86"/>
    <w:rsid w:val="001718DE"/>
    <w:rsid w:val="0017349A"/>
    <w:rsid w:val="0017435A"/>
    <w:rsid w:val="001745E5"/>
    <w:rsid w:val="00175063"/>
    <w:rsid w:val="0017582E"/>
    <w:rsid w:val="00175AC0"/>
    <w:rsid w:val="00175D0F"/>
    <w:rsid w:val="00176529"/>
    <w:rsid w:val="00177CEA"/>
    <w:rsid w:val="0018034F"/>
    <w:rsid w:val="00181E6D"/>
    <w:rsid w:val="0018365F"/>
    <w:rsid w:val="001838C4"/>
    <w:rsid w:val="00183C18"/>
    <w:rsid w:val="00186CE5"/>
    <w:rsid w:val="00186EA0"/>
    <w:rsid w:val="00186F50"/>
    <w:rsid w:val="001909EE"/>
    <w:rsid w:val="00191E69"/>
    <w:rsid w:val="001921DB"/>
    <w:rsid w:val="00192228"/>
    <w:rsid w:val="0019248C"/>
    <w:rsid w:val="0019268A"/>
    <w:rsid w:val="00192A97"/>
    <w:rsid w:val="00193986"/>
    <w:rsid w:val="00194534"/>
    <w:rsid w:val="00194E78"/>
    <w:rsid w:val="00195D2C"/>
    <w:rsid w:val="00196211"/>
    <w:rsid w:val="0019711C"/>
    <w:rsid w:val="001971EA"/>
    <w:rsid w:val="00197BDC"/>
    <w:rsid w:val="001A083C"/>
    <w:rsid w:val="001A0FD3"/>
    <w:rsid w:val="001A2E0B"/>
    <w:rsid w:val="001A3049"/>
    <w:rsid w:val="001A30EE"/>
    <w:rsid w:val="001A32AB"/>
    <w:rsid w:val="001A46CE"/>
    <w:rsid w:val="001A5908"/>
    <w:rsid w:val="001A60F5"/>
    <w:rsid w:val="001A6F30"/>
    <w:rsid w:val="001A7CCF"/>
    <w:rsid w:val="001B16D9"/>
    <w:rsid w:val="001B175B"/>
    <w:rsid w:val="001B1F88"/>
    <w:rsid w:val="001B3F4B"/>
    <w:rsid w:val="001B5A15"/>
    <w:rsid w:val="001B5BAA"/>
    <w:rsid w:val="001B5F02"/>
    <w:rsid w:val="001B6569"/>
    <w:rsid w:val="001B6D04"/>
    <w:rsid w:val="001B7367"/>
    <w:rsid w:val="001B7384"/>
    <w:rsid w:val="001C0D6C"/>
    <w:rsid w:val="001C0DEB"/>
    <w:rsid w:val="001C1707"/>
    <w:rsid w:val="001C474B"/>
    <w:rsid w:val="001C4935"/>
    <w:rsid w:val="001C4CD4"/>
    <w:rsid w:val="001C4EBA"/>
    <w:rsid w:val="001C5130"/>
    <w:rsid w:val="001C5933"/>
    <w:rsid w:val="001C5DB6"/>
    <w:rsid w:val="001C6ADA"/>
    <w:rsid w:val="001C6B71"/>
    <w:rsid w:val="001C6FA3"/>
    <w:rsid w:val="001D0A01"/>
    <w:rsid w:val="001D0F22"/>
    <w:rsid w:val="001D17F1"/>
    <w:rsid w:val="001D2F27"/>
    <w:rsid w:val="001D2F94"/>
    <w:rsid w:val="001D4577"/>
    <w:rsid w:val="001D4BD9"/>
    <w:rsid w:val="001D4DE4"/>
    <w:rsid w:val="001D593C"/>
    <w:rsid w:val="001D6D29"/>
    <w:rsid w:val="001E03AC"/>
    <w:rsid w:val="001E0AF2"/>
    <w:rsid w:val="001E0F6E"/>
    <w:rsid w:val="001E104F"/>
    <w:rsid w:val="001E19C2"/>
    <w:rsid w:val="001E1B75"/>
    <w:rsid w:val="001E1BA7"/>
    <w:rsid w:val="001E2A34"/>
    <w:rsid w:val="001E4878"/>
    <w:rsid w:val="001E5B77"/>
    <w:rsid w:val="001E68F4"/>
    <w:rsid w:val="001F014E"/>
    <w:rsid w:val="001F120E"/>
    <w:rsid w:val="001F192C"/>
    <w:rsid w:val="001F1CCF"/>
    <w:rsid w:val="001F25A6"/>
    <w:rsid w:val="001F46F4"/>
    <w:rsid w:val="001F47B8"/>
    <w:rsid w:val="001F4CF2"/>
    <w:rsid w:val="001F574D"/>
    <w:rsid w:val="001F62E8"/>
    <w:rsid w:val="001F7797"/>
    <w:rsid w:val="0020235F"/>
    <w:rsid w:val="00203B4A"/>
    <w:rsid w:val="002045FA"/>
    <w:rsid w:val="0020705F"/>
    <w:rsid w:val="002074C8"/>
    <w:rsid w:val="0021116E"/>
    <w:rsid w:val="002129AB"/>
    <w:rsid w:val="00213206"/>
    <w:rsid w:val="00213D2F"/>
    <w:rsid w:val="00213F97"/>
    <w:rsid w:val="00214650"/>
    <w:rsid w:val="00214D9E"/>
    <w:rsid w:val="0021678D"/>
    <w:rsid w:val="0021705F"/>
    <w:rsid w:val="002171F7"/>
    <w:rsid w:val="00217C7F"/>
    <w:rsid w:val="00217C8B"/>
    <w:rsid w:val="002215B2"/>
    <w:rsid w:val="0022180E"/>
    <w:rsid w:val="002221E2"/>
    <w:rsid w:val="0022388D"/>
    <w:rsid w:val="00224288"/>
    <w:rsid w:val="00224524"/>
    <w:rsid w:val="00224C9E"/>
    <w:rsid w:val="00225A08"/>
    <w:rsid w:val="002316AF"/>
    <w:rsid w:val="002354B4"/>
    <w:rsid w:val="0023667D"/>
    <w:rsid w:val="00236961"/>
    <w:rsid w:val="00236AAA"/>
    <w:rsid w:val="00237AA7"/>
    <w:rsid w:val="00237B12"/>
    <w:rsid w:val="002405B3"/>
    <w:rsid w:val="00240AEE"/>
    <w:rsid w:val="00241D57"/>
    <w:rsid w:val="00242C04"/>
    <w:rsid w:val="0024448B"/>
    <w:rsid w:val="002447A8"/>
    <w:rsid w:val="00244C62"/>
    <w:rsid w:val="00246067"/>
    <w:rsid w:val="002478FB"/>
    <w:rsid w:val="00250DCA"/>
    <w:rsid w:val="002514E1"/>
    <w:rsid w:val="00252461"/>
    <w:rsid w:val="0025409A"/>
    <w:rsid w:val="0025688C"/>
    <w:rsid w:val="00257A1B"/>
    <w:rsid w:val="00257B43"/>
    <w:rsid w:val="00257CA4"/>
    <w:rsid w:val="002600F2"/>
    <w:rsid w:val="00260847"/>
    <w:rsid w:val="00260A98"/>
    <w:rsid w:val="002628A9"/>
    <w:rsid w:val="002649BF"/>
    <w:rsid w:val="00264DBA"/>
    <w:rsid w:val="00264EF0"/>
    <w:rsid w:val="00264FE9"/>
    <w:rsid w:val="00266055"/>
    <w:rsid w:val="00266C69"/>
    <w:rsid w:val="002673EE"/>
    <w:rsid w:val="00267455"/>
    <w:rsid w:val="00270428"/>
    <w:rsid w:val="00270539"/>
    <w:rsid w:val="00272B74"/>
    <w:rsid w:val="00272F6A"/>
    <w:rsid w:val="0027552F"/>
    <w:rsid w:val="00275BB7"/>
    <w:rsid w:val="00276587"/>
    <w:rsid w:val="00277235"/>
    <w:rsid w:val="00277795"/>
    <w:rsid w:val="00277AD1"/>
    <w:rsid w:val="00277EBF"/>
    <w:rsid w:val="00277FD3"/>
    <w:rsid w:val="0028008D"/>
    <w:rsid w:val="0028025A"/>
    <w:rsid w:val="00280C9E"/>
    <w:rsid w:val="00282A15"/>
    <w:rsid w:val="002830A8"/>
    <w:rsid w:val="0028479F"/>
    <w:rsid w:val="00284D4C"/>
    <w:rsid w:val="0028558C"/>
    <w:rsid w:val="002869AE"/>
    <w:rsid w:val="00287E69"/>
    <w:rsid w:val="00290C71"/>
    <w:rsid w:val="00292CEB"/>
    <w:rsid w:val="002931C0"/>
    <w:rsid w:val="002940FD"/>
    <w:rsid w:val="002955AA"/>
    <w:rsid w:val="002966FC"/>
    <w:rsid w:val="002969A1"/>
    <w:rsid w:val="00296A0D"/>
    <w:rsid w:val="00296B5E"/>
    <w:rsid w:val="00296E06"/>
    <w:rsid w:val="002A0E6B"/>
    <w:rsid w:val="002A130D"/>
    <w:rsid w:val="002A170A"/>
    <w:rsid w:val="002A1932"/>
    <w:rsid w:val="002A3347"/>
    <w:rsid w:val="002A397D"/>
    <w:rsid w:val="002A707D"/>
    <w:rsid w:val="002A7ACC"/>
    <w:rsid w:val="002B13CD"/>
    <w:rsid w:val="002B14FB"/>
    <w:rsid w:val="002B172C"/>
    <w:rsid w:val="002B3E4E"/>
    <w:rsid w:val="002B44F8"/>
    <w:rsid w:val="002B5836"/>
    <w:rsid w:val="002B7493"/>
    <w:rsid w:val="002B7BB8"/>
    <w:rsid w:val="002C24CE"/>
    <w:rsid w:val="002C4921"/>
    <w:rsid w:val="002C7D16"/>
    <w:rsid w:val="002D04B5"/>
    <w:rsid w:val="002D2A15"/>
    <w:rsid w:val="002D2C5E"/>
    <w:rsid w:val="002D35F3"/>
    <w:rsid w:val="002D3C70"/>
    <w:rsid w:val="002D4132"/>
    <w:rsid w:val="002D5F0B"/>
    <w:rsid w:val="002D60F5"/>
    <w:rsid w:val="002D62DA"/>
    <w:rsid w:val="002E03FC"/>
    <w:rsid w:val="002E0963"/>
    <w:rsid w:val="002E2CC0"/>
    <w:rsid w:val="002E3CF0"/>
    <w:rsid w:val="002E5912"/>
    <w:rsid w:val="002E66CB"/>
    <w:rsid w:val="002F0883"/>
    <w:rsid w:val="002F0A6C"/>
    <w:rsid w:val="002F0CDA"/>
    <w:rsid w:val="002F190B"/>
    <w:rsid w:val="002F26E8"/>
    <w:rsid w:val="002F3F60"/>
    <w:rsid w:val="002F4263"/>
    <w:rsid w:val="002F475D"/>
    <w:rsid w:val="002F5E96"/>
    <w:rsid w:val="002F7AE4"/>
    <w:rsid w:val="0030008C"/>
    <w:rsid w:val="0030107C"/>
    <w:rsid w:val="00302846"/>
    <w:rsid w:val="0030314B"/>
    <w:rsid w:val="00303DED"/>
    <w:rsid w:val="00304921"/>
    <w:rsid w:val="00305C82"/>
    <w:rsid w:val="00306EAB"/>
    <w:rsid w:val="00311458"/>
    <w:rsid w:val="00312814"/>
    <w:rsid w:val="00312A14"/>
    <w:rsid w:val="0031568A"/>
    <w:rsid w:val="00316554"/>
    <w:rsid w:val="003168EF"/>
    <w:rsid w:val="003234DE"/>
    <w:rsid w:val="00323D91"/>
    <w:rsid w:val="00324937"/>
    <w:rsid w:val="0032514A"/>
    <w:rsid w:val="00325827"/>
    <w:rsid w:val="00326AEE"/>
    <w:rsid w:val="00327BB1"/>
    <w:rsid w:val="00330E13"/>
    <w:rsid w:val="00331009"/>
    <w:rsid w:val="0033111E"/>
    <w:rsid w:val="003311F6"/>
    <w:rsid w:val="0033207A"/>
    <w:rsid w:val="003326A7"/>
    <w:rsid w:val="0033329B"/>
    <w:rsid w:val="00333343"/>
    <w:rsid w:val="00333479"/>
    <w:rsid w:val="003338B2"/>
    <w:rsid w:val="00336A2A"/>
    <w:rsid w:val="00336FAE"/>
    <w:rsid w:val="00337DD7"/>
    <w:rsid w:val="003416AF"/>
    <w:rsid w:val="003416BD"/>
    <w:rsid w:val="00344900"/>
    <w:rsid w:val="003457A7"/>
    <w:rsid w:val="00350967"/>
    <w:rsid w:val="00351387"/>
    <w:rsid w:val="00351DF8"/>
    <w:rsid w:val="00351F24"/>
    <w:rsid w:val="003523D9"/>
    <w:rsid w:val="003529D7"/>
    <w:rsid w:val="00352EAA"/>
    <w:rsid w:val="00354E2C"/>
    <w:rsid w:val="003551AE"/>
    <w:rsid w:val="00355630"/>
    <w:rsid w:val="00355FCB"/>
    <w:rsid w:val="00356228"/>
    <w:rsid w:val="0035664E"/>
    <w:rsid w:val="00356CB9"/>
    <w:rsid w:val="00360A0C"/>
    <w:rsid w:val="003620F4"/>
    <w:rsid w:val="0036267E"/>
    <w:rsid w:val="0036386A"/>
    <w:rsid w:val="0036565A"/>
    <w:rsid w:val="00366429"/>
    <w:rsid w:val="00367073"/>
    <w:rsid w:val="00370699"/>
    <w:rsid w:val="003716B7"/>
    <w:rsid w:val="00372A16"/>
    <w:rsid w:val="003743C5"/>
    <w:rsid w:val="00375D13"/>
    <w:rsid w:val="0037630A"/>
    <w:rsid w:val="00376532"/>
    <w:rsid w:val="00376AAD"/>
    <w:rsid w:val="003800D1"/>
    <w:rsid w:val="00381932"/>
    <w:rsid w:val="003824EC"/>
    <w:rsid w:val="003836DE"/>
    <w:rsid w:val="00383C8C"/>
    <w:rsid w:val="003844D9"/>
    <w:rsid w:val="00386207"/>
    <w:rsid w:val="00386A1B"/>
    <w:rsid w:val="00386A4E"/>
    <w:rsid w:val="00386C40"/>
    <w:rsid w:val="00387688"/>
    <w:rsid w:val="00387C8D"/>
    <w:rsid w:val="0039077B"/>
    <w:rsid w:val="00391025"/>
    <w:rsid w:val="0039200D"/>
    <w:rsid w:val="00394837"/>
    <w:rsid w:val="003968C2"/>
    <w:rsid w:val="00396D6D"/>
    <w:rsid w:val="003A0A0F"/>
    <w:rsid w:val="003A28D4"/>
    <w:rsid w:val="003A5566"/>
    <w:rsid w:val="003A5D98"/>
    <w:rsid w:val="003A60C9"/>
    <w:rsid w:val="003A718B"/>
    <w:rsid w:val="003A7553"/>
    <w:rsid w:val="003A7722"/>
    <w:rsid w:val="003A7EF4"/>
    <w:rsid w:val="003B0365"/>
    <w:rsid w:val="003B2552"/>
    <w:rsid w:val="003B2865"/>
    <w:rsid w:val="003B68D5"/>
    <w:rsid w:val="003B6B75"/>
    <w:rsid w:val="003B75FA"/>
    <w:rsid w:val="003C1883"/>
    <w:rsid w:val="003C2A03"/>
    <w:rsid w:val="003C2C29"/>
    <w:rsid w:val="003C2CCC"/>
    <w:rsid w:val="003C424C"/>
    <w:rsid w:val="003C4661"/>
    <w:rsid w:val="003C4A37"/>
    <w:rsid w:val="003C5FF9"/>
    <w:rsid w:val="003C6507"/>
    <w:rsid w:val="003D0425"/>
    <w:rsid w:val="003D2F76"/>
    <w:rsid w:val="003D3455"/>
    <w:rsid w:val="003D6059"/>
    <w:rsid w:val="003D633D"/>
    <w:rsid w:val="003D6BF2"/>
    <w:rsid w:val="003E0C16"/>
    <w:rsid w:val="003E1633"/>
    <w:rsid w:val="003E3815"/>
    <w:rsid w:val="003E3A4F"/>
    <w:rsid w:val="003E3CB6"/>
    <w:rsid w:val="003E3F44"/>
    <w:rsid w:val="003E46E6"/>
    <w:rsid w:val="003E4D49"/>
    <w:rsid w:val="003E53EB"/>
    <w:rsid w:val="003E5D35"/>
    <w:rsid w:val="003E6BD5"/>
    <w:rsid w:val="003E748C"/>
    <w:rsid w:val="003E7512"/>
    <w:rsid w:val="003F069A"/>
    <w:rsid w:val="003F09B6"/>
    <w:rsid w:val="003F181A"/>
    <w:rsid w:val="003F234A"/>
    <w:rsid w:val="003F30F6"/>
    <w:rsid w:val="003F3303"/>
    <w:rsid w:val="003F419F"/>
    <w:rsid w:val="003F48FC"/>
    <w:rsid w:val="003F53B3"/>
    <w:rsid w:val="003F59D6"/>
    <w:rsid w:val="003F66DF"/>
    <w:rsid w:val="003F6BF4"/>
    <w:rsid w:val="003F6FF4"/>
    <w:rsid w:val="003F76CD"/>
    <w:rsid w:val="003F7B26"/>
    <w:rsid w:val="0040068F"/>
    <w:rsid w:val="00400949"/>
    <w:rsid w:val="00401E6C"/>
    <w:rsid w:val="004024A2"/>
    <w:rsid w:val="00402C28"/>
    <w:rsid w:val="004043FD"/>
    <w:rsid w:val="00404AE9"/>
    <w:rsid w:val="00407F76"/>
    <w:rsid w:val="00410EFB"/>
    <w:rsid w:val="00411470"/>
    <w:rsid w:val="004138B7"/>
    <w:rsid w:val="00413B63"/>
    <w:rsid w:val="0041590D"/>
    <w:rsid w:val="004170E9"/>
    <w:rsid w:val="0041792B"/>
    <w:rsid w:val="00420D39"/>
    <w:rsid w:val="004219AD"/>
    <w:rsid w:val="0042656D"/>
    <w:rsid w:val="0042683E"/>
    <w:rsid w:val="0043067C"/>
    <w:rsid w:val="00430B85"/>
    <w:rsid w:val="00430F80"/>
    <w:rsid w:val="00431910"/>
    <w:rsid w:val="004319A8"/>
    <w:rsid w:val="004320DC"/>
    <w:rsid w:val="00432AD4"/>
    <w:rsid w:val="00436271"/>
    <w:rsid w:val="00436BF1"/>
    <w:rsid w:val="0043788A"/>
    <w:rsid w:val="0044109A"/>
    <w:rsid w:val="0044176C"/>
    <w:rsid w:val="004418EA"/>
    <w:rsid w:val="00442217"/>
    <w:rsid w:val="00442BC2"/>
    <w:rsid w:val="00443261"/>
    <w:rsid w:val="004436DD"/>
    <w:rsid w:val="0044426B"/>
    <w:rsid w:val="004444B3"/>
    <w:rsid w:val="004450B5"/>
    <w:rsid w:val="00445497"/>
    <w:rsid w:val="00445B85"/>
    <w:rsid w:val="00446C21"/>
    <w:rsid w:val="00450D72"/>
    <w:rsid w:val="004510F4"/>
    <w:rsid w:val="0045161A"/>
    <w:rsid w:val="00451DAE"/>
    <w:rsid w:val="00452E82"/>
    <w:rsid w:val="00453A64"/>
    <w:rsid w:val="00454C83"/>
    <w:rsid w:val="00454E58"/>
    <w:rsid w:val="00456A8F"/>
    <w:rsid w:val="00456F71"/>
    <w:rsid w:val="00457E96"/>
    <w:rsid w:val="004602CE"/>
    <w:rsid w:val="00462BF3"/>
    <w:rsid w:val="0046381C"/>
    <w:rsid w:val="00463BB3"/>
    <w:rsid w:val="00463BBC"/>
    <w:rsid w:val="00464A3F"/>
    <w:rsid w:val="00465DE7"/>
    <w:rsid w:val="00465E03"/>
    <w:rsid w:val="00467112"/>
    <w:rsid w:val="0046751C"/>
    <w:rsid w:val="004677F1"/>
    <w:rsid w:val="00467AD5"/>
    <w:rsid w:val="0047056A"/>
    <w:rsid w:val="00470E6E"/>
    <w:rsid w:val="00471245"/>
    <w:rsid w:val="0047137E"/>
    <w:rsid w:val="00472D26"/>
    <w:rsid w:val="00477194"/>
    <w:rsid w:val="004806AC"/>
    <w:rsid w:val="00480734"/>
    <w:rsid w:val="00480CBA"/>
    <w:rsid w:val="00480EB8"/>
    <w:rsid w:val="00481BB5"/>
    <w:rsid w:val="00482053"/>
    <w:rsid w:val="00484D08"/>
    <w:rsid w:val="004850C6"/>
    <w:rsid w:val="00485A09"/>
    <w:rsid w:val="00485E8D"/>
    <w:rsid w:val="004877EF"/>
    <w:rsid w:val="004908A2"/>
    <w:rsid w:val="004911A2"/>
    <w:rsid w:val="0049273D"/>
    <w:rsid w:val="0049440E"/>
    <w:rsid w:val="004951F0"/>
    <w:rsid w:val="004953FB"/>
    <w:rsid w:val="00495542"/>
    <w:rsid w:val="00495F04"/>
    <w:rsid w:val="0049675C"/>
    <w:rsid w:val="004A0BF5"/>
    <w:rsid w:val="004A1C37"/>
    <w:rsid w:val="004A3ABD"/>
    <w:rsid w:val="004A5B99"/>
    <w:rsid w:val="004A66D1"/>
    <w:rsid w:val="004A6C80"/>
    <w:rsid w:val="004B01A8"/>
    <w:rsid w:val="004B01CC"/>
    <w:rsid w:val="004B1390"/>
    <w:rsid w:val="004B1CB1"/>
    <w:rsid w:val="004B1EC5"/>
    <w:rsid w:val="004B3A74"/>
    <w:rsid w:val="004B4602"/>
    <w:rsid w:val="004B4C98"/>
    <w:rsid w:val="004B4D08"/>
    <w:rsid w:val="004B51DE"/>
    <w:rsid w:val="004C2D91"/>
    <w:rsid w:val="004C408C"/>
    <w:rsid w:val="004C6745"/>
    <w:rsid w:val="004D0094"/>
    <w:rsid w:val="004D0A4A"/>
    <w:rsid w:val="004D162C"/>
    <w:rsid w:val="004D29E3"/>
    <w:rsid w:val="004D2DA8"/>
    <w:rsid w:val="004D3349"/>
    <w:rsid w:val="004D384E"/>
    <w:rsid w:val="004D3B19"/>
    <w:rsid w:val="004D407A"/>
    <w:rsid w:val="004D75D1"/>
    <w:rsid w:val="004D7956"/>
    <w:rsid w:val="004E07EE"/>
    <w:rsid w:val="004E0D15"/>
    <w:rsid w:val="004E227A"/>
    <w:rsid w:val="004E2387"/>
    <w:rsid w:val="004E2433"/>
    <w:rsid w:val="004E3BD0"/>
    <w:rsid w:val="004E52DC"/>
    <w:rsid w:val="004E53A9"/>
    <w:rsid w:val="004E59A5"/>
    <w:rsid w:val="004E6275"/>
    <w:rsid w:val="004E630C"/>
    <w:rsid w:val="004E64C9"/>
    <w:rsid w:val="004E672C"/>
    <w:rsid w:val="004E67F4"/>
    <w:rsid w:val="004E736D"/>
    <w:rsid w:val="004E7B4A"/>
    <w:rsid w:val="004F5A96"/>
    <w:rsid w:val="004F69EC"/>
    <w:rsid w:val="004F7760"/>
    <w:rsid w:val="00500449"/>
    <w:rsid w:val="005007DC"/>
    <w:rsid w:val="005013B5"/>
    <w:rsid w:val="0050215F"/>
    <w:rsid w:val="00503A2A"/>
    <w:rsid w:val="00504FB4"/>
    <w:rsid w:val="0050502A"/>
    <w:rsid w:val="0051044B"/>
    <w:rsid w:val="0051074E"/>
    <w:rsid w:val="00511138"/>
    <w:rsid w:val="005111FB"/>
    <w:rsid w:val="005117D1"/>
    <w:rsid w:val="00511A49"/>
    <w:rsid w:val="00513656"/>
    <w:rsid w:val="00513FB9"/>
    <w:rsid w:val="0051421A"/>
    <w:rsid w:val="00514BF1"/>
    <w:rsid w:val="005159E3"/>
    <w:rsid w:val="005164D2"/>
    <w:rsid w:val="00516E7B"/>
    <w:rsid w:val="0051783C"/>
    <w:rsid w:val="005208E7"/>
    <w:rsid w:val="00522298"/>
    <w:rsid w:val="005222F3"/>
    <w:rsid w:val="00522931"/>
    <w:rsid w:val="00522CF2"/>
    <w:rsid w:val="0052353C"/>
    <w:rsid w:val="00523DF5"/>
    <w:rsid w:val="00525F3D"/>
    <w:rsid w:val="00526153"/>
    <w:rsid w:val="00527754"/>
    <w:rsid w:val="00527FA4"/>
    <w:rsid w:val="00530228"/>
    <w:rsid w:val="00530383"/>
    <w:rsid w:val="0053205D"/>
    <w:rsid w:val="00532307"/>
    <w:rsid w:val="0053230E"/>
    <w:rsid w:val="00532527"/>
    <w:rsid w:val="0053263D"/>
    <w:rsid w:val="0053592B"/>
    <w:rsid w:val="005366C2"/>
    <w:rsid w:val="00537530"/>
    <w:rsid w:val="005407D0"/>
    <w:rsid w:val="005420F4"/>
    <w:rsid w:val="00543168"/>
    <w:rsid w:val="005432C2"/>
    <w:rsid w:val="0054413D"/>
    <w:rsid w:val="00544788"/>
    <w:rsid w:val="00544C6D"/>
    <w:rsid w:val="00544EE2"/>
    <w:rsid w:val="0054503E"/>
    <w:rsid w:val="00545F0C"/>
    <w:rsid w:val="00546518"/>
    <w:rsid w:val="00547585"/>
    <w:rsid w:val="005475BE"/>
    <w:rsid w:val="00547FFD"/>
    <w:rsid w:val="005535BE"/>
    <w:rsid w:val="00557B13"/>
    <w:rsid w:val="00557D29"/>
    <w:rsid w:val="005607E6"/>
    <w:rsid w:val="0056092C"/>
    <w:rsid w:val="00562636"/>
    <w:rsid w:val="00564BEF"/>
    <w:rsid w:val="0056501D"/>
    <w:rsid w:val="0056531B"/>
    <w:rsid w:val="0056558F"/>
    <w:rsid w:val="00565A8B"/>
    <w:rsid w:val="00565EA0"/>
    <w:rsid w:val="00566351"/>
    <w:rsid w:val="00567838"/>
    <w:rsid w:val="00571657"/>
    <w:rsid w:val="00571799"/>
    <w:rsid w:val="00572831"/>
    <w:rsid w:val="00575A21"/>
    <w:rsid w:val="00576C18"/>
    <w:rsid w:val="00577495"/>
    <w:rsid w:val="00577B28"/>
    <w:rsid w:val="005800C8"/>
    <w:rsid w:val="005805E7"/>
    <w:rsid w:val="005816C9"/>
    <w:rsid w:val="00582862"/>
    <w:rsid w:val="00585FFE"/>
    <w:rsid w:val="005861A1"/>
    <w:rsid w:val="005865A9"/>
    <w:rsid w:val="0058674C"/>
    <w:rsid w:val="00586B58"/>
    <w:rsid w:val="00587826"/>
    <w:rsid w:val="00591880"/>
    <w:rsid w:val="00592738"/>
    <w:rsid w:val="005938C3"/>
    <w:rsid w:val="00594E78"/>
    <w:rsid w:val="00595596"/>
    <w:rsid w:val="00595767"/>
    <w:rsid w:val="005958C1"/>
    <w:rsid w:val="005967F3"/>
    <w:rsid w:val="005979E4"/>
    <w:rsid w:val="005A0EC3"/>
    <w:rsid w:val="005A14B2"/>
    <w:rsid w:val="005A154B"/>
    <w:rsid w:val="005A19A6"/>
    <w:rsid w:val="005A31DE"/>
    <w:rsid w:val="005A3D4C"/>
    <w:rsid w:val="005A527F"/>
    <w:rsid w:val="005A63F4"/>
    <w:rsid w:val="005B0238"/>
    <w:rsid w:val="005B65B0"/>
    <w:rsid w:val="005B6886"/>
    <w:rsid w:val="005B6BC0"/>
    <w:rsid w:val="005C22D5"/>
    <w:rsid w:val="005C27C9"/>
    <w:rsid w:val="005C35B8"/>
    <w:rsid w:val="005C372E"/>
    <w:rsid w:val="005C38AA"/>
    <w:rsid w:val="005C4DC3"/>
    <w:rsid w:val="005C57C5"/>
    <w:rsid w:val="005C631A"/>
    <w:rsid w:val="005C648B"/>
    <w:rsid w:val="005C6AC0"/>
    <w:rsid w:val="005C765B"/>
    <w:rsid w:val="005D0A49"/>
    <w:rsid w:val="005D148B"/>
    <w:rsid w:val="005D1B35"/>
    <w:rsid w:val="005D1B84"/>
    <w:rsid w:val="005D1B8E"/>
    <w:rsid w:val="005D1FA2"/>
    <w:rsid w:val="005D4A54"/>
    <w:rsid w:val="005D58B5"/>
    <w:rsid w:val="005D6DD3"/>
    <w:rsid w:val="005D780B"/>
    <w:rsid w:val="005E07F5"/>
    <w:rsid w:val="005E1063"/>
    <w:rsid w:val="005E17F9"/>
    <w:rsid w:val="005E281A"/>
    <w:rsid w:val="005E3F33"/>
    <w:rsid w:val="005E42CB"/>
    <w:rsid w:val="005E4FE9"/>
    <w:rsid w:val="005E56D3"/>
    <w:rsid w:val="005E6F57"/>
    <w:rsid w:val="005E76FD"/>
    <w:rsid w:val="005E7750"/>
    <w:rsid w:val="005E7751"/>
    <w:rsid w:val="005F007A"/>
    <w:rsid w:val="005F06D8"/>
    <w:rsid w:val="005F1089"/>
    <w:rsid w:val="005F2DFF"/>
    <w:rsid w:val="005F317D"/>
    <w:rsid w:val="005F348C"/>
    <w:rsid w:val="005F3A9E"/>
    <w:rsid w:val="005F3F4A"/>
    <w:rsid w:val="005F4071"/>
    <w:rsid w:val="005F59B4"/>
    <w:rsid w:val="005F5A1A"/>
    <w:rsid w:val="005F6156"/>
    <w:rsid w:val="005F6317"/>
    <w:rsid w:val="005F7409"/>
    <w:rsid w:val="00601D86"/>
    <w:rsid w:val="006021B1"/>
    <w:rsid w:val="0060352E"/>
    <w:rsid w:val="00604A24"/>
    <w:rsid w:val="006063A3"/>
    <w:rsid w:val="00606A04"/>
    <w:rsid w:val="00606F64"/>
    <w:rsid w:val="006106B6"/>
    <w:rsid w:val="00612C6C"/>
    <w:rsid w:val="00613480"/>
    <w:rsid w:val="00615B98"/>
    <w:rsid w:val="006175B9"/>
    <w:rsid w:val="006179EE"/>
    <w:rsid w:val="00617E98"/>
    <w:rsid w:val="00617F82"/>
    <w:rsid w:val="006200B9"/>
    <w:rsid w:val="00620598"/>
    <w:rsid w:val="00620A98"/>
    <w:rsid w:val="00620FDF"/>
    <w:rsid w:val="00621281"/>
    <w:rsid w:val="006215DC"/>
    <w:rsid w:val="00621665"/>
    <w:rsid w:val="00621FB4"/>
    <w:rsid w:val="006236FF"/>
    <w:rsid w:val="006239C4"/>
    <w:rsid w:val="0062488F"/>
    <w:rsid w:val="00624A1A"/>
    <w:rsid w:val="0062507A"/>
    <w:rsid w:val="00626E38"/>
    <w:rsid w:val="0063090B"/>
    <w:rsid w:val="0063163C"/>
    <w:rsid w:val="006329EB"/>
    <w:rsid w:val="0063323B"/>
    <w:rsid w:val="0063440C"/>
    <w:rsid w:val="00636180"/>
    <w:rsid w:val="006361D8"/>
    <w:rsid w:val="00636449"/>
    <w:rsid w:val="00636D24"/>
    <w:rsid w:val="0064046C"/>
    <w:rsid w:val="00640EF9"/>
    <w:rsid w:val="00642A65"/>
    <w:rsid w:val="00644143"/>
    <w:rsid w:val="0064428E"/>
    <w:rsid w:val="00645D57"/>
    <w:rsid w:val="006470B7"/>
    <w:rsid w:val="006478BE"/>
    <w:rsid w:val="00647F5F"/>
    <w:rsid w:val="00651434"/>
    <w:rsid w:val="006518BA"/>
    <w:rsid w:val="00651D7E"/>
    <w:rsid w:val="00651DFE"/>
    <w:rsid w:val="00652348"/>
    <w:rsid w:val="00652799"/>
    <w:rsid w:val="00652D2F"/>
    <w:rsid w:val="00652E80"/>
    <w:rsid w:val="006534B0"/>
    <w:rsid w:val="006546BA"/>
    <w:rsid w:val="00654C2E"/>
    <w:rsid w:val="00654D86"/>
    <w:rsid w:val="006558B2"/>
    <w:rsid w:val="00655E7E"/>
    <w:rsid w:val="006562E1"/>
    <w:rsid w:val="00656EDC"/>
    <w:rsid w:val="00662721"/>
    <w:rsid w:val="006644D9"/>
    <w:rsid w:val="00665ED9"/>
    <w:rsid w:val="0066646D"/>
    <w:rsid w:val="006670FA"/>
    <w:rsid w:val="00670FB4"/>
    <w:rsid w:val="0067242D"/>
    <w:rsid w:val="006725AB"/>
    <w:rsid w:val="0067296E"/>
    <w:rsid w:val="006735CC"/>
    <w:rsid w:val="00673E27"/>
    <w:rsid w:val="00674A87"/>
    <w:rsid w:val="00675A50"/>
    <w:rsid w:val="00675D5B"/>
    <w:rsid w:val="00676DEE"/>
    <w:rsid w:val="006821C9"/>
    <w:rsid w:val="006837A0"/>
    <w:rsid w:val="0068443E"/>
    <w:rsid w:val="0068550B"/>
    <w:rsid w:val="006856C2"/>
    <w:rsid w:val="006857AE"/>
    <w:rsid w:val="0068585C"/>
    <w:rsid w:val="00686ED5"/>
    <w:rsid w:val="00687006"/>
    <w:rsid w:val="00690CF1"/>
    <w:rsid w:val="00691E6B"/>
    <w:rsid w:val="0069363E"/>
    <w:rsid w:val="00693AD7"/>
    <w:rsid w:val="00695D7F"/>
    <w:rsid w:val="00696983"/>
    <w:rsid w:val="00697D6E"/>
    <w:rsid w:val="00697DA8"/>
    <w:rsid w:val="006A076F"/>
    <w:rsid w:val="006A1AC3"/>
    <w:rsid w:val="006A1E00"/>
    <w:rsid w:val="006A22EB"/>
    <w:rsid w:val="006A252D"/>
    <w:rsid w:val="006A2CFC"/>
    <w:rsid w:val="006A3879"/>
    <w:rsid w:val="006A39EE"/>
    <w:rsid w:val="006A4209"/>
    <w:rsid w:val="006A4B38"/>
    <w:rsid w:val="006A5694"/>
    <w:rsid w:val="006A60E1"/>
    <w:rsid w:val="006A6D3D"/>
    <w:rsid w:val="006B3112"/>
    <w:rsid w:val="006B315E"/>
    <w:rsid w:val="006B3880"/>
    <w:rsid w:val="006B4506"/>
    <w:rsid w:val="006B5917"/>
    <w:rsid w:val="006B5D9E"/>
    <w:rsid w:val="006B6C7F"/>
    <w:rsid w:val="006B70B8"/>
    <w:rsid w:val="006B7ED7"/>
    <w:rsid w:val="006C0408"/>
    <w:rsid w:val="006C09F6"/>
    <w:rsid w:val="006C0C0C"/>
    <w:rsid w:val="006C2894"/>
    <w:rsid w:val="006C2E35"/>
    <w:rsid w:val="006C4342"/>
    <w:rsid w:val="006C4B96"/>
    <w:rsid w:val="006D04AE"/>
    <w:rsid w:val="006D100C"/>
    <w:rsid w:val="006D19BC"/>
    <w:rsid w:val="006D33C0"/>
    <w:rsid w:val="006D37AB"/>
    <w:rsid w:val="006D37E4"/>
    <w:rsid w:val="006D4136"/>
    <w:rsid w:val="006D45E8"/>
    <w:rsid w:val="006D4BA3"/>
    <w:rsid w:val="006D4EDF"/>
    <w:rsid w:val="006D565E"/>
    <w:rsid w:val="006D5BA3"/>
    <w:rsid w:val="006E08D7"/>
    <w:rsid w:val="006E10AA"/>
    <w:rsid w:val="006E2945"/>
    <w:rsid w:val="006E31D6"/>
    <w:rsid w:val="006E41B9"/>
    <w:rsid w:val="006E4297"/>
    <w:rsid w:val="006E42F8"/>
    <w:rsid w:val="006E47D0"/>
    <w:rsid w:val="006E4F72"/>
    <w:rsid w:val="006E6092"/>
    <w:rsid w:val="006E6431"/>
    <w:rsid w:val="006E792A"/>
    <w:rsid w:val="006F1914"/>
    <w:rsid w:val="006F1AA8"/>
    <w:rsid w:val="006F326F"/>
    <w:rsid w:val="006F44C4"/>
    <w:rsid w:val="006F7B11"/>
    <w:rsid w:val="00700888"/>
    <w:rsid w:val="00700E2E"/>
    <w:rsid w:val="00701560"/>
    <w:rsid w:val="0070162B"/>
    <w:rsid w:val="007026B5"/>
    <w:rsid w:val="00703CBC"/>
    <w:rsid w:val="00703EE2"/>
    <w:rsid w:val="00704D49"/>
    <w:rsid w:val="00704D82"/>
    <w:rsid w:val="00705CE4"/>
    <w:rsid w:val="00705F2A"/>
    <w:rsid w:val="0070628C"/>
    <w:rsid w:val="007065DC"/>
    <w:rsid w:val="00707D61"/>
    <w:rsid w:val="00710273"/>
    <w:rsid w:val="00714295"/>
    <w:rsid w:val="00714636"/>
    <w:rsid w:val="0071483B"/>
    <w:rsid w:val="0072056A"/>
    <w:rsid w:val="00720B8D"/>
    <w:rsid w:val="007219AB"/>
    <w:rsid w:val="00721AE1"/>
    <w:rsid w:val="00721BF1"/>
    <w:rsid w:val="00722250"/>
    <w:rsid w:val="0072241D"/>
    <w:rsid w:val="00722C66"/>
    <w:rsid w:val="00723D7B"/>
    <w:rsid w:val="007246F9"/>
    <w:rsid w:val="00725B79"/>
    <w:rsid w:val="00725D2B"/>
    <w:rsid w:val="007262B1"/>
    <w:rsid w:val="00727844"/>
    <w:rsid w:val="00727B16"/>
    <w:rsid w:val="007313CD"/>
    <w:rsid w:val="00733152"/>
    <w:rsid w:val="00736AC0"/>
    <w:rsid w:val="00736FF0"/>
    <w:rsid w:val="00740471"/>
    <w:rsid w:val="00740D08"/>
    <w:rsid w:val="00741A2B"/>
    <w:rsid w:val="00742F24"/>
    <w:rsid w:val="00746915"/>
    <w:rsid w:val="00746D71"/>
    <w:rsid w:val="00747727"/>
    <w:rsid w:val="00747F5B"/>
    <w:rsid w:val="00750354"/>
    <w:rsid w:val="00750B8C"/>
    <w:rsid w:val="00751C09"/>
    <w:rsid w:val="00752236"/>
    <w:rsid w:val="00753D2F"/>
    <w:rsid w:val="0075411E"/>
    <w:rsid w:val="00754153"/>
    <w:rsid w:val="007546A9"/>
    <w:rsid w:val="00755651"/>
    <w:rsid w:val="007556E0"/>
    <w:rsid w:val="007606FD"/>
    <w:rsid w:val="0076132E"/>
    <w:rsid w:val="00761A34"/>
    <w:rsid w:val="00763498"/>
    <w:rsid w:val="00763AC7"/>
    <w:rsid w:val="00763AEC"/>
    <w:rsid w:val="00763BC1"/>
    <w:rsid w:val="00767246"/>
    <w:rsid w:val="0077070B"/>
    <w:rsid w:val="0077156F"/>
    <w:rsid w:val="0077261A"/>
    <w:rsid w:val="00773A0A"/>
    <w:rsid w:val="00774F88"/>
    <w:rsid w:val="0078135E"/>
    <w:rsid w:val="007822A5"/>
    <w:rsid w:val="00782551"/>
    <w:rsid w:val="0078406E"/>
    <w:rsid w:val="00787C63"/>
    <w:rsid w:val="00790546"/>
    <w:rsid w:val="00791005"/>
    <w:rsid w:val="00796283"/>
    <w:rsid w:val="00796B47"/>
    <w:rsid w:val="00797289"/>
    <w:rsid w:val="00797F53"/>
    <w:rsid w:val="007A1AB6"/>
    <w:rsid w:val="007A214C"/>
    <w:rsid w:val="007A2B2C"/>
    <w:rsid w:val="007A3717"/>
    <w:rsid w:val="007A3861"/>
    <w:rsid w:val="007A430F"/>
    <w:rsid w:val="007A5300"/>
    <w:rsid w:val="007A6FC5"/>
    <w:rsid w:val="007B0388"/>
    <w:rsid w:val="007B0A94"/>
    <w:rsid w:val="007B0F38"/>
    <w:rsid w:val="007B0F92"/>
    <w:rsid w:val="007B1958"/>
    <w:rsid w:val="007B4B2E"/>
    <w:rsid w:val="007B7028"/>
    <w:rsid w:val="007C3593"/>
    <w:rsid w:val="007C3CED"/>
    <w:rsid w:val="007C6A12"/>
    <w:rsid w:val="007C7326"/>
    <w:rsid w:val="007D0305"/>
    <w:rsid w:val="007D0B9F"/>
    <w:rsid w:val="007D1FE7"/>
    <w:rsid w:val="007D20FC"/>
    <w:rsid w:val="007D36A9"/>
    <w:rsid w:val="007D3D83"/>
    <w:rsid w:val="007D579D"/>
    <w:rsid w:val="007E073E"/>
    <w:rsid w:val="007E1309"/>
    <w:rsid w:val="007E20E3"/>
    <w:rsid w:val="007E24DC"/>
    <w:rsid w:val="007E2691"/>
    <w:rsid w:val="007E2DEB"/>
    <w:rsid w:val="007E4B72"/>
    <w:rsid w:val="007E5E92"/>
    <w:rsid w:val="007E6040"/>
    <w:rsid w:val="007E6776"/>
    <w:rsid w:val="007F1371"/>
    <w:rsid w:val="007F21DD"/>
    <w:rsid w:val="007F48E6"/>
    <w:rsid w:val="007F5737"/>
    <w:rsid w:val="007F5A4B"/>
    <w:rsid w:val="007F7483"/>
    <w:rsid w:val="007F781F"/>
    <w:rsid w:val="007F7E63"/>
    <w:rsid w:val="00802C44"/>
    <w:rsid w:val="0080331B"/>
    <w:rsid w:val="0080489D"/>
    <w:rsid w:val="008053DA"/>
    <w:rsid w:val="00805934"/>
    <w:rsid w:val="008106BC"/>
    <w:rsid w:val="00810D18"/>
    <w:rsid w:val="0081193E"/>
    <w:rsid w:val="008124B6"/>
    <w:rsid w:val="008125D4"/>
    <w:rsid w:val="00812DDD"/>
    <w:rsid w:val="00812FEE"/>
    <w:rsid w:val="00813F28"/>
    <w:rsid w:val="0081425D"/>
    <w:rsid w:val="00815438"/>
    <w:rsid w:val="008157B0"/>
    <w:rsid w:val="00815E40"/>
    <w:rsid w:val="00817576"/>
    <w:rsid w:val="00820CC3"/>
    <w:rsid w:val="008217CF"/>
    <w:rsid w:val="0082185F"/>
    <w:rsid w:val="00821EAB"/>
    <w:rsid w:val="00824763"/>
    <w:rsid w:val="00824DC5"/>
    <w:rsid w:val="00825162"/>
    <w:rsid w:val="00825925"/>
    <w:rsid w:val="00825B57"/>
    <w:rsid w:val="00825DFA"/>
    <w:rsid w:val="0082759C"/>
    <w:rsid w:val="00827B3C"/>
    <w:rsid w:val="00827F89"/>
    <w:rsid w:val="0083011A"/>
    <w:rsid w:val="00834ACD"/>
    <w:rsid w:val="008362AF"/>
    <w:rsid w:val="00837919"/>
    <w:rsid w:val="00837D1D"/>
    <w:rsid w:val="00840126"/>
    <w:rsid w:val="0084063D"/>
    <w:rsid w:val="00840DF5"/>
    <w:rsid w:val="00840E88"/>
    <w:rsid w:val="008412C6"/>
    <w:rsid w:val="00841EAA"/>
    <w:rsid w:val="008420F6"/>
    <w:rsid w:val="00842256"/>
    <w:rsid w:val="008424BF"/>
    <w:rsid w:val="008439B6"/>
    <w:rsid w:val="00844145"/>
    <w:rsid w:val="0084729B"/>
    <w:rsid w:val="0085080D"/>
    <w:rsid w:val="0085193A"/>
    <w:rsid w:val="00851CA2"/>
    <w:rsid w:val="008522D4"/>
    <w:rsid w:val="0085392A"/>
    <w:rsid w:val="008565C5"/>
    <w:rsid w:val="0085790E"/>
    <w:rsid w:val="008579B9"/>
    <w:rsid w:val="00857E59"/>
    <w:rsid w:val="008662A5"/>
    <w:rsid w:val="00866CD3"/>
    <w:rsid w:val="00867B5A"/>
    <w:rsid w:val="00867B9F"/>
    <w:rsid w:val="00870471"/>
    <w:rsid w:val="008708FA"/>
    <w:rsid w:val="00870AB2"/>
    <w:rsid w:val="0087153F"/>
    <w:rsid w:val="00872443"/>
    <w:rsid w:val="00873D1E"/>
    <w:rsid w:val="00874A9C"/>
    <w:rsid w:val="00875BA9"/>
    <w:rsid w:val="00876402"/>
    <w:rsid w:val="00877203"/>
    <w:rsid w:val="00877842"/>
    <w:rsid w:val="00880247"/>
    <w:rsid w:val="00880EFA"/>
    <w:rsid w:val="0088209C"/>
    <w:rsid w:val="00882869"/>
    <w:rsid w:val="0088286D"/>
    <w:rsid w:val="008840AC"/>
    <w:rsid w:val="0088453D"/>
    <w:rsid w:val="00884A18"/>
    <w:rsid w:val="00885055"/>
    <w:rsid w:val="00890D03"/>
    <w:rsid w:val="0089142E"/>
    <w:rsid w:val="00891494"/>
    <w:rsid w:val="00891EFF"/>
    <w:rsid w:val="008920FB"/>
    <w:rsid w:val="00893404"/>
    <w:rsid w:val="0089696C"/>
    <w:rsid w:val="00897935"/>
    <w:rsid w:val="00897B38"/>
    <w:rsid w:val="008A119C"/>
    <w:rsid w:val="008A1BA6"/>
    <w:rsid w:val="008A21FB"/>
    <w:rsid w:val="008A2294"/>
    <w:rsid w:val="008A2450"/>
    <w:rsid w:val="008A2AED"/>
    <w:rsid w:val="008A3292"/>
    <w:rsid w:val="008A4CD2"/>
    <w:rsid w:val="008A4DB1"/>
    <w:rsid w:val="008A54BD"/>
    <w:rsid w:val="008A6CFA"/>
    <w:rsid w:val="008A6D09"/>
    <w:rsid w:val="008A75DB"/>
    <w:rsid w:val="008B04B2"/>
    <w:rsid w:val="008B232C"/>
    <w:rsid w:val="008B55E2"/>
    <w:rsid w:val="008B6EA4"/>
    <w:rsid w:val="008B7421"/>
    <w:rsid w:val="008C069A"/>
    <w:rsid w:val="008C0C05"/>
    <w:rsid w:val="008C17B8"/>
    <w:rsid w:val="008C1FC3"/>
    <w:rsid w:val="008C245C"/>
    <w:rsid w:val="008C2DBA"/>
    <w:rsid w:val="008C318A"/>
    <w:rsid w:val="008C3B14"/>
    <w:rsid w:val="008C3FA7"/>
    <w:rsid w:val="008C43C0"/>
    <w:rsid w:val="008C6C92"/>
    <w:rsid w:val="008C7651"/>
    <w:rsid w:val="008C7E53"/>
    <w:rsid w:val="008D08B7"/>
    <w:rsid w:val="008D1BFF"/>
    <w:rsid w:val="008D25E4"/>
    <w:rsid w:val="008D3FCC"/>
    <w:rsid w:val="008D7C3D"/>
    <w:rsid w:val="008E121B"/>
    <w:rsid w:val="008E1F52"/>
    <w:rsid w:val="008E22D6"/>
    <w:rsid w:val="008E24C8"/>
    <w:rsid w:val="008E31FA"/>
    <w:rsid w:val="008E32A0"/>
    <w:rsid w:val="008E3839"/>
    <w:rsid w:val="008E4C7D"/>
    <w:rsid w:val="008E52DB"/>
    <w:rsid w:val="008E744A"/>
    <w:rsid w:val="008F0C12"/>
    <w:rsid w:val="008F138A"/>
    <w:rsid w:val="008F390C"/>
    <w:rsid w:val="008F3BE5"/>
    <w:rsid w:val="008F50C5"/>
    <w:rsid w:val="008F6530"/>
    <w:rsid w:val="00900576"/>
    <w:rsid w:val="00903505"/>
    <w:rsid w:val="00904902"/>
    <w:rsid w:val="00905793"/>
    <w:rsid w:val="00905AF5"/>
    <w:rsid w:val="009060C4"/>
    <w:rsid w:val="00906337"/>
    <w:rsid w:val="00910C20"/>
    <w:rsid w:val="00911462"/>
    <w:rsid w:val="0091361A"/>
    <w:rsid w:val="00915183"/>
    <w:rsid w:val="009162F4"/>
    <w:rsid w:val="0092222A"/>
    <w:rsid w:val="00923D96"/>
    <w:rsid w:val="0092504A"/>
    <w:rsid w:val="009259EC"/>
    <w:rsid w:val="00926947"/>
    <w:rsid w:val="009308A8"/>
    <w:rsid w:val="009313A7"/>
    <w:rsid w:val="0093176D"/>
    <w:rsid w:val="0093179E"/>
    <w:rsid w:val="00934377"/>
    <w:rsid w:val="00934848"/>
    <w:rsid w:val="0093598D"/>
    <w:rsid w:val="00935F67"/>
    <w:rsid w:val="00937B2E"/>
    <w:rsid w:val="00940500"/>
    <w:rsid w:val="009407D6"/>
    <w:rsid w:val="00940B35"/>
    <w:rsid w:val="00941B3C"/>
    <w:rsid w:val="00941C4A"/>
    <w:rsid w:val="009441F9"/>
    <w:rsid w:val="00944511"/>
    <w:rsid w:val="009451A0"/>
    <w:rsid w:val="009455CE"/>
    <w:rsid w:val="00945FAC"/>
    <w:rsid w:val="0094661D"/>
    <w:rsid w:val="00946A37"/>
    <w:rsid w:val="009500A7"/>
    <w:rsid w:val="00951458"/>
    <w:rsid w:val="0095204D"/>
    <w:rsid w:val="0095298E"/>
    <w:rsid w:val="00953C32"/>
    <w:rsid w:val="00953F9A"/>
    <w:rsid w:val="00956FB3"/>
    <w:rsid w:val="0095763D"/>
    <w:rsid w:val="00960433"/>
    <w:rsid w:val="00960651"/>
    <w:rsid w:val="009617E0"/>
    <w:rsid w:val="0096440D"/>
    <w:rsid w:val="009656F4"/>
    <w:rsid w:val="0096605F"/>
    <w:rsid w:val="009708AC"/>
    <w:rsid w:val="00972737"/>
    <w:rsid w:val="00973614"/>
    <w:rsid w:val="00975CF5"/>
    <w:rsid w:val="00976343"/>
    <w:rsid w:val="00976556"/>
    <w:rsid w:val="00977152"/>
    <w:rsid w:val="00980651"/>
    <w:rsid w:val="00980997"/>
    <w:rsid w:val="00980D10"/>
    <w:rsid w:val="00980F52"/>
    <w:rsid w:val="0098132D"/>
    <w:rsid w:val="0098244D"/>
    <w:rsid w:val="009837EC"/>
    <w:rsid w:val="009855E1"/>
    <w:rsid w:val="00990B5E"/>
    <w:rsid w:val="00991100"/>
    <w:rsid w:val="009911AE"/>
    <w:rsid w:val="009919A2"/>
    <w:rsid w:val="0099457E"/>
    <w:rsid w:val="00995955"/>
    <w:rsid w:val="009A07E4"/>
    <w:rsid w:val="009A269D"/>
    <w:rsid w:val="009A4AE7"/>
    <w:rsid w:val="009A60FA"/>
    <w:rsid w:val="009A63FE"/>
    <w:rsid w:val="009A69B9"/>
    <w:rsid w:val="009A6DE8"/>
    <w:rsid w:val="009A6E06"/>
    <w:rsid w:val="009B1655"/>
    <w:rsid w:val="009B18DA"/>
    <w:rsid w:val="009B4E9A"/>
    <w:rsid w:val="009B4FC8"/>
    <w:rsid w:val="009B5053"/>
    <w:rsid w:val="009B55D9"/>
    <w:rsid w:val="009B5D22"/>
    <w:rsid w:val="009B5F83"/>
    <w:rsid w:val="009B680F"/>
    <w:rsid w:val="009B691B"/>
    <w:rsid w:val="009C154B"/>
    <w:rsid w:val="009C15AE"/>
    <w:rsid w:val="009C231A"/>
    <w:rsid w:val="009C2F1C"/>
    <w:rsid w:val="009C33A8"/>
    <w:rsid w:val="009C3469"/>
    <w:rsid w:val="009C3A87"/>
    <w:rsid w:val="009C49A9"/>
    <w:rsid w:val="009C4EBF"/>
    <w:rsid w:val="009C5523"/>
    <w:rsid w:val="009C57BA"/>
    <w:rsid w:val="009C6CDF"/>
    <w:rsid w:val="009C72F6"/>
    <w:rsid w:val="009C78EE"/>
    <w:rsid w:val="009D0659"/>
    <w:rsid w:val="009D0CA6"/>
    <w:rsid w:val="009D1B4D"/>
    <w:rsid w:val="009D319F"/>
    <w:rsid w:val="009D3860"/>
    <w:rsid w:val="009D4A80"/>
    <w:rsid w:val="009D6394"/>
    <w:rsid w:val="009D6C21"/>
    <w:rsid w:val="009D7612"/>
    <w:rsid w:val="009D780F"/>
    <w:rsid w:val="009E1833"/>
    <w:rsid w:val="009E19C8"/>
    <w:rsid w:val="009E226F"/>
    <w:rsid w:val="009E3371"/>
    <w:rsid w:val="009E5BA5"/>
    <w:rsid w:val="009F01C5"/>
    <w:rsid w:val="009F0CB8"/>
    <w:rsid w:val="009F14F6"/>
    <w:rsid w:val="009F2DF9"/>
    <w:rsid w:val="009F3088"/>
    <w:rsid w:val="009F4E37"/>
    <w:rsid w:val="009F6B96"/>
    <w:rsid w:val="00A00C06"/>
    <w:rsid w:val="00A010FC"/>
    <w:rsid w:val="00A0683B"/>
    <w:rsid w:val="00A06FA3"/>
    <w:rsid w:val="00A070AD"/>
    <w:rsid w:val="00A079C2"/>
    <w:rsid w:val="00A10463"/>
    <w:rsid w:val="00A10ADD"/>
    <w:rsid w:val="00A10CEA"/>
    <w:rsid w:val="00A11E9E"/>
    <w:rsid w:val="00A12BFA"/>
    <w:rsid w:val="00A1348E"/>
    <w:rsid w:val="00A1566D"/>
    <w:rsid w:val="00A17F2D"/>
    <w:rsid w:val="00A21EA4"/>
    <w:rsid w:val="00A22480"/>
    <w:rsid w:val="00A230FF"/>
    <w:rsid w:val="00A232E5"/>
    <w:rsid w:val="00A272B9"/>
    <w:rsid w:val="00A30331"/>
    <w:rsid w:val="00A30D6B"/>
    <w:rsid w:val="00A31898"/>
    <w:rsid w:val="00A34229"/>
    <w:rsid w:val="00A34288"/>
    <w:rsid w:val="00A355D8"/>
    <w:rsid w:val="00A35AF3"/>
    <w:rsid w:val="00A4001E"/>
    <w:rsid w:val="00A409F9"/>
    <w:rsid w:val="00A4182E"/>
    <w:rsid w:val="00A43147"/>
    <w:rsid w:val="00A431B7"/>
    <w:rsid w:val="00A436FD"/>
    <w:rsid w:val="00A4557F"/>
    <w:rsid w:val="00A45727"/>
    <w:rsid w:val="00A461D1"/>
    <w:rsid w:val="00A46F04"/>
    <w:rsid w:val="00A50119"/>
    <w:rsid w:val="00A5093F"/>
    <w:rsid w:val="00A50E02"/>
    <w:rsid w:val="00A51645"/>
    <w:rsid w:val="00A5352C"/>
    <w:rsid w:val="00A54E7A"/>
    <w:rsid w:val="00A555B6"/>
    <w:rsid w:val="00A6193E"/>
    <w:rsid w:val="00A6241B"/>
    <w:rsid w:val="00A62B61"/>
    <w:rsid w:val="00A62DA4"/>
    <w:rsid w:val="00A62EC2"/>
    <w:rsid w:val="00A63973"/>
    <w:rsid w:val="00A63AF2"/>
    <w:rsid w:val="00A63D88"/>
    <w:rsid w:val="00A63E34"/>
    <w:rsid w:val="00A64273"/>
    <w:rsid w:val="00A6513F"/>
    <w:rsid w:val="00A70DD5"/>
    <w:rsid w:val="00A71BBA"/>
    <w:rsid w:val="00A734B4"/>
    <w:rsid w:val="00A75248"/>
    <w:rsid w:val="00A75B68"/>
    <w:rsid w:val="00A81F7D"/>
    <w:rsid w:val="00A82378"/>
    <w:rsid w:val="00A83445"/>
    <w:rsid w:val="00A83576"/>
    <w:rsid w:val="00A84579"/>
    <w:rsid w:val="00A849BC"/>
    <w:rsid w:val="00A84ADA"/>
    <w:rsid w:val="00A84F81"/>
    <w:rsid w:val="00A8551E"/>
    <w:rsid w:val="00A85F27"/>
    <w:rsid w:val="00A87AFB"/>
    <w:rsid w:val="00A90497"/>
    <w:rsid w:val="00A91157"/>
    <w:rsid w:val="00A92387"/>
    <w:rsid w:val="00A928BB"/>
    <w:rsid w:val="00A92D5B"/>
    <w:rsid w:val="00A9312A"/>
    <w:rsid w:val="00A9538C"/>
    <w:rsid w:val="00A96C76"/>
    <w:rsid w:val="00A96F00"/>
    <w:rsid w:val="00AA054C"/>
    <w:rsid w:val="00AA2E81"/>
    <w:rsid w:val="00AA39E3"/>
    <w:rsid w:val="00AA49B5"/>
    <w:rsid w:val="00AA4AB9"/>
    <w:rsid w:val="00AA5DBB"/>
    <w:rsid w:val="00AA60C1"/>
    <w:rsid w:val="00AA78CA"/>
    <w:rsid w:val="00AB056B"/>
    <w:rsid w:val="00AB0752"/>
    <w:rsid w:val="00AB1E4A"/>
    <w:rsid w:val="00AB2197"/>
    <w:rsid w:val="00AB258F"/>
    <w:rsid w:val="00AB3513"/>
    <w:rsid w:val="00AB4205"/>
    <w:rsid w:val="00AB73E0"/>
    <w:rsid w:val="00AB7675"/>
    <w:rsid w:val="00AC0B29"/>
    <w:rsid w:val="00AC14DB"/>
    <w:rsid w:val="00AC19C2"/>
    <w:rsid w:val="00AC21F7"/>
    <w:rsid w:val="00AC221E"/>
    <w:rsid w:val="00AC3AFC"/>
    <w:rsid w:val="00AC4E6F"/>
    <w:rsid w:val="00AC4F62"/>
    <w:rsid w:val="00AC5618"/>
    <w:rsid w:val="00AC5812"/>
    <w:rsid w:val="00AC5AB4"/>
    <w:rsid w:val="00AC5C70"/>
    <w:rsid w:val="00AC6B9E"/>
    <w:rsid w:val="00AC7259"/>
    <w:rsid w:val="00AD01A6"/>
    <w:rsid w:val="00AD11D8"/>
    <w:rsid w:val="00AD165B"/>
    <w:rsid w:val="00AD1C35"/>
    <w:rsid w:val="00AD20E9"/>
    <w:rsid w:val="00AD21C8"/>
    <w:rsid w:val="00AD66AB"/>
    <w:rsid w:val="00AD68AA"/>
    <w:rsid w:val="00AD6F3D"/>
    <w:rsid w:val="00AE03FE"/>
    <w:rsid w:val="00AE04F4"/>
    <w:rsid w:val="00AE1455"/>
    <w:rsid w:val="00AE1C92"/>
    <w:rsid w:val="00AE1FB1"/>
    <w:rsid w:val="00AE2FBC"/>
    <w:rsid w:val="00AE3BF8"/>
    <w:rsid w:val="00AE488E"/>
    <w:rsid w:val="00AE57EC"/>
    <w:rsid w:val="00AE5DF1"/>
    <w:rsid w:val="00AE6A10"/>
    <w:rsid w:val="00AE6D23"/>
    <w:rsid w:val="00AE6DCF"/>
    <w:rsid w:val="00AE7453"/>
    <w:rsid w:val="00AE7AF4"/>
    <w:rsid w:val="00AF06AB"/>
    <w:rsid w:val="00AF135C"/>
    <w:rsid w:val="00AF2A85"/>
    <w:rsid w:val="00AF3CAC"/>
    <w:rsid w:val="00AF42D7"/>
    <w:rsid w:val="00AF4B5C"/>
    <w:rsid w:val="00AF5143"/>
    <w:rsid w:val="00AF6E57"/>
    <w:rsid w:val="00AF7339"/>
    <w:rsid w:val="00B0114B"/>
    <w:rsid w:val="00B01757"/>
    <w:rsid w:val="00B01858"/>
    <w:rsid w:val="00B021A5"/>
    <w:rsid w:val="00B026FF"/>
    <w:rsid w:val="00B03CC6"/>
    <w:rsid w:val="00B0531D"/>
    <w:rsid w:val="00B06E14"/>
    <w:rsid w:val="00B07255"/>
    <w:rsid w:val="00B074F7"/>
    <w:rsid w:val="00B100C6"/>
    <w:rsid w:val="00B10381"/>
    <w:rsid w:val="00B12165"/>
    <w:rsid w:val="00B12EE7"/>
    <w:rsid w:val="00B12F62"/>
    <w:rsid w:val="00B13D03"/>
    <w:rsid w:val="00B15967"/>
    <w:rsid w:val="00B15C32"/>
    <w:rsid w:val="00B15FAB"/>
    <w:rsid w:val="00B171A8"/>
    <w:rsid w:val="00B1753E"/>
    <w:rsid w:val="00B17655"/>
    <w:rsid w:val="00B20238"/>
    <w:rsid w:val="00B205A5"/>
    <w:rsid w:val="00B207BE"/>
    <w:rsid w:val="00B20EF9"/>
    <w:rsid w:val="00B21039"/>
    <w:rsid w:val="00B2123B"/>
    <w:rsid w:val="00B22654"/>
    <w:rsid w:val="00B24F9D"/>
    <w:rsid w:val="00B26213"/>
    <w:rsid w:val="00B264B9"/>
    <w:rsid w:val="00B300A1"/>
    <w:rsid w:val="00B30F55"/>
    <w:rsid w:val="00B315F8"/>
    <w:rsid w:val="00B31E78"/>
    <w:rsid w:val="00B32636"/>
    <w:rsid w:val="00B331C6"/>
    <w:rsid w:val="00B34A6C"/>
    <w:rsid w:val="00B34AAA"/>
    <w:rsid w:val="00B35248"/>
    <w:rsid w:val="00B35DAA"/>
    <w:rsid w:val="00B372B6"/>
    <w:rsid w:val="00B375A3"/>
    <w:rsid w:val="00B3778A"/>
    <w:rsid w:val="00B405C5"/>
    <w:rsid w:val="00B40CCB"/>
    <w:rsid w:val="00B412F9"/>
    <w:rsid w:val="00B41B75"/>
    <w:rsid w:val="00B4322D"/>
    <w:rsid w:val="00B43998"/>
    <w:rsid w:val="00B46273"/>
    <w:rsid w:val="00B4770E"/>
    <w:rsid w:val="00B47A8D"/>
    <w:rsid w:val="00B51772"/>
    <w:rsid w:val="00B51911"/>
    <w:rsid w:val="00B54ACA"/>
    <w:rsid w:val="00B56105"/>
    <w:rsid w:val="00B56272"/>
    <w:rsid w:val="00B566E3"/>
    <w:rsid w:val="00B56FA9"/>
    <w:rsid w:val="00B60BFE"/>
    <w:rsid w:val="00B60CE7"/>
    <w:rsid w:val="00B61DAA"/>
    <w:rsid w:val="00B63AE3"/>
    <w:rsid w:val="00B645F5"/>
    <w:rsid w:val="00B65923"/>
    <w:rsid w:val="00B65C10"/>
    <w:rsid w:val="00B66635"/>
    <w:rsid w:val="00B67EE1"/>
    <w:rsid w:val="00B71460"/>
    <w:rsid w:val="00B71BB8"/>
    <w:rsid w:val="00B71D70"/>
    <w:rsid w:val="00B74823"/>
    <w:rsid w:val="00B75D02"/>
    <w:rsid w:val="00B75F4C"/>
    <w:rsid w:val="00B77093"/>
    <w:rsid w:val="00B82611"/>
    <w:rsid w:val="00B83337"/>
    <w:rsid w:val="00B86B28"/>
    <w:rsid w:val="00B8772F"/>
    <w:rsid w:val="00B92C7E"/>
    <w:rsid w:val="00B9626F"/>
    <w:rsid w:val="00B967F5"/>
    <w:rsid w:val="00BA06FD"/>
    <w:rsid w:val="00BA2402"/>
    <w:rsid w:val="00BA3665"/>
    <w:rsid w:val="00BA40EA"/>
    <w:rsid w:val="00BA619C"/>
    <w:rsid w:val="00BA7E95"/>
    <w:rsid w:val="00BB1413"/>
    <w:rsid w:val="00BB1C97"/>
    <w:rsid w:val="00BB2340"/>
    <w:rsid w:val="00BB2457"/>
    <w:rsid w:val="00BB333C"/>
    <w:rsid w:val="00BB34A9"/>
    <w:rsid w:val="00BB4D0B"/>
    <w:rsid w:val="00BB6175"/>
    <w:rsid w:val="00BB6222"/>
    <w:rsid w:val="00BB6DF3"/>
    <w:rsid w:val="00BB7476"/>
    <w:rsid w:val="00BB7C78"/>
    <w:rsid w:val="00BC0EB6"/>
    <w:rsid w:val="00BC5085"/>
    <w:rsid w:val="00BC5380"/>
    <w:rsid w:val="00BC5AC6"/>
    <w:rsid w:val="00BC6F5F"/>
    <w:rsid w:val="00BC7233"/>
    <w:rsid w:val="00BC7F7E"/>
    <w:rsid w:val="00BD0D21"/>
    <w:rsid w:val="00BD1B9F"/>
    <w:rsid w:val="00BD1C48"/>
    <w:rsid w:val="00BD5187"/>
    <w:rsid w:val="00BD5535"/>
    <w:rsid w:val="00BE0490"/>
    <w:rsid w:val="00BE1088"/>
    <w:rsid w:val="00BE1A1A"/>
    <w:rsid w:val="00BE24A6"/>
    <w:rsid w:val="00BE26BC"/>
    <w:rsid w:val="00BE31B6"/>
    <w:rsid w:val="00BE387A"/>
    <w:rsid w:val="00BE3C13"/>
    <w:rsid w:val="00BE3E4F"/>
    <w:rsid w:val="00BE65AB"/>
    <w:rsid w:val="00BF1C57"/>
    <w:rsid w:val="00BF2212"/>
    <w:rsid w:val="00BF467B"/>
    <w:rsid w:val="00BF766C"/>
    <w:rsid w:val="00C00352"/>
    <w:rsid w:val="00C008A9"/>
    <w:rsid w:val="00C01953"/>
    <w:rsid w:val="00C01A38"/>
    <w:rsid w:val="00C041AA"/>
    <w:rsid w:val="00C04D76"/>
    <w:rsid w:val="00C07153"/>
    <w:rsid w:val="00C07A87"/>
    <w:rsid w:val="00C1178F"/>
    <w:rsid w:val="00C12187"/>
    <w:rsid w:val="00C123ED"/>
    <w:rsid w:val="00C149EB"/>
    <w:rsid w:val="00C15E89"/>
    <w:rsid w:val="00C16562"/>
    <w:rsid w:val="00C16751"/>
    <w:rsid w:val="00C169BF"/>
    <w:rsid w:val="00C17FEC"/>
    <w:rsid w:val="00C22DFB"/>
    <w:rsid w:val="00C24374"/>
    <w:rsid w:val="00C24594"/>
    <w:rsid w:val="00C25691"/>
    <w:rsid w:val="00C274CA"/>
    <w:rsid w:val="00C27D1C"/>
    <w:rsid w:val="00C323A2"/>
    <w:rsid w:val="00C33D58"/>
    <w:rsid w:val="00C346E7"/>
    <w:rsid w:val="00C34F31"/>
    <w:rsid w:val="00C355C3"/>
    <w:rsid w:val="00C36C3A"/>
    <w:rsid w:val="00C41AD1"/>
    <w:rsid w:val="00C425BD"/>
    <w:rsid w:val="00C43E11"/>
    <w:rsid w:val="00C44857"/>
    <w:rsid w:val="00C46572"/>
    <w:rsid w:val="00C47385"/>
    <w:rsid w:val="00C50E2B"/>
    <w:rsid w:val="00C51F79"/>
    <w:rsid w:val="00C54912"/>
    <w:rsid w:val="00C54C5B"/>
    <w:rsid w:val="00C55E21"/>
    <w:rsid w:val="00C569D7"/>
    <w:rsid w:val="00C56AA3"/>
    <w:rsid w:val="00C57062"/>
    <w:rsid w:val="00C57541"/>
    <w:rsid w:val="00C57DB3"/>
    <w:rsid w:val="00C609D8"/>
    <w:rsid w:val="00C62013"/>
    <w:rsid w:val="00C622C3"/>
    <w:rsid w:val="00C63C37"/>
    <w:rsid w:val="00C64A30"/>
    <w:rsid w:val="00C656F2"/>
    <w:rsid w:val="00C657D0"/>
    <w:rsid w:val="00C6597D"/>
    <w:rsid w:val="00C65BD2"/>
    <w:rsid w:val="00C672FD"/>
    <w:rsid w:val="00C6757E"/>
    <w:rsid w:val="00C70744"/>
    <w:rsid w:val="00C70D78"/>
    <w:rsid w:val="00C71C75"/>
    <w:rsid w:val="00C73247"/>
    <w:rsid w:val="00C73459"/>
    <w:rsid w:val="00C74E3D"/>
    <w:rsid w:val="00C75E6F"/>
    <w:rsid w:val="00C76866"/>
    <w:rsid w:val="00C7700D"/>
    <w:rsid w:val="00C77F32"/>
    <w:rsid w:val="00C829A7"/>
    <w:rsid w:val="00C83FCB"/>
    <w:rsid w:val="00C8449F"/>
    <w:rsid w:val="00C878EE"/>
    <w:rsid w:val="00C9027A"/>
    <w:rsid w:val="00C90EFD"/>
    <w:rsid w:val="00C91088"/>
    <w:rsid w:val="00C915B9"/>
    <w:rsid w:val="00C9275B"/>
    <w:rsid w:val="00C94572"/>
    <w:rsid w:val="00C94A07"/>
    <w:rsid w:val="00C94CE7"/>
    <w:rsid w:val="00C94FFF"/>
    <w:rsid w:val="00C96308"/>
    <w:rsid w:val="00C96350"/>
    <w:rsid w:val="00C965EF"/>
    <w:rsid w:val="00C970CB"/>
    <w:rsid w:val="00C973A2"/>
    <w:rsid w:val="00C97D2B"/>
    <w:rsid w:val="00CA0AA4"/>
    <w:rsid w:val="00CA1BF1"/>
    <w:rsid w:val="00CA2FD9"/>
    <w:rsid w:val="00CA3667"/>
    <w:rsid w:val="00CA49AF"/>
    <w:rsid w:val="00CA4DB9"/>
    <w:rsid w:val="00CA50C5"/>
    <w:rsid w:val="00CA5D50"/>
    <w:rsid w:val="00CA7B9D"/>
    <w:rsid w:val="00CB058C"/>
    <w:rsid w:val="00CB0C7E"/>
    <w:rsid w:val="00CB120D"/>
    <w:rsid w:val="00CB1D92"/>
    <w:rsid w:val="00CB1E2B"/>
    <w:rsid w:val="00CB2325"/>
    <w:rsid w:val="00CB2463"/>
    <w:rsid w:val="00CB2AB7"/>
    <w:rsid w:val="00CB2EE5"/>
    <w:rsid w:val="00CB6BB8"/>
    <w:rsid w:val="00CB744F"/>
    <w:rsid w:val="00CC03EA"/>
    <w:rsid w:val="00CC31A9"/>
    <w:rsid w:val="00CC61F9"/>
    <w:rsid w:val="00CC69EF"/>
    <w:rsid w:val="00CD0CD2"/>
    <w:rsid w:val="00CD0E28"/>
    <w:rsid w:val="00CD0F6C"/>
    <w:rsid w:val="00CD1452"/>
    <w:rsid w:val="00CD2F35"/>
    <w:rsid w:val="00CD2F8A"/>
    <w:rsid w:val="00CD3BFC"/>
    <w:rsid w:val="00CD56CE"/>
    <w:rsid w:val="00CD599C"/>
    <w:rsid w:val="00CD5D57"/>
    <w:rsid w:val="00CD62BE"/>
    <w:rsid w:val="00CD6458"/>
    <w:rsid w:val="00CD7F9C"/>
    <w:rsid w:val="00CE0D3D"/>
    <w:rsid w:val="00CE4B1B"/>
    <w:rsid w:val="00CE5D85"/>
    <w:rsid w:val="00CE619F"/>
    <w:rsid w:val="00CE7F82"/>
    <w:rsid w:val="00CF0129"/>
    <w:rsid w:val="00CF06C9"/>
    <w:rsid w:val="00CF0E24"/>
    <w:rsid w:val="00CF1B3C"/>
    <w:rsid w:val="00CF1CCC"/>
    <w:rsid w:val="00CF1E94"/>
    <w:rsid w:val="00CF202B"/>
    <w:rsid w:val="00CF2434"/>
    <w:rsid w:val="00CF252A"/>
    <w:rsid w:val="00CF25BF"/>
    <w:rsid w:val="00CF357C"/>
    <w:rsid w:val="00CF3617"/>
    <w:rsid w:val="00CF4465"/>
    <w:rsid w:val="00CF526B"/>
    <w:rsid w:val="00CF62C9"/>
    <w:rsid w:val="00CF7602"/>
    <w:rsid w:val="00CF7D41"/>
    <w:rsid w:val="00D00A3A"/>
    <w:rsid w:val="00D0166A"/>
    <w:rsid w:val="00D01D1E"/>
    <w:rsid w:val="00D029CE"/>
    <w:rsid w:val="00D0375C"/>
    <w:rsid w:val="00D03A1A"/>
    <w:rsid w:val="00D04EAE"/>
    <w:rsid w:val="00D07DA7"/>
    <w:rsid w:val="00D07E02"/>
    <w:rsid w:val="00D10548"/>
    <w:rsid w:val="00D107E4"/>
    <w:rsid w:val="00D1158F"/>
    <w:rsid w:val="00D11B4B"/>
    <w:rsid w:val="00D120B1"/>
    <w:rsid w:val="00D123B0"/>
    <w:rsid w:val="00D13F9B"/>
    <w:rsid w:val="00D14095"/>
    <w:rsid w:val="00D158F3"/>
    <w:rsid w:val="00D16AF5"/>
    <w:rsid w:val="00D16E45"/>
    <w:rsid w:val="00D1729D"/>
    <w:rsid w:val="00D20401"/>
    <w:rsid w:val="00D20BEB"/>
    <w:rsid w:val="00D21DF9"/>
    <w:rsid w:val="00D22499"/>
    <w:rsid w:val="00D224D1"/>
    <w:rsid w:val="00D231B7"/>
    <w:rsid w:val="00D249CA"/>
    <w:rsid w:val="00D256D1"/>
    <w:rsid w:val="00D266CF"/>
    <w:rsid w:val="00D30301"/>
    <w:rsid w:val="00D3216E"/>
    <w:rsid w:val="00D34D5B"/>
    <w:rsid w:val="00D34F14"/>
    <w:rsid w:val="00D356DE"/>
    <w:rsid w:val="00D3592C"/>
    <w:rsid w:val="00D36CE2"/>
    <w:rsid w:val="00D37115"/>
    <w:rsid w:val="00D37A2F"/>
    <w:rsid w:val="00D40514"/>
    <w:rsid w:val="00D40BC0"/>
    <w:rsid w:val="00D40C16"/>
    <w:rsid w:val="00D44346"/>
    <w:rsid w:val="00D457ED"/>
    <w:rsid w:val="00D45842"/>
    <w:rsid w:val="00D47613"/>
    <w:rsid w:val="00D47F15"/>
    <w:rsid w:val="00D47FEA"/>
    <w:rsid w:val="00D5025D"/>
    <w:rsid w:val="00D5078E"/>
    <w:rsid w:val="00D509B0"/>
    <w:rsid w:val="00D51BC1"/>
    <w:rsid w:val="00D5287C"/>
    <w:rsid w:val="00D5419F"/>
    <w:rsid w:val="00D5458E"/>
    <w:rsid w:val="00D56EF1"/>
    <w:rsid w:val="00D603F6"/>
    <w:rsid w:val="00D60B8E"/>
    <w:rsid w:val="00D613F1"/>
    <w:rsid w:val="00D624DB"/>
    <w:rsid w:val="00D63B63"/>
    <w:rsid w:val="00D6719A"/>
    <w:rsid w:val="00D67BE9"/>
    <w:rsid w:val="00D70148"/>
    <w:rsid w:val="00D71D7D"/>
    <w:rsid w:val="00D720DC"/>
    <w:rsid w:val="00D723D6"/>
    <w:rsid w:val="00D76F42"/>
    <w:rsid w:val="00D7770E"/>
    <w:rsid w:val="00D81020"/>
    <w:rsid w:val="00D82D46"/>
    <w:rsid w:val="00D83758"/>
    <w:rsid w:val="00D87BA0"/>
    <w:rsid w:val="00D90720"/>
    <w:rsid w:val="00D9281C"/>
    <w:rsid w:val="00D92E15"/>
    <w:rsid w:val="00D93364"/>
    <w:rsid w:val="00D942B6"/>
    <w:rsid w:val="00D9494F"/>
    <w:rsid w:val="00D95113"/>
    <w:rsid w:val="00D953C0"/>
    <w:rsid w:val="00D9540B"/>
    <w:rsid w:val="00D959FA"/>
    <w:rsid w:val="00D97EF2"/>
    <w:rsid w:val="00DA0058"/>
    <w:rsid w:val="00DA3212"/>
    <w:rsid w:val="00DA34A9"/>
    <w:rsid w:val="00DA3727"/>
    <w:rsid w:val="00DA38BA"/>
    <w:rsid w:val="00DA3B2B"/>
    <w:rsid w:val="00DA3BAC"/>
    <w:rsid w:val="00DA3CBF"/>
    <w:rsid w:val="00DA3F44"/>
    <w:rsid w:val="00DA55CE"/>
    <w:rsid w:val="00DA5B98"/>
    <w:rsid w:val="00DA5DB0"/>
    <w:rsid w:val="00DA62B1"/>
    <w:rsid w:val="00DA680A"/>
    <w:rsid w:val="00DA76CD"/>
    <w:rsid w:val="00DB0A77"/>
    <w:rsid w:val="00DB2432"/>
    <w:rsid w:val="00DB2963"/>
    <w:rsid w:val="00DB42D9"/>
    <w:rsid w:val="00DB4967"/>
    <w:rsid w:val="00DB4F31"/>
    <w:rsid w:val="00DB63FA"/>
    <w:rsid w:val="00DB64B9"/>
    <w:rsid w:val="00DC0AEC"/>
    <w:rsid w:val="00DC4FD6"/>
    <w:rsid w:val="00DC6B32"/>
    <w:rsid w:val="00DD1DB7"/>
    <w:rsid w:val="00DD2561"/>
    <w:rsid w:val="00DD26C9"/>
    <w:rsid w:val="00DD2862"/>
    <w:rsid w:val="00DD2A63"/>
    <w:rsid w:val="00DD470E"/>
    <w:rsid w:val="00DD4FE3"/>
    <w:rsid w:val="00DD5B97"/>
    <w:rsid w:val="00DD79D4"/>
    <w:rsid w:val="00DE2779"/>
    <w:rsid w:val="00DE2C82"/>
    <w:rsid w:val="00DE3DAE"/>
    <w:rsid w:val="00DE450D"/>
    <w:rsid w:val="00DE483C"/>
    <w:rsid w:val="00DE4D50"/>
    <w:rsid w:val="00DE6A2A"/>
    <w:rsid w:val="00DE6B07"/>
    <w:rsid w:val="00DE6E86"/>
    <w:rsid w:val="00DF108E"/>
    <w:rsid w:val="00DF1D21"/>
    <w:rsid w:val="00DF3172"/>
    <w:rsid w:val="00DF3C32"/>
    <w:rsid w:val="00DF4917"/>
    <w:rsid w:val="00DF5539"/>
    <w:rsid w:val="00DF5912"/>
    <w:rsid w:val="00DF5D7A"/>
    <w:rsid w:val="00DF66FA"/>
    <w:rsid w:val="00DF690C"/>
    <w:rsid w:val="00E0078E"/>
    <w:rsid w:val="00E00F81"/>
    <w:rsid w:val="00E0114D"/>
    <w:rsid w:val="00E011B7"/>
    <w:rsid w:val="00E018C5"/>
    <w:rsid w:val="00E023F7"/>
    <w:rsid w:val="00E0250C"/>
    <w:rsid w:val="00E05603"/>
    <w:rsid w:val="00E05C71"/>
    <w:rsid w:val="00E06500"/>
    <w:rsid w:val="00E069C3"/>
    <w:rsid w:val="00E07632"/>
    <w:rsid w:val="00E11756"/>
    <w:rsid w:val="00E140A5"/>
    <w:rsid w:val="00E1479C"/>
    <w:rsid w:val="00E14E84"/>
    <w:rsid w:val="00E1556B"/>
    <w:rsid w:val="00E157F8"/>
    <w:rsid w:val="00E15A70"/>
    <w:rsid w:val="00E1629A"/>
    <w:rsid w:val="00E211CF"/>
    <w:rsid w:val="00E218C0"/>
    <w:rsid w:val="00E229D1"/>
    <w:rsid w:val="00E248E8"/>
    <w:rsid w:val="00E24A18"/>
    <w:rsid w:val="00E24DA9"/>
    <w:rsid w:val="00E252DA"/>
    <w:rsid w:val="00E25A02"/>
    <w:rsid w:val="00E26046"/>
    <w:rsid w:val="00E27965"/>
    <w:rsid w:val="00E30F53"/>
    <w:rsid w:val="00E3296B"/>
    <w:rsid w:val="00E3311B"/>
    <w:rsid w:val="00E332A8"/>
    <w:rsid w:val="00E34CA2"/>
    <w:rsid w:val="00E35744"/>
    <w:rsid w:val="00E363D6"/>
    <w:rsid w:val="00E365ED"/>
    <w:rsid w:val="00E3690C"/>
    <w:rsid w:val="00E416D5"/>
    <w:rsid w:val="00E41D02"/>
    <w:rsid w:val="00E44FDE"/>
    <w:rsid w:val="00E5158A"/>
    <w:rsid w:val="00E55A40"/>
    <w:rsid w:val="00E55B24"/>
    <w:rsid w:val="00E5657F"/>
    <w:rsid w:val="00E57712"/>
    <w:rsid w:val="00E57C40"/>
    <w:rsid w:val="00E61465"/>
    <w:rsid w:val="00E63E50"/>
    <w:rsid w:val="00E63F8F"/>
    <w:rsid w:val="00E64583"/>
    <w:rsid w:val="00E64A4E"/>
    <w:rsid w:val="00E65113"/>
    <w:rsid w:val="00E67135"/>
    <w:rsid w:val="00E707D5"/>
    <w:rsid w:val="00E71100"/>
    <w:rsid w:val="00E72114"/>
    <w:rsid w:val="00E7216C"/>
    <w:rsid w:val="00E72E14"/>
    <w:rsid w:val="00E737BC"/>
    <w:rsid w:val="00E73D8B"/>
    <w:rsid w:val="00E74740"/>
    <w:rsid w:val="00E75D2C"/>
    <w:rsid w:val="00E766DB"/>
    <w:rsid w:val="00E77058"/>
    <w:rsid w:val="00E7706F"/>
    <w:rsid w:val="00E7731A"/>
    <w:rsid w:val="00E779EE"/>
    <w:rsid w:val="00E803A7"/>
    <w:rsid w:val="00E81690"/>
    <w:rsid w:val="00E81ED4"/>
    <w:rsid w:val="00E83500"/>
    <w:rsid w:val="00E83B2E"/>
    <w:rsid w:val="00E83C45"/>
    <w:rsid w:val="00E84634"/>
    <w:rsid w:val="00E85CB2"/>
    <w:rsid w:val="00E87E0F"/>
    <w:rsid w:val="00E9072B"/>
    <w:rsid w:val="00E90ADE"/>
    <w:rsid w:val="00E9146D"/>
    <w:rsid w:val="00E9192E"/>
    <w:rsid w:val="00E92B9F"/>
    <w:rsid w:val="00E92CD3"/>
    <w:rsid w:val="00E931FE"/>
    <w:rsid w:val="00E9381E"/>
    <w:rsid w:val="00E94660"/>
    <w:rsid w:val="00E95115"/>
    <w:rsid w:val="00E95557"/>
    <w:rsid w:val="00E95682"/>
    <w:rsid w:val="00E958C5"/>
    <w:rsid w:val="00E963A2"/>
    <w:rsid w:val="00E979B6"/>
    <w:rsid w:val="00EA0646"/>
    <w:rsid w:val="00EA0B18"/>
    <w:rsid w:val="00EA0B28"/>
    <w:rsid w:val="00EA2B1C"/>
    <w:rsid w:val="00EA34F2"/>
    <w:rsid w:val="00EA3E4A"/>
    <w:rsid w:val="00EA4284"/>
    <w:rsid w:val="00EA49DA"/>
    <w:rsid w:val="00EA4F32"/>
    <w:rsid w:val="00EA66D9"/>
    <w:rsid w:val="00EA6921"/>
    <w:rsid w:val="00EA7EF8"/>
    <w:rsid w:val="00EB025D"/>
    <w:rsid w:val="00EB0D23"/>
    <w:rsid w:val="00EB1529"/>
    <w:rsid w:val="00EB2F35"/>
    <w:rsid w:val="00EB3821"/>
    <w:rsid w:val="00EB3F05"/>
    <w:rsid w:val="00EB4305"/>
    <w:rsid w:val="00EB5649"/>
    <w:rsid w:val="00EB5938"/>
    <w:rsid w:val="00EB6BC8"/>
    <w:rsid w:val="00EB6C6E"/>
    <w:rsid w:val="00EB73AD"/>
    <w:rsid w:val="00EB7AF6"/>
    <w:rsid w:val="00EB7D87"/>
    <w:rsid w:val="00EC1417"/>
    <w:rsid w:val="00EC14A7"/>
    <w:rsid w:val="00EC1A44"/>
    <w:rsid w:val="00EC219C"/>
    <w:rsid w:val="00EC245A"/>
    <w:rsid w:val="00EC28BB"/>
    <w:rsid w:val="00EC2B0D"/>
    <w:rsid w:val="00EC33F3"/>
    <w:rsid w:val="00EC41E1"/>
    <w:rsid w:val="00EC46EA"/>
    <w:rsid w:val="00EC478E"/>
    <w:rsid w:val="00EC4799"/>
    <w:rsid w:val="00EC68A4"/>
    <w:rsid w:val="00EC6C28"/>
    <w:rsid w:val="00EC79B0"/>
    <w:rsid w:val="00ED032C"/>
    <w:rsid w:val="00ED066F"/>
    <w:rsid w:val="00ED1026"/>
    <w:rsid w:val="00ED39E7"/>
    <w:rsid w:val="00ED4242"/>
    <w:rsid w:val="00ED463E"/>
    <w:rsid w:val="00ED4F99"/>
    <w:rsid w:val="00ED5275"/>
    <w:rsid w:val="00ED5630"/>
    <w:rsid w:val="00ED7D8F"/>
    <w:rsid w:val="00EE0308"/>
    <w:rsid w:val="00EE0C75"/>
    <w:rsid w:val="00EE1C9F"/>
    <w:rsid w:val="00EE2140"/>
    <w:rsid w:val="00EE306E"/>
    <w:rsid w:val="00EE3617"/>
    <w:rsid w:val="00EE3FA8"/>
    <w:rsid w:val="00EE43ED"/>
    <w:rsid w:val="00EE54DC"/>
    <w:rsid w:val="00EE5C38"/>
    <w:rsid w:val="00EE6170"/>
    <w:rsid w:val="00EF0270"/>
    <w:rsid w:val="00EF0601"/>
    <w:rsid w:val="00EF0778"/>
    <w:rsid w:val="00EF1A1E"/>
    <w:rsid w:val="00EF2307"/>
    <w:rsid w:val="00EF36ED"/>
    <w:rsid w:val="00EF4592"/>
    <w:rsid w:val="00EF51E4"/>
    <w:rsid w:val="00EF525E"/>
    <w:rsid w:val="00EF5A39"/>
    <w:rsid w:val="00F0007D"/>
    <w:rsid w:val="00F00D89"/>
    <w:rsid w:val="00F026E1"/>
    <w:rsid w:val="00F03A66"/>
    <w:rsid w:val="00F03EE8"/>
    <w:rsid w:val="00F050D4"/>
    <w:rsid w:val="00F060D7"/>
    <w:rsid w:val="00F0619C"/>
    <w:rsid w:val="00F074A2"/>
    <w:rsid w:val="00F10613"/>
    <w:rsid w:val="00F11883"/>
    <w:rsid w:val="00F12C9D"/>
    <w:rsid w:val="00F13447"/>
    <w:rsid w:val="00F13AA2"/>
    <w:rsid w:val="00F14A51"/>
    <w:rsid w:val="00F1707D"/>
    <w:rsid w:val="00F17B06"/>
    <w:rsid w:val="00F21154"/>
    <w:rsid w:val="00F22A2F"/>
    <w:rsid w:val="00F245CB"/>
    <w:rsid w:val="00F25364"/>
    <w:rsid w:val="00F25EDC"/>
    <w:rsid w:val="00F2610A"/>
    <w:rsid w:val="00F276D2"/>
    <w:rsid w:val="00F27D84"/>
    <w:rsid w:val="00F3054B"/>
    <w:rsid w:val="00F31142"/>
    <w:rsid w:val="00F320BE"/>
    <w:rsid w:val="00F33DD7"/>
    <w:rsid w:val="00F344F6"/>
    <w:rsid w:val="00F35085"/>
    <w:rsid w:val="00F350EF"/>
    <w:rsid w:val="00F3592B"/>
    <w:rsid w:val="00F41450"/>
    <w:rsid w:val="00F416E5"/>
    <w:rsid w:val="00F429F0"/>
    <w:rsid w:val="00F43E31"/>
    <w:rsid w:val="00F44258"/>
    <w:rsid w:val="00F444E3"/>
    <w:rsid w:val="00F47D09"/>
    <w:rsid w:val="00F50332"/>
    <w:rsid w:val="00F50B3D"/>
    <w:rsid w:val="00F5139F"/>
    <w:rsid w:val="00F52507"/>
    <w:rsid w:val="00F538B3"/>
    <w:rsid w:val="00F55A39"/>
    <w:rsid w:val="00F56399"/>
    <w:rsid w:val="00F56A0E"/>
    <w:rsid w:val="00F56DDC"/>
    <w:rsid w:val="00F62813"/>
    <w:rsid w:val="00F62E83"/>
    <w:rsid w:val="00F63CC6"/>
    <w:rsid w:val="00F64241"/>
    <w:rsid w:val="00F64B33"/>
    <w:rsid w:val="00F64E87"/>
    <w:rsid w:val="00F650CD"/>
    <w:rsid w:val="00F65169"/>
    <w:rsid w:val="00F712A9"/>
    <w:rsid w:val="00F713CD"/>
    <w:rsid w:val="00F71A9E"/>
    <w:rsid w:val="00F72B36"/>
    <w:rsid w:val="00F75016"/>
    <w:rsid w:val="00F75DD8"/>
    <w:rsid w:val="00F76242"/>
    <w:rsid w:val="00F76CE1"/>
    <w:rsid w:val="00F778F0"/>
    <w:rsid w:val="00F804E3"/>
    <w:rsid w:val="00F806E7"/>
    <w:rsid w:val="00F81A5D"/>
    <w:rsid w:val="00F82522"/>
    <w:rsid w:val="00F825E4"/>
    <w:rsid w:val="00F828A3"/>
    <w:rsid w:val="00F82E82"/>
    <w:rsid w:val="00F83F8B"/>
    <w:rsid w:val="00F8477C"/>
    <w:rsid w:val="00F850FE"/>
    <w:rsid w:val="00F85B85"/>
    <w:rsid w:val="00F870B1"/>
    <w:rsid w:val="00F90558"/>
    <w:rsid w:val="00F91297"/>
    <w:rsid w:val="00F91AA0"/>
    <w:rsid w:val="00F91C0A"/>
    <w:rsid w:val="00F91CC6"/>
    <w:rsid w:val="00F92A54"/>
    <w:rsid w:val="00F95270"/>
    <w:rsid w:val="00F97195"/>
    <w:rsid w:val="00F97B77"/>
    <w:rsid w:val="00F97F30"/>
    <w:rsid w:val="00FA0C90"/>
    <w:rsid w:val="00FA14DB"/>
    <w:rsid w:val="00FA1BC3"/>
    <w:rsid w:val="00FA1CD5"/>
    <w:rsid w:val="00FA1EFD"/>
    <w:rsid w:val="00FA20F9"/>
    <w:rsid w:val="00FA2609"/>
    <w:rsid w:val="00FA26C5"/>
    <w:rsid w:val="00FA3437"/>
    <w:rsid w:val="00FA3E10"/>
    <w:rsid w:val="00FA4289"/>
    <w:rsid w:val="00FA72E4"/>
    <w:rsid w:val="00FA7D46"/>
    <w:rsid w:val="00FA7F55"/>
    <w:rsid w:val="00FB030A"/>
    <w:rsid w:val="00FB2C50"/>
    <w:rsid w:val="00FB2D89"/>
    <w:rsid w:val="00FB3A8F"/>
    <w:rsid w:val="00FB4CC7"/>
    <w:rsid w:val="00FB4D78"/>
    <w:rsid w:val="00FB66A9"/>
    <w:rsid w:val="00FB6A42"/>
    <w:rsid w:val="00FB6C46"/>
    <w:rsid w:val="00FB6C67"/>
    <w:rsid w:val="00FB6E8F"/>
    <w:rsid w:val="00FB6F44"/>
    <w:rsid w:val="00FC0274"/>
    <w:rsid w:val="00FC0A12"/>
    <w:rsid w:val="00FC297D"/>
    <w:rsid w:val="00FC2B0C"/>
    <w:rsid w:val="00FC2DC5"/>
    <w:rsid w:val="00FC3DB3"/>
    <w:rsid w:val="00FC4140"/>
    <w:rsid w:val="00FC77A8"/>
    <w:rsid w:val="00FD012F"/>
    <w:rsid w:val="00FD3316"/>
    <w:rsid w:val="00FD3793"/>
    <w:rsid w:val="00FD47DF"/>
    <w:rsid w:val="00FD59DE"/>
    <w:rsid w:val="00FD6560"/>
    <w:rsid w:val="00FD697A"/>
    <w:rsid w:val="00FD724D"/>
    <w:rsid w:val="00FE15C0"/>
    <w:rsid w:val="00FE35CE"/>
    <w:rsid w:val="00FE37D3"/>
    <w:rsid w:val="00FE5A7F"/>
    <w:rsid w:val="00FE6001"/>
    <w:rsid w:val="00FF1267"/>
    <w:rsid w:val="00FF1A84"/>
    <w:rsid w:val="00FF1F4B"/>
    <w:rsid w:val="00FF2904"/>
    <w:rsid w:val="00FF3D33"/>
    <w:rsid w:val="00FF4372"/>
    <w:rsid w:val="00FF49BE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,"/>
  <w:listSeparator w:val=";"/>
  <w14:docId w14:val="64FE79E1"/>
  <w15:chartTrackingRefBased/>
  <w15:docId w15:val="{C2FF8473-6FAF-429C-A120-115B438C8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175B"/>
    <w:pPr>
      <w:widowControl w:val="0"/>
      <w:suppressAutoHyphens/>
    </w:pPr>
    <w:rPr>
      <w:rFonts w:ascii="Times New Roman" w:eastAsia="Lucida Sans Unicode" w:hAnsi="Times New Roman"/>
      <w:kern w:val="1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8135E"/>
    <w:pPr>
      <w:keepNext/>
      <w:widowControl/>
      <w:numPr>
        <w:numId w:val="1"/>
      </w:numPr>
      <w:suppressAutoHyphens w:val="0"/>
      <w:outlineLvl w:val="0"/>
    </w:pPr>
    <w:rPr>
      <w:rFonts w:eastAsia="Times New Roman"/>
      <w:b/>
      <w:kern w:val="0"/>
      <w:sz w:val="28"/>
      <w:szCs w:val="20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78135E"/>
    <w:pPr>
      <w:keepNext/>
      <w:widowControl/>
      <w:numPr>
        <w:ilvl w:val="1"/>
        <w:numId w:val="1"/>
      </w:numPr>
      <w:suppressAutoHyphens w:val="0"/>
      <w:jc w:val="center"/>
      <w:outlineLvl w:val="1"/>
    </w:pPr>
    <w:rPr>
      <w:rFonts w:eastAsia="Times New Roman"/>
      <w:b/>
      <w:kern w:val="0"/>
      <w:sz w:val="22"/>
      <w:szCs w:val="20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8135E"/>
    <w:pPr>
      <w:keepNext/>
      <w:widowControl/>
      <w:numPr>
        <w:ilvl w:val="2"/>
        <w:numId w:val="1"/>
      </w:numPr>
      <w:suppressAutoHyphens w:val="0"/>
      <w:jc w:val="both"/>
      <w:outlineLvl w:val="2"/>
    </w:pPr>
    <w:rPr>
      <w:rFonts w:eastAsia="Times New Roman"/>
      <w:b/>
      <w:kern w:val="0"/>
      <w:sz w:val="22"/>
      <w:szCs w:val="20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78135E"/>
    <w:pPr>
      <w:keepNext/>
      <w:widowControl/>
      <w:numPr>
        <w:ilvl w:val="3"/>
        <w:numId w:val="1"/>
      </w:numPr>
      <w:suppressAutoHyphens w:val="0"/>
      <w:jc w:val="center"/>
      <w:outlineLvl w:val="3"/>
    </w:pPr>
    <w:rPr>
      <w:rFonts w:eastAsia="Times New Roman"/>
      <w:b/>
      <w:kern w:val="0"/>
      <w:sz w:val="22"/>
      <w:szCs w:val="20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78135E"/>
    <w:pPr>
      <w:keepNext/>
      <w:widowControl/>
      <w:numPr>
        <w:ilvl w:val="4"/>
        <w:numId w:val="1"/>
      </w:numPr>
      <w:tabs>
        <w:tab w:val="left" w:pos="480"/>
      </w:tabs>
      <w:suppressAutoHyphens w:val="0"/>
      <w:jc w:val="both"/>
      <w:outlineLvl w:val="4"/>
    </w:pPr>
    <w:rPr>
      <w:rFonts w:eastAsia="Times New Roman"/>
      <w:b/>
      <w:color w:val="000080"/>
      <w:kern w:val="0"/>
      <w:sz w:val="22"/>
      <w:szCs w:val="20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78135E"/>
    <w:pPr>
      <w:widowControl/>
      <w:numPr>
        <w:ilvl w:val="5"/>
        <w:numId w:val="1"/>
      </w:numPr>
      <w:suppressAutoHyphens w:val="0"/>
      <w:spacing w:before="240" w:after="60"/>
      <w:outlineLvl w:val="5"/>
    </w:pPr>
    <w:rPr>
      <w:rFonts w:eastAsia="Times New Roman"/>
      <w:b/>
      <w:bCs/>
      <w:kern w:val="0"/>
      <w:sz w:val="22"/>
      <w:szCs w:val="22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8135E"/>
    <w:pPr>
      <w:widowControl/>
      <w:numPr>
        <w:ilvl w:val="6"/>
        <w:numId w:val="1"/>
      </w:numPr>
      <w:suppressAutoHyphens w:val="0"/>
      <w:spacing w:before="240" w:after="60"/>
      <w:outlineLvl w:val="6"/>
    </w:pPr>
    <w:rPr>
      <w:rFonts w:eastAsia="Times New Roman"/>
      <w:kern w:val="0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8135E"/>
    <w:pPr>
      <w:keepNext/>
      <w:widowControl/>
      <w:numPr>
        <w:ilvl w:val="7"/>
        <w:numId w:val="1"/>
      </w:numPr>
      <w:suppressAutoHyphens w:val="0"/>
      <w:outlineLvl w:val="7"/>
    </w:pPr>
    <w:rPr>
      <w:rFonts w:eastAsia="Times New Roman"/>
      <w:kern w:val="0"/>
      <w:sz w:val="28"/>
      <w:szCs w:val="20"/>
      <w:u w:val="single"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78135E"/>
    <w:pPr>
      <w:widowControl/>
      <w:numPr>
        <w:ilvl w:val="8"/>
        <w:numId w:val="1"/>
      </w:numPr>
      <w:suppressAutoHyphens w:val="0"/>
      <w:spacing w:before="240" w:after="60"/>
      <w:outlineLvl w:val="8"/>
    </w:pPr>
    <w:rPr>
      <w:rFonts w:ascii="Arial" w:eastAsia="Times New Roman" w:hAnsi="Arial"/>
      <w:kern w:val="0"/>
      <w:sz w:val="22"/>
      <w:szCs w:val="22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8135E"/>
    <w:rPr>
      <w:rFonts w:ascii="Times New Roman" w:eastAsia="Times New Roman" w:hAnsi="Times New Roman"/>
      <w:b/>
      <w:sz w:val="28"/>
      <w:lang w:val="x-none" w:eastAsia="en-US"/>
    </w:rPr>
  </w:style>
  <w:style w:type="character" w:customStyle="1" w:styleId="Nagwek2Znak">
    <w:name w:val="Nagłówek 2 Znak"/>
    <w:link w:val="Nagwek2"/>
    <w:rsid w:val="0078135E"/>
    <w:rPr>
      <w:rFonts w:ascii="Times New Roman" w:eastAsia="Times New Roman" w:hAnsi="Times New Roman"/>
      <w:b/>
      <w:sz w:val="22"/>
      <w:lang w:val="x-none" w:eastAsia="en-US"/>
    </w:rPr>
  </w:style>
  <w:style w:type="character" w:customStyle="1" w:styleId="Nagwek3Znak">
    <w:name w:val="Nagłówek 3 Znak"/>
    <w:link w:val="Nagwek3"/>
    <w:uiPriority w:val="9"/>
    <w:rsid w:val="0078135E"/>
    <w:rPr>
      <w:rFonts w:ascii="Times New Roman" w:eastAsia="Times New Roman" w:hAnsi="Times New Roman"/>
      <w:b/>
      <w:sz w:val="22"/>
      <w:lang w:val="x-none" w:eastAsia="en-US"/>
    </w:rPr>
  </w:style>
  <w:style w:type="character" w:customStyle="1" w:styleId="Nagwek4Znak">
    <w:name w:val="Nagłówek 4 Znak"/>
    <w:link w:val="Nagwek4"/>
    <w:rsid w:val="0078135E"/>
    <w:rPr>
      <w:rFonts w:ascii="Times New Roman" w:eastAsia="Times New Roman" w:hAnsi="Times New Roman"/>
      <w:b/>
      <w:sz w:val="22"/>
      <w:lang w:val="x-none" w:eastAsia="en-US"/>
    </w:rPr>
  </w:style>
  <w:style w:type="character" w:customStyle="1" w:styleId="Nagwek5Znak">
    <w:name w:val="Nagłówek 5 Znak"/>
    <w:link w:val="Nagwek5"/>
    <w:rsid w:val="0078135E"/>
    <w:rPr>
      <w:rFonts w:ascii="Times New Roman" w:eastAsia="Times New Roman" w:hAnsi="Times New Roman"/>
      <w:b/>
      <w:color w:val="000080"/>
      <w:sz w:val="22"/>
      <w:lang w:val="x-none" w:eastAsia="en-US"/>
    </w:rPr>
  </w:style>
  <w:style w:type="character" w:customStyle="1" w:styleId="Nagwek6Znak">
    <w:name w:val="Nagłówek 6 Znak"/>
    <w:link w:val="Nagwek6"/>
    <w:rsid w:val="0078135E"/>
    <w:rPr>
      <w:rFonts w:ascii="Times New Roman" w:eastAsia="Times New Roman" w:hAnsi="Times New Roman"/>
      <w:b/>
      <w:bCs/>
      <w:sz w:val="22"/>
      <w:szCs w:val="22"/>
      <w:lang w:val="en-GB" w:eastAsia="en-US"/>
    </w:rPr>
  </w:style>
  <w:style w:type="character" w:customStyle="1" w:styleId="Nagwek7Znak">
    <w:name w:val="Nagłówek 7 Znak"/>
    <w:link w:val="Nagwek7"/>
    <w:rsid w:val="0078135E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Nagwek8Znak">
    <w:name w:val="Nagłówek 8 Znak"/>
    <w:link w:val="Nagwek8"/>
    <w:rsid w:val="0078135E"/>
    <w:rPr>
      <w:rFonts w:ascii="Times New Roman" w:eastAsia="Times New Roman" w:hAnsi="Times New Roman"/>
      <w:sz w:val="28"/>
      <w:u w:val="single"/>
      <w:lang w:val="x-none" w:eastAsia="en-US"/>
    </w:rPr>
  </w:style>
  <w:style w:type="character" w:customStyle="1" w:styleId="Nagwek9Znak">
    <w:name w:val="Nagłówek 9 Znak"/>
    <w:link w:val="Nagwek9"/>
    <w:rsid w:val="0078135E"/>
    <w:rPr>
      <w:rFonts w:ascii="Arial" w:eastAsia="Times New Roman" w:hAnsi="Arial"/>
      <w:sz w:val="22"/>
      <w:szCs w:val="22"/>
      <w:lang w:val="en-GB" w:eastAsia="en-US"/>
    </w:rPr>
  </w:style>
  <w:style w:type="character" w:customStyle="1" w:styleId="Domylnaczcionkaakapitu1">
    <w:name w:val="Domyślna czcionka akapitu1"/>
    <w:rsid w:val="0078135E"/>
  </w:style>
  <w:style w:type="character" w:customStyle="1" w:styleId="WW8Num3z0">
    <w:name w:val="WW8Num3z0"/>
    <w:rsid w:val="0078135E"/>
    <w:rPr>
      <w:rFonts w:ascii="Symbol" w:hAnsi="Symbol"/>
    </w:rPr>
  </w:style>
  <w:style w:type="character" w:customStyle="1" w:styleId="WW8Num3z1">
    <w:name w:val="WW8Num3z1"/>
    <w:rsid w:val="0078135E"/>
    <w:rPr>
      <w:rFonts w:ascii="Courier New" w:hAnsi="Courier New" w:cs="Courier New"/>
    </w:rPr>
  </w:style>
  <w:style w:type="character" w:customStyle="1" w:styleId="WW8Num3z2">
    <w:name w:val="WW8Num3z2"/>
    <w:rsid w:val="0078135E"/>
    <w:rPr>
      <w:rFonts w:ascii="Wingdings" w:hAnsi="Wingdings"/>
    </w:rPr>
  </w:style>
  <w:style w:type="paragraph" w:customStyle="1" w:styleId="Heading">
    <w:name w:val="Heading"/>
    <w:basedOn w:val="Normalny"/>
    <w:next w:val="Tekstpodstawowy"/>
    <w:rsid w:val="0078135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78135E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semiHidden/>
    <w:rsid w:val="0078135E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Legenda1">
    <w:name w:val="Legenda1"/>
    <w:basedOn w:val="Normalny"/>
    <w:rsid w:val="0078135E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ny"/>
    <w:rsid w:val="0078135E"/>
    <w:pPr>
      <w:suppressLineNumbers/>
    </w:pPr>
    <w:rPr>
      <w:rFonts w:cs="Tahoma"/>
    </w:rPr>
  </w:style>
  <w:style w:type="paragraph" w:customStyle="1" w:styleId="WW-Default">
    <w:name w:val="WW-Default"/>
    <w:rsid w:val="0078135E"/>
    <w:pPr>
      <w:suppressAutoHyphens/>
      <w:autoSpaceDE w:val="0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78135E"/>
    <w:rPr>
      <w:rFonts w:ascii="Arial" w:hAnsi="Arial"/>
      <w:szCs w:val="20"/>
    </w:rPr>
  </w:style>
  <w:style w:type="paragraph" w:styleId="Nagwek">
    <w:name w:val="header"/>
    <w:basedOn w:val="Normalny"/>
    <w:link w:val="NagwekZnak"/>
    <w:uiPriority w:val="99"/>
    <w:rsid w:val="007813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78135E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813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78135E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kapitzlist">
    <w:name w:val="List Paragraph"/>
    <w:aliases w:val="L1,Numerowanie,Akapit z listą5,List Paragraph,maz_wyliczenie,opis dzialania,K-P_odwolanie,A_wyliczenie,Akapit z listą 1,wypunktowanie,Akapit z listą BS,Kolorowa lista — akcent 11,CW_Lista,Signature"/>
    <w:basedOn w:val="Normalny"/>
    <w:link w:val="AkapitzlistZnak"/>
    <w:uiPriority w:val="34"/>
    <w:qFormat/>
    <w:rsid w:val="0078135E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val="x-none"/>
    </w:rPr>
  </w:style>
  <w:style w:type="paragraph" w:customStyle="1" w:styleId="ZnakZnak1">
    <w:name w:val="Znak Znak1"/>
    <w:basedOn w:val="Normalny"/>
    <w:rsid w:val="0078135E"/>
    <w:pPr>
      <w:widowControl/>
      <w:suppressAutoHyphens w:val="0"/>
    </w:pPr>
    <w:rPr>
      <w:rFonts w:ascii="Arial" w:eastAsia="Times New Roman" w:hAnsi="Arial" w:cs="Arial"/>
      <w:kern w:val="0"/>
      <w:lang w:eastAsia="pl-PL"/>
    </w:rPr>
  </w:style>
  <w:style w:type="paragraph" w:customStyle="1" w:styleId="Default">
    <w:name w:val="Default"/>
    <w:rsid w:val="007813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78135E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8135E"/>
    <w:pPr>
      <w:spacing w:after="120" w:line="480" w:lineRule="auto"/>
    </w:pPr>
    <w:rPr>
      <w:lang w:val="x-none" w:eastAsia="x-none"/>
    </w:rPr>
  </w:style>
  <w:style w:type="paragraph" w:customStyle="1" w:styleId="WW-Tekstpodstawowywcity3">
    <w:name w:val="WW-Tekst podstawowy wcięty 3"/>
    <w:basedOn w:val="Normalny"/>
    <w:rsid w:val="0078135E"/>
    <w:pPr>
      <w:widowControl/>
      <w:ind w:left="426"/>
      <w:jc w:val="both"/>
    </w:pPr>
    <w:rPr>
      <w:rFonts w:ascii="Arial" w:eastAsia="Times New Roman" w:hAnsi="Arial" w:cs="Arial"/>
      <w:kern w:val="0"/>
      <w:sz w:val="20"/>
      <w:szCs w:val="20"/>
      <w:lang w:eastAsia="ar-SA"/>
    </w:rPr>
  </w:style>
  <w:style w:type="character" w:customStyle="1" w:styleId="nazwa">
    <w:name w:val="nazwa"/>
    <w:basedOn w:val="Domylnaczcionkaakapitu"/>
    <w:rsid w:val="0078135E"/>
  </w:style>
  <w:style w:type="character" w:customStyle="1" w:styleId="shl">
    <w:name w:val="shl"/>
    <w:basedOn w:val="Domylnaczcionkaakapitu"/>
    <w:rsid w:val="0078135E"/>
  </w:style>
  <w:style w:type="paragraph" w:styleId="Lista2">
    <w:name w:val="List 2"/>
    <w:basedOn w:val="Normalny"/>
    <w:uiPriority w:val="99"/>
    <w:unhideWhenUsed/>
    <w:rsid w:val="0078135E"/>
    <w:pPr>
      <w:ind w:left="566" w:hanging="283"/>
      <w:contextualSpacing/>
    </w:pPr>
  </w:style>
  <w:style w:type="character" w:styleId="Pogrubienie">
    <w:name w:val="Strong"/>
    <w:uiPriority w:val="22"/>
    <w:qFormat/>
    <w:rsid w:val="0078135E"/>
    <w:rPr>
      <w:b/>
      <w:bCs/>
    </w:rPr>
  </w:style>
  <w:style w:type="paragraph" w:styleId="Lista-kontynuacja">
    <w:name w:val="List Continue"/>
    <w:basedOn w:val="Normalny"/>
    <w:uiPriority w:val="99"/>
    <w:unhideWhenUsed/>
    <w:rsid w:val="0078135E"/>
    <w:pPr>
      <w:spacing w:after="120"/>
      <w:ind w:left="283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78135E"/>
    <w:pPr>
      <w:widowControl/>
      <w:suppressAutoHyphens w:val="0"/>
    </w:pPr>
    <w:rPr>
      <w:rFonts w:ascii="Arial" w:eastAsia="Times New Roman" w:hAnsi="Arial"/>
      <w:kern w:val="0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78135E"/>
    <w:rPr>
      <w:rFonts w:ascii="Arial" w:eastAsia="Times New Roman" w:hAnsi="Arial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78135E"/>
    <w:pPr>
      <w:widowControl/>
      <w:suppressAutoHyphens w:val="0"/>
      <w:jc w:val="center"/>
    </w:pPr>
    <w:rPr>
      <w:rFonts w:eastAsia="Times New Roman"/>
      <w:b/>
      <w:bCs/>
      <w:kern w:val="0"/>
      <w:lang w:val="x-none" w:eastAsia="x-none"/>
    </w:rPr>
  </w:style>
  <w:style w:type="character" w:customStyle="1" w:styleId="TytuZnak">
    <w:name w:val="Tytuł Znak"/>
    <w:link w:val="Tytu"/>
    <w:rsid w:val="0078135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ekstpodstawowy21">
    <w:name w:val="Tekst podstawowy 21"/>
    <w:basedOn w:val="Normalny"/>
    <w:rsid w:val="0078135E"/>
    <w:pPr>
      <w:widowControl/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kern w:val="0"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8135E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78135E"/>
    <w:rPr>
      <w:rFonts w:ascii="Times New Roman" w:eastAsia="Lucida Sans Unicode" w:hAnsi="Times New Roman" w:cs="Times New Roman"/>
      <w:kern w:val="1"/>
      <w:sz w:val="16"/>
      <w:szCs w:val="16"/>
    </w:rPr>
  </w:style>
  <w:style w:type="paragraph" w:customStyle="1" w:styleId="Podpis1">
    <w:name w:val="Podpis1"/>
    <w:basedOn w:val="Normalny"/>
    <w:rsid w:val="0078135E"/>
    <w:pPr>
      <w:widowControl/>
      <w:suppressLineNumbers/>
      <w:autoSpaceDE w:val="0"/>
      <w:spacing w:before="120" w:after="120"/>
    </w:pPr>
    <w:rPr>
      <w:rFonts w:eastAsia="Times New Roman" w:cs="Tahoma"/>
      <w:i/>
      <w:iCs/>
      <w:kern w:val="0"/>
      <w:lang w:eastAsia="ar-SA"/>
    </w:rPr>
  </w:style>
  <w:style w:type="paragraph" w:styleId="NormalnyWeb">
    <w:name w:val="Normal (Web)"/>
    <w:basedOn w:val="Normalny"/>
    <w:link w:val="NormalnyWebZnak"/>
    <w:uiPriority w:val="99"/>
    <w:rsid w:val="0078135E"/>
    <w:pPr>
      <w:widowControl/>
      <w:suppressAutoHyphens w:val="0"/>
      <w:spacing w:before="100" w:beforeAutospacing="1" w:after="119"/>
    </w:pPr>
    <w:rPr>
      <w:rFonts w:eastAsia="Times New Roman"/>
      <w:kern w:val="0"/>
      <w:lang w:val="x-none" w:eastAsia="x-none"/>
    </w:rPr>
  </w:style>
  <w:style w:type="character" w:customStyle="1" w:styleId="tab-details-body">
    <w:name w:val="tab-details-body"/>
    <w:basedOn w:val="Domylnaczcionkaakapitu"/>
    <w:rsid w:val="0078135E"/>
  </w:style>
  <w:style w:type="character" w:customStyle="1" w:styleId="TekstdymkaZnak">
    <w:name w:val="Tekst dymka Znak"/>
    <w:link w:val="Tekstdymka"/>
    <w:uiPriority w:val="99"/>
    <w:semiHidden/>
    <w:rsid w:val="0078135E"/>
    <w:rPr>
      <w:rFonts w:ascii="Tahoma" w:eastAsia="Lucida Sans Unicode" w:hAnsi="Tahoma" w:cs="Times New Roman"/>
      <w:kern w:val="1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135E"/>
    <w:rPr>
      <w:rFonts w:ascii="Tahoma" w:hAnsi="Tahoma"/>
      <w:sz w:val="16"/>
      <w:szCs w:val="16"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78135E"/>
    <w:rPr>
      <w:rFonts w:ascii="Times New Roman" w:eastAsia="Lucida Sans Unicode" w:hAnsi="Times New Roman" w:cs="Times New Roman"/>
      <w:b/>
      <w:bCs/>
      <w:kern w:val="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135E"/>
    <w:pPr>
      <w:widowControl w:val="0"/>
      <w:suppressAutoHyphens/>
    </w:pPr>
    <w:rPr>
      <w:rFonts w:ascii="Times New Roman" w:eastAsia="Lucida Sans Unicode" w:hAnsi="Times New Roman"/>
      <w:b/>
      <w:bCs/>
      <w:kern w:val="1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35E"/>
    <w:rPr>
      <w:rFonts w:ascii="Times New Roman" w:eastAsia="Lucida Sans Unicode" w:hAnsi="Times New Roman" w:cs="Times New Roman"/>
      <w:kern w:val="1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35E"/>
    <w:rPr>
      <w:sz w:val="20"/>
      <w:szCs w:val="20"/>
      <w:lang w:val="x-none" w:eastAsia="x-none"/>
    </w:rPr>
  </w:style>
  <w:style w:type="paragraph" w:customStyle="1" w:styleId="Tekstpodstawowy22">
    <w:name w:val="Tekst podstawowy 22"/>
    <w:basedOn w:val="Normalny"/>
    <w:rsid w:val="0078135E"/>
    <w:pPr>
      <w:widowControl/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kern w:val="0"/>
      <w:sz w:val="28"/>
      <w:szCs w:val="20"/>
      <w:lang w:eastAsia="pl-PL"/>
    </w:rPr>
  </w:style>
  <w:style w:type="character" w:customStyle="1" w:styleId="Teksttreci11">
    <w:name w:val="Tekst treści (11)"/>
    <w:link w:val="Teksttreci111"/>
    <w:uiPriority w:val="99"/>
    <w:rsid w:val="0078135E"/>
    <w:rPr>
      <w:rFonts w:cs="Calibri"/>
      <w:shd w:val="clear" w:color="auto" w:fill="FFFFFF"/>
    </w:rPr>
  </w:style>
  <w:style w:type="paragraph" w:customStyle="1" w:styleId="Teksttreci111">
    <w:name w:val="Tekst treści (11)1"/>
    <w:basedOn w:val="Normalny"/>
    <w:link w:val="Teksttreci11"/>
    <w:uiPriority w:val="99"/>
    <w:rsid w:val="0078135E"/>
    <w:pPr>
      <w:widowControl/>
      <w:shd w:val="clear" w:color="auto" w:fill="FFFFFF"/>
      <w:suppressAutoHyphens w:val="0"/>
      <w:spacing w:before="240" w:after="360" w:line="240" w:lineRule="atLeast"/>
    </w:pPr>
    <w:rPr>
      <w:rFonts w:ascii="Calibri" w:eastAsia="Calibri" w:hAnsi="Calibri"/>
      <w:kern w:val="0"/>
      <w:sz w:val="20"/>
      <w:szCs w:val="20"/>
      <w:lang w:val="x-none" w:eastAsia="x-none"/>
    </w:rPr>
  </w:style>
  <w:style w:type="character" w:styleId="Hipercze">
    <w:name w:val="Hyperlink"/>
    <w:unhideWhenUsed/>
    <w:rsid w:val="00C15E89"/>
    <w:rPr>
      <w:color w:val="0000FF"/>
      <w:u w:val="single"/>
    </w:rPr>
  </w:style>
  <w:style w:type="table" w:styleId="Tabela-Siatka">
    <w:name w:val="Table Grid"/>
    <w:basedOn w:val="Standardowy"/>
    <w:uiPriority w:val="39"/>
    <w:rsid w:val="00ED46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28558C"/>
    <w:rPr>
      <w:sz w:val="16"/>
      <w:szCs w:val="16"/>
    </w:rPr>
  </w:style>
  <w:style w:type="character" w:styleId="Odwoanieprzypisukocowego">
    <w:name w:val="endnote reference"/>
    <w:uiPriority w:val="99"/>
    <w:semiHidden/>
    <w:unhideWhenUsed/>
    <w:rsid w:val="00355630"/>
    <w:rPr>
      <w:vertAlign w:val="superscript"/>
    </w:rPr>
  </w:style>
  <w:style w:type="character" w:customStyle="1" w:styleId="AkapitzlistZnak">
    <w:name w:val="Akapit z listą Znak"/>
    <w:aliases w:val="L1 Znak,Numerowanie Znak,Akapit z listą5 Znak,List Paragraph Znak,maz_wyliczenie Znak,opis dzialania Znak,K-P_odwolanie Znak,A_wyliczenie Znak,Akapit z listą 1 Znak,wypunktowanie Znak,Akapit z listą BS Znak,CW_Lista Znak"/>
    <w:link w:val="Akapitzlist"/>
    <w:uiPriority w:val="34"/>
    <w:qFormat/>
    <w:rsid w:val="009B691B"/>
    <w:rPr>
      <w:sz w:val="22"/>
      <w:szCs w:val="22"/>
      <w:lang w:eastAsia="en-US"/>
    </w:rPr>
  </w:style>
  <w:style w:type="paragraph" w:customStyle="1" w:styleId="Nagwekstrony">
    <w:name w:val="Nagłówek strony"/>
    <w:basedOn w:val="Normalny"/>
    <w:rsid w:val="002C7D16"/>
    <w:pPr>
      <w:widowControl/>
      <w:tabs>
        <w:tab w:val="center" w:pos="4536"/>
        <w:tab w:val="right" w:pos="9072"/>
      </w:tabs>
    </w:pPr>
    <w:rPr>
      <w:rFonts w:eastAsia="Times New Roman"/>
      <w:kern w:val="0"/>
      <w:sz w:val="20"/>
      <w:szCs w:val="20"/>
      <w:lang w:val="en-GB" w:eastAsia="ar-SA"/>
    </w:rPr>
  </w:style>
  <w:style w:type="paragraph" w:customStyle="1" w:styleId="Tekstpodstawowy23">
    <w:name w:val="Tekst podstawowy 23"/>
    <w:basedOn w:val="Normalny"/>
    <w:rsid w:val="007F7E63"/>
    <w:pPr>
      <w:widowControl/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kern w:val="0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D2F94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1D2F94"/>
    <w:rPr>
      <w:rFonts w:ascii="Times New Roman" w:eastAsia="Lucida Sans Unicode" w:hAnsi="Times New Roman"/>
      <w:kern w:val="1"/>
      <w:lang w:val="x-none"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5967F3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uiPriority w:val="99"/>
    <w:locked/>
    <w:rsid w:val="00546518"/>
    <w:rPr>
      <w:rFonts w:ascii="Times New Roman" w:eastAsia="Times New Roman" w:hAnsi="Times New Roman"/>
      <w:sz w:val="24"/>
      <w:szCs w:val="24"/>
    </w:rPr>
  </w:style>
  <w:style w:type="paragraph" w:customStyle="1" w:styleId="v1msonormal">
    <w:name w:val="v1msonormal"/>
    <w:basedOn w:val="Normalny"/>
    <w:rsid w:val="00546518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pl-PL"/>
    </w:rPr>
  </w:style>
  <w:style w:type="paragraph" w:customStyle="1" w:styleId="Standard">
    <w:name w:val="Standard"/>
    <w:rsid w:val="00546518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g-binding">
    <w:name w:val="ng-binding"/>
    <w:basedOn w:val="Domylnaczcionkaakapitu"/>
    <w:rsid w:val="00546518"/>
  </w:style>
  <w:style w:type="character" w:customStyle="1" w:styleId="markedcontent">
    <w:name w:val="markedcontent"/>
    <w:basedOn w:val="Domylnaczcionkaakapitu"/>
    <w:rsid w:val="00546518"/>
  </w:style>
  <w:style w:type="character" w:customStyle="1" w:styleId="DeltaViewInsertion">
    <w:name w:val="DeltaView Insertion"/>
    <w:uiPriority w:val="99"/>
    <w:rsid w:val="00386207"/>
    <w:rPr>
      <w:b/>
      <w:i/>
      <w:spacing w:val="0"/>
    </w:rPr>
  </w:style>
  <w:style w:type="paragraph" w:styleId="Poprawka">
    <w:name w:val="Revision"/>
    <w:hidden/>
    <w:uiPriority w:val="99"/>
    <w:semiHidden/>
    <w:rsid w:val="004B01CC"/>
    <w:rPr>
      <w:rFonts w:ascii="Times New Roman" w:eastAsia="Lucida Sans Unicode" w:hAnsi="Times New Roman"/>
      <w:kern w:val="1"/>
      <w:sz w:val="24"/>
      <w:szCs w:val="24"/>
      <w:lang w:eastAsia="en-US"/>
    </w:rPr>
  </w:style>
  <w:style w:type="paragraph" w:customStyle="1" w:styleId="mainpub">
    <w:name w:val="mainpub"/>
    <w:basedOn w:val="Normalny"/>
    <w:rsid w:val="00D21DF9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pl-PL"/>
      <w14:ligatures w14:val="standardContextual"/>
    </w:rPr>
  </w:style>
  <w:style w:type="table" w:customStyle="1" w:styleId="Tabela-Siatka2">
    <w:name w:val="Tabela - Siatka2"/>
    <w:basedOn w:val="Standardowy"/>
    <w:next w:val="Tabela-Siatka"/>
    <w:uiPriority w:val="39"/>
    <w:rsid w:val="00B100C6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esto-paywall">
    <w:name w:val="questo-paywall"/>
    <w:basedOn w:val="Normalny"/>
    <w:rsid w:val="003620F4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pl-PL"/>
    </w:rPr>
  </w:style>
  <w:style w:type="character" w:customStyle="1" w:styleId="cf21">
    <w:name w:val="cf21"/>
    <w:rsid w:val="002F4263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rsid w:val="002F4263"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ny"/>
    <w:rsid w:val="002F426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pl-PL"/>
    </w:rPr>
  </w:style>
  <w:style w:type="character" w:customStyle="1" w:styleId="cf41">
    <w:name w:val="cf41"/>
    <w:rsid w:val="002F4263"/>
    <w:rPr>
      <w:rFonts w:ascii="Segoe UI" w:hAnsi="Segoe UI" w:cs="Segoe UI" w:hint="default"/>
      <w:b/>
      <w:bCs/>
      <w:i/>
      <w:iCs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9919A2"/>
    <w:pPr>
      <w:spacing w:after="200"/>
    </w:pPr>
    <w:rPr>
      <w:i/>
      <w:iCs/>
      <w:color w:val="44546A" w:themeColor="text2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78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7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8397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8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41896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rops-katowi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aktury@rops-katowic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F35BC-FB1F-4872-8F3D-3C38C50FB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19</Pages>
  <Words>7340</Words>
  <Characters>44041</Characters>
  <Application>Microsoft Office Word</Application>
  <DocSecurity>0</DocSecurity>
  <Lines>367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ROPS</Company>
  <LinksUpToDate>false</LinksUpToDate>
  <CharactersWithSpaces>51279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jzychon</dc:creator>
  <cp:keywords/>
  <dc:description/>
  <cp:lastModifiedBy>Katarzyna KR. Reclik</cp:lastModifiedBy>
  <cp:revision>19</cp:revision>
  <cp:lastPrinted>2025-10-31T11:14:00Z</cp:lastPrinted>
  <dcterms:created xsi:type="dcterms:W3CDTF">2025-10-28T07:46:00Z</dcterms:created>
  <dcterms:modified xsi:type="dcterms:W3CDTF">2025-10-31T13:55:00Z</dcterms:modified>
</cp:coreProperties>
</file>